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AFEBC1" w14:textId="77777777" w:rsidR="009437A3" w:rsidRDefault="009437A3">
      <w:pPr>
        <w:spacing w:after="80" w:line="240" w:lineRule="auto"/>
        <w:jc w:val="center"/>
        <w:rPr>
          <w:rFonts w:cs="Arial"/>
          <w:b/>
          <w:color w:val="5B6770"/>
          <w:sz w:val="20"/>
          <w:lang w:val="sl-SI"/>
        </w:rPr>
      </w:pPr>
    </w:p>
    <w:p w14:paraId="18B162A5" w14:textId="2191E520" w:rsidR="009437A3" w:rsidRPr="009437A3" w:rsidRDefault="009437A3" w:rsidP="009437A3">
      <w:pPr>
        <w:spacing w:after="160" w:line="240" w:lineRule="auto"/>
        <w:jc w:val="both"/>
        <w:rPr>
          <w:rFonts w:ascii="Calibri" w:eastAsia="Calibri" w:hAnsi="Calibri" w:cs="Calibri"/>
          <w:i/>
          <w:iCs/>
          <w:sz w:val="22"/>
          <w:lang w:val="sl-SI" w:eastAsia="sl-SI"/>
        </w:rPr>
      </w:pPr>
      <w:r w:rsidRPr="009437A3">
        <w:rPr>
          <w:rFonts w:ascii="Calibri" w:eastAsia="Calibri" w:hAnsi="Calibri" w:cs="Calibri"/>
          <w:b/>
          <w:bCs/>
          <w:sz w:val="22"/>
          <w:lang w:val="sl-SI" w:eastAsia="sl-SI"/>
        </w:rPr>
        <w:t>Naziv projekta</w:t>
      </w:r>
      <w:r w:rsidRPr="009437A3">
        <w:rPr>
          <w:rFonts w:ascii="Calibri" w:eastAsia="Calibri" w:hAnsi="Calibri" w:cs="Calibri"/>
          <w:sz w:val="22"/>
          <w:lang w:val="sl-SI" w:eastAsia="sl-SI"/>
        </w:rPr>
        <w:t>: GIGA Jedrska magnetna resonanca – GIGA NMR</w:t>
      </w:r>
      <w:r w:rsidRPr="009437A3">
        <w:rPr>
          <w:rFonts w:eastAsia="Calibri" w:cs="Calibri"/>
          <w:i/>
          <w:sz w:val="18"/>
          <w:vertAlign w:val="superscript"/>
          <w:lang w:val="sl-SI" w:eastAsia="sl-SI"/>
        </w:rPr>
        <w:footnoteReference w:id="1"/>
      </w:r>
    </w:p>
    <w:p w14:paraId="6640E418" w14:textId="750FAFB9" w:rsidR="009437A3" w:rsidRPr="009437A3" w:rsidRDefault="00426032" w:rsidP="009437A3">
      <w:pPr>
        <w:spacing w:after="80" w:line="240" w:lineRule="auto"/>
        <w:jc w:val="center"/>
        <w:rPr>
          <w:rFonts w:cs="Arial"/>
          <w:lang w:val="sl-SI"/>
        </w:rPr>
      </w:pPr>
      <w:r w:rsidRPr="00744F12">
        <w:rPr>
          <w:rFonts w:cs="Arial"/>
          <w:b/>
          <w:color w:val="5B6770"/>
          <w:sz w:val="20"/>
          <w:lang w:val="sl-SI"/>
        </w:rPr>
        <w:t>PRILOGA 2</w:t>
      </w:r>
      <w:r w:rsidR="001825FC">
        <w:rPr>
          <w:rFonts w:cs="Arial"/>
          <w:b/>
          <w:color w:val="5B6770"/>
          <w:sz w:val="20"/>
          <w:lang w:val="sl-SI"/>
        </w:rPr>
        <w:t>:</w:t>
      </w:r>
    </w:p>
    <w:p w14:paraId="6AF62E67" w14:textId="0DF40A6E" w:rsidR="00506EF1" w:rsidRPr="006D5F46" w:rsidRDefault="00426032" w:rsidP="00BA2222">
      <w:pPr>
        <w:spacing w:after="160" w:line="240" w:lineRule="auto"/>
        <w:jc w:val="center"/>
        <w:rPr>
          <w:rFonts w:ascii="Calibri" w:hAnsi="Calibri" w:cs="Calibri"/>
          <w:lang w:val="sl-SI"/>
        </w:rPr>
      </w:pPr>
      <w:r w:rsidRPr="006D5F46">
        <w:rPr>
          <w:rFonts w:ascii="Calibri" w:hAnsi="Calibri" w:cs="Calibri"/>
          <w:b/>
          <w:color w:val="000000"/>
          <w:sz w:val="26"/>
          <w:lang w:val="sl-SI"/>
        </w:rPr>
        <w:t>IZJAVA O IZPOLNJEVANJU MINIMALNIH TEHNIČNIH ZAHTEV NAROČNIKA</w:t>
      </w:r>
      <w:r w:rsidR="00F24A5F">
        <w:rPr>
          <w:rFonts w:ascii="Calibri" w:hAnsi="Calibri" w:cs="Calibri"/>
          <w:b/>
          <w:color w:val="000000"/>
          <w:sz w:val="26"/>
          <w:lang w:val="sl-SI"/>
        </w:rPr>
        <w:t xml:space="preserve"> </w:t>
      </w:r>
      <w:r w:rsidRPr="006D5F46">
        <w:rPr>
          <w:rFonts w:ascii="Calibri" w:hAnsi="Calibri" w:cs="Calibri"/>
          <w:b/>
          <w:color w:val="000000"/>
          <w:sz w:val="26"/>
          <w:lang w:val="sl-SI"/>
        </w:rPr>
        <w:t>IN SPECIFIKACIJE PONUJENE OPREME</w:t>
      </w:r>
    </w:p>
    <w:tbl>
      <w:tblPr>
        <w:tblStyle w:val="Tabelamrea"/>
        <w:tblW w:w="12186" w:type="dxa"/>
        <w:jc w:val="center"/>
        <w:tblLayout w:type="fixed"/>
        <w:tblLook w:val="04A0" w:firstRow="1" w:lastRow="0" w:firstColumn="1" w:lastColumn="0" w:noHBand="0" w:noVBand="1"/>
      </w:tblPr>
      <w:tblGrid>
        <w:gridCol w:w="2267"/>
        <w:gridCol w:w="9919"/>
      </w:tblGrid>
      <w:tr w:rsidR="00506EF1" w:rsidRPr="009437A3" w14:paraId="04C8C70C" w14:textId="77777777" w:rsidTr="00C7386B">
        <w:trPr>
          <w:jc w:val="center"/>
        </w:trPr>
        <w:tc>
          <w:tcPr>
            <w:tcW w:w="2267" w:type="dxa"/>
            <w:shd w:val="clear" w:color="auto" w:fill="EDF2F7"/>
            <w:tcMar>
              <w:top w:w="85" w:type="dxa"/>
              <w:left w:w="95" w:type="dxa"/>
              <w:bottom w:w="85" w:type="dxa"/>
              <w:right w:w="95" w:type="dxa"/>
            </w:tcMar>
            <w:vAlign w:val="center"/>
          </w:tcPr>
          <w:p w14:paraId="015F0EB2"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b/>
                <w:color w:val="44546A"/>
                <w:sz w:val="22"/>
                <w:lang w:val="sl-SI"/>
              </w:rPr>
              <w:t>Naziv projekta:</w:t>
            </w:r>
          </w:p>
        </w:tc>
        <w:tc>
          <w:tcPr>
            <w:tcW w:w="9919" w:type="dxa"/>
            <w:tcMar>
              <w:top w:w="85" w:type="dxa"/>
              <w:left w:w="95" w:type="dxa"/>
              <w:bottom w:w="85" w:type="dxa"/>
              <w:right w:w="95" w:type="dxa"/>
            </w:tcMar>
            <w:vAlign w:val="center"/>
          </w:tcPr>
          <w:p w14:paraId="36C37E15"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color w:val="000000"/>
                <w:sz w:val="22"/>
                <w:lang w:val="sl-SI"/>
              </w:rPr>
              <w:t>GIGA Jedrska magnetna resonanca – GIGA NMR</w:t>
            </w:r>
          </w:p>
        </w:tc>
      </w:tr>
      <w:tr w:rsidR="00506EF1" w:rsidRPr="004F3A11" w14:paraId="579EB479" w14:textId="77777777" w:rsidTr="00C7386B">
        <w:trPr>
          <w:jc w:val="center"/>
        </w:trPr>
        <w:tc>
          <w:tcPr>
            <w:tcW w:w="2267" w:type="dxa"/>
            <w:shd w:val="clear" w:color="auto" w:fill="EDF2F7"/>
            <w:tcMar>
              <w:top w:w="85" w:type="dxa"/>
              <w:left w:w="95" w:type="dxa"/>
              <w:bottom w:w="85" w:type="dxa"/>
              <w:right w:w="95" w:type="dxa"/>
            </w:tcMar>
            <w:vAlign w:val="center"/>
          </w:tcPr>
          <w:p w14:paraId="2588C704"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b/>
                <w:color w:val="44546A"/>
                <w:sz w:val="22"/>
                <w:lang w:val="sl-SI"/>
              </w:rPr>
              <w:t>Št. javnega naročila:</w:t>
            </w:r>
          </w:p>
        </w:tc>
        <w:tc>
          <w:tcPr>
            <w:tcW w:w="9919" w:type="dxa"/>
            <w:tcMar>
              <w:top w:w="85" w:type="dxa"/>
              <w:left w:w="95" w:type="dxa"/>
              <w:bottom w:w="85" w:type="dxa"/>
              <w:right w:w="95" w:type="dxa"/>
            </w:tcMar>
            <w:vAlign w:val="center"/>
          </w:tcPr>
          <w:p w14:paraId="0B47AC03"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color w:val="000000"/>
                <w:sz w:val="22"/>
                <w:lang w:val="sl-SI"/>
              </w:rPr>
              <w:t>302/7-O-CATS/26</w:t>
            </w:r>
          </w:p>
        </w:tc>
      </w:tr>
      <w:tr w:rsidR="00506EF1" w:rsidRPr="004F3A11" w14:paraId="590990E4" w14:textId="77777777" w:rsidTr="00C7386B">
        <w:trPr>
          <w:jc w:val="center"/>
        </w:trPr>
        <w:tc>
          <w:tcPr>
            <w:tcW w:w="2267" w:type="dxa"/>
            <w:shd w:val="clear" w:color="auto" w:fill="EDF2F7"/>
            <w:tcMar>
              <w:top w:w="85" w:type="dxa"/>
              <w:left w:w="95" w:type="dxa"/>
              <w:bottom w:w="85" w:type="dxa"/>
              <w:right w:w="95" w:type="dxa"/>
            </w:tcMar>
            <w:vAlign w:val="center"/>
          </w:tcPr>
          <w:p w14:paraId="7E7E676F"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b/>
                <w:color w:val="44546A"/>
                <w:sz w:val="22"/>
                <w:lang w:val="sl-SI"/>
              </w:rPr>
              <w:t>Predmet javnega naročila:</w:t>
            </w:r>
          </w:p>
        </w:tc>
        <w:tc>
          <w:tcPr>
            <w:tcW w:w="9919" w:type="dxa"/>
            <w:tcMar>
              <w:top w:w="85" w:type="dxa"/>
              <w:left w:w="95" w:type="dxa"/>
              <w:bottom w:w="85" w:type="dxa"/>
              <w:right w:w="95" w:type="dxa"/>
            </w:tcMar>
            <w:vAlign w:val="center"/>
          </w:tcPr>
          <w:p w14:paraId="52531997" w14:textId="110E7A96" w:rsidR="00506EF1" w:rsidRPr="006D5F46" w:rsidRDefault="00426032">
            <w:pPr>
              <w:rPr>
                <w:rFonts w:asciiTheme="majorHAnsi" w:hAnsiTheme="majorHAnsi" w:cstheme="majorHAnsi"/>
                <w:sz w:val="22"/>
                <w:lang w:val="sl-SI"/>
              </w:rPr>
            </w:pPr>
            <w:r w:rsidRPr="006D5F46">
              <w:rPr>
                <w:rFonts w:asciiTheme="majorHAnsi" w:hAnsiTheme="majorHAnsi" w:cstheme="majorHAnsi"/>
                <w:color w:val="000000"/>
                <w:sz w:val="22"/>
                <w:lang w:val="sl-SI"/>
              </w:rPr>
              <w:t xml:space="preserve">Nabava </w:t>
            </w:r>
            <w:r w:rsidR="00F97436">
              <w:rPr>
                <w:rFonts w:asciiTheme="majorHAnsi" w:hAnsiTheme="majorHAnsi" w:cstheme="majorHAnsi"/>
                <w:color w:val="000000"/>
                <w:sz w:val="22"/>
                <w:lang w:val="sl-SI"/>
              </w:rPr>
              <w:t xml:space="preserve">in dobava </w:t>
            </w:r>
            <w:r w:rsidRPr="006D5F46">
              <w:rPr>
                <w:rFonts w:asciiTheme="majorHAnsi" w:hAnsiTheme="majorHAnsi" w:cstheme="majorHAnsi"/>
                <w:color w:val="000000"/>
                <w:sz w:val="22"/>
                <w:lang w:val="sl-SI"/>
              </w:rPr>
              <w:t>opreme za Center za analitiko trdnih snovi</w:t>
            </w:r>
          </w:p>
        </w:tc>
      </w:tr>
      <w:tr w:rsidR="00506EF1" w:rsidRPr="009437A3" w14:paraId="081B1D53" w14:textId="77777777" w:rsidTr="00C7386B">
        <w:trPr>
          <w:jc w:val="center"/>
        </w:trPr>
        <w:tc>
          <w:tcPr>
            <w:tcW w:w="2267" w:type="dxa"/>
            <w:shd w:val="clear" w:color="auto" w:fill="EDF2F7"/>
            <w:tcMar>
              <w:top w:w="85" w:type="dxa"/>
              <w:left w:w="95" w:type="dxa"/>
              <w:bottom w:w="85" w:type="dxa"/>
              <w:right w:w="95" w:type="dxa"/>
            </w:tcMar>
            <w:vAlign w:val="center"/>
          </w:tcPr>
          <w:p w14:paraId="5F086F44"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b/>
                <w:color w:val="44546A"/>
                <w:sz w:val="22"/>
                <w:lang w:val="sl-SI"/>
              </w:rPr>
              <w:t>Sklop:</w:t>
            </w:r>
          </w:p>
        </w:tc>
        <w:tc>
          <w:tcPr>
            <w:tcW w:w="9919" w:type="dxa"/>
            <w:tcMar>
              <w:top w:w="85" w:type="dxa"/>
              <w:left w:w="95" w:type="dxa"/>
              <w:bottom w:w="85" w:type="dxa"/>
              <w:right w:w="95" w:type="dxa"/>
            </w:tcMar>
            <w:vAlign w:val="center"/>
          </w:tcPr>
          <w:p w14:paraId="61A167E1" w14:textId="0189959D" w:rsidR="00506EF1" w:rsidRPr="006D5F46" w:rsidRDefault="0040102D">
            <w:pPr>
              <w:rPr>
                <w:rFonts w:asciiTheme="majorHAnsi" w:hAnsiTheme="majorHAnsi" w:cstheme="majorHAnsi"/>
                <w:sz w:val="22"/>
                <w:lang w:val="sl-SI"/>
              </w:rPr>
            </w:pPr>
            <w:r w:rsidRPr="006D5F46">
              <w:rPr>
                <w:rFonts w:asciiTheme="majorHAnsi" w:hAnsiTheme="majorHAnsi" w:cstheme="majorHAnsi"/>
                <w:color w:val="000000"/>
                <w:sz w:val="22"/>
                <w:lang w:val="sl-SI"/>
              </w:rPr>
              <w:t>Sklop 1: Sistem masne spektrometrije sekundarnih ionov visoke ločljivosti (</w:t>
            </w:r>
            <w:proofErr w:type="spellStart"/>
            <w:r w:rsidRPr="006D5F46">
              <w:rPr>
                <w:rFonts w:asciiTheme="majorHAnsi" w:hAnsiTheme="majorHAnsi" w:cstheme="majorHAnsi"/>
                <w:color w:val="000000"/>
                <w:sz w:val="22"/>
                <w:lang w:val="sl-SI"/>
              </w:rPr>
              <w:t>Orbitrap</w:t>
            </w:r>
            <w:proofErr w:type="spellEnd"/>
            <w:r w:rsidRPr="006D5F46">
              <w:rPr>
                <w:rFonts w:asciiTheme="majorHAnsi" w:hAnsiTheme="majorHAnsi" w:cstheme="majorHAnsi"/>
                <w:color w:val="000000"/>
                <w:sz w:val="22"/>
                <w:lang w:val="sl-SI"/>
              </w:rPr>
              <w:t xml:space="preserve"> SIMS)</w:t>
            </w:r>
          </w:p>
        </w:tc>
      </w:tr>
      <w:tr w:rsidR="00506EF1" w:rsidRPr="004F3A11" w14:paraId="5348B319" w14:textId="77777777" w:rsidTr="00C7386B">
        <w:trPr>
          <w:jc w:val="center"/>
        </w:trPr>
        <w:tc>
          <w:tcPr>
            <w:tcW w:w="2267" w:type="dxa"/>
            <w:shd w:val="clear" w:color="auto" w:fill="EDF2F7"/>
            <w:tcMar>
              <w:top w:w="85" w:type="dxa"/>
              <w:left w:w="95" w:type="dxa"/>
              <w:bottom w:w="85" w:type="dxa"/>
              <w:right w:w="95" w:type="dxa"/>
            </w:tcMar>
            <w:vAlign w:val="center"/>
          </w:tcPr>
          <w:p w14:paraId="1340B2ED"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b/>
                <w:color w:val="44546A"/>
                <w:sz w:val="22"/>
                <w:lang w:val="sl-SI"/>
              </w:rPr>
              <w:t>Naziv ponudnika:</w:t>
            </w:r>
          </w:p>
        </w:tc>
        <w:tc>
          <w:tcPr>
            <w:tcW w:w="9919" w:type="dxa"/>
            <w:tcMar>
              <w:top w:w="85" w:type="dxa"/>
              <w:left w:w="95" w:type="dxa"/>
              <w:bottom w:w="85" w:type="dxa"/>
              <w:right w:w="95" w:type="dxa"/>
            </w:tcMar>
            <w:vAlign w:val="center"/>
          </w:tcPr>
          <w:p w14:paraId="341CE34C"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color w:val="000000"/>
                <w:sz w:val="22"/>
                <w:lang w:val="sl-SI"/>
              </w:rPr>
              <w:t xml:space="preserve"> </w:t>
            </w:r>
          </w:p>
        </w:tc>
      </w:tr>
      <w:tr w:rsidR="00506EF1" w:rsidRPr="004F3A11" w14:paraId="26FDF633" w14:textId="77777777" w:rsidTr="00C7386B">
        <w:trPr>
          <w:jc w:val="center"/>
        </w:trPr>
        <w:tc>
          <w:tcPr>
            <w:tcW w:w="2267" w:type="dxa"/>
            <w:shd w:val="clear" w:color="auto" w:fill="EDF2F7"/>
            <w:tcMar>
              <w:top w:w="85" w:type="dxa"/>
              <w:left w:w="95" w:type="dxa"/>
              <w:bottom w:w="85" w:type="dxa"/>
              <w:right w:w="95" w:type="dxa"/>
            </w:tcMar>
            <w:vAlign w:val="center"/>
          </w:tcPr>
          <w:p w14:paraId="270BB3C7"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b/>
                <w:color w:val="44546A"/>
                <w:sz w:val="22"/>
                <w:lang w:val="sl-SI"/>
              </w:rPr>
              <w:t>Naslov ponudnika:</w:t>
            </w:r>
          </w:p>
        </w:tc>
        <w:tc>
          <w:tcPr>
            <w:tcW w:w="9919" w:type="dxa"/>
            <w:tcMar>
              <w:top w:w="85" w:type="dxa"/>
              <w:left w:w="95" w:type="dxa"/>
              <w:bottom w:w="85" w:type="dxa"/>
              <w:right w:w="95" w:type="dxa"/>
            </w:tcMar>
            <w:vAlign w:val="center"/>
          </w:tcPr>
          <w:p w14:paraId="06FCB023"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color w:val="000000"/>
                <w:sz w:val="22"/>
                <w:lang w:val="sl-SI"/>
              </w:rPr>
              <w:t xml:space="preserve"> </w:t>
            </w:r>
          </w:p>
        </w:tc>
      </w:tr>
    </w:tbl>
    <w:p w14:paraId="77DAC0F1" w14:textId="77777777" w:rsidR="00506EF1" w:rsidRPr="006D5F46" w:rsidRDefault="00506EF1">
      <w:pPr>
        <w:rPr>
          <w:rFonts w:asciiTheme="majorHAnsi" w:hAnsiTheme="majorHAnsi" w:cstheme="majorHAnsi"/>
          <w:sz w:val="22"/>
          <w:lang w:val="sl-SI"/>
        </w:rPr>
      </w:pPr>
    </w:p>
    <w:tbl>
      <w:tblPr>
        <w:tblStyle w:val="Tabelamrea"/>
        <w:tblW w:w="12186" w:type="dxa"/>
        <w:jc w:val="center"/>
        <w:tblLayout w:type="fixed"/>
        <w:tblLook w:val="04A0" w:firstRow="1" w:lastRow="0" w:firstColumn="1" w:lastColumn="0" w:noHBand="0" w:noVBand="1"/>
      </w:tblPr>
      <w:tblGrid>
        <w:gridCol w:w="7613"/>
        <w:gridCol w:w="1587"/>
        <w:gridCol w:w="2986"/>
      </w:tblGrid>
      <w:tr w:rsidR="000C0289" w:rsidRPr="004F3A11" w14:paraId="41A3B148" w14:textId="77777777" w:rsidTr="006D5F46">
        <w:trPr>
          <w:jc w:val="center"/>
        </w:trPr>
        <w:tc>
          <w:tcPr>
            <w:tcW w:w="7613" w:type="dxa"/>
            <w:tcMar>
              <w:top w:w="90" w:type="dxa"/>
              <w:left w:w="95" w:type="dxa"/>
              <w:bottom w:w="90" w:type="dxa"/>
              <w:right w:w="95" w:type="dxa"/>
            </w:tcMar>
            <w:vAlign w:val="center"/>
          </w:tcPr>
          <w:p w14:paraId="1EDE3E55" w14:textId="77777777" w:rsidR="000C0289" w:rsidRPr="006D5F46" w:rsidRDefault="000C0289">
            <w:pPr>
              <w:rPr>
                <w:rFonts w:asciiTheme="majorHAnsi" w:hAnsiTheme="majorHAnsi" w:cstheme="majorHAnsi"/>
                <w:b/>
                <w:color w:val="1F1F1F"/>
                <w:sz w:val="22"/>
                <w:lang w:val="sl-SI"/>
              </w:rPr>
            </w:pPr>
            <w:r w:rsidRPr="006D5F46">
              <w:rPr>
                <w:rFonts w:asciiTheme="majorHAnsi" w:hAnsiTheme="majorHAnsi" w:cstheme="majorHAnsi"/>
                <w:b/>
                <w:color w:val="1F1F1F"/>
                <w:sz w:val="22"/>
                <w:lang w:val="sl-SI"/>
              </w:rPr>
              <w:t>Naziv in tip opreme, ki jo ponudnik ponuja</w:t>
            </w:r>
          </w:p>
          <w:p w14:paraId="258C5759" w14:textId="77777777" w:rsidR="00C41CAB" w:rsidRPr="006D5F46" w:rsidRDefault="00C41CAB">
            <w:pPr>
              <w:rPr>
                <w:rFonts w:asciiTheme="majorHAnsi" w:hAnsiTheme="majorHAnsi" w:cstheme="majorHAnsi"/>
                <w:b/>
                <w:color w:val="1F1F1F"/>
                <w:sz w:val="22"/>
                <w:lang w:val="sl-SI"/>
              </w:rPr>
            </w:pPr>
          </w:p>
          <w:p w14:paraId="74336486" w14:textId="23621465" w:rsidR="00C41CAB" w:rsidRPr="006D5F46" w:rsidRDefault="00C41CAB">
            <w:pPr>
              <w:rPr>
                <w:rFonts w:asciiTheme="majorHAnsi" w:hAnsiTheme="majorHAnsi" w:cstheme="majorHAnsi"/>
                <w:b/>
                <w:color w:val="1F1F1F"/>
                <w:sz w:val="22"/>
                <w:lang w:val="sl-SI"/>
              </w:rPr>
            </w:pPr>
          </w:p>
        </w:tc>
        <w:tc>
          <w:tcPr>
            <w:tcW w:w="1587" w:type="dxa"/>
            <w:shd w:val="clear" w:color="auto" w:fill="F3F5F7"/>
            <w:tcMar>
              <w:top w:w="90" w:type="dxa"/>
              <w:left w:w="95" w:type="dxa"/>
              <w:bottom w:w="90" w:type="dxa"/>
              <w:right w:w="95" w:type="dxa"/>
            </w:tcMar>
            <w:vAlign w:val="center"/>
          </w:tcPr>
          <w:p w14:paraId="755F57D0" w14:textId="77777777" w:rsidR="000C0289" w:rsidRDefault="00C41CAB">
            <w:pPr>
              <w:jc w:val="center"/>
              <w:rPr>
                <w:rFonts w:asciiTheme="majorHAnsi" w:hAnsiTheme="majorHAnsi" w:cstheme="majorHAnsi"/>
                <w:b/>
                <w:color w:val="1F1F1F"/>
                <w:sz w:val="22"/>
                <w:lang w:val="sl-SI"/>
              </w:rPr>
            </w:pPr>
            <w:r w:rsidRPr="006D5F46">
              <w:rPr>
                <w:rFonts w:asciiTheme="majorHAnsi" w:hAnsiTheme="majorHAnsi" w:cstheme="majorHAnsi"/>
                <w:b/>
                <w:color w:val="1F1F1F"/>
                <w:sz w:val="22"/>
                <w:lang w:val="sl-SI"/>
              </w:rPr>
              <w:t>Naziv:</w:t>
            </w:r>
          </w:p>
          <w:p w14:paraId="7BD3A8C6" w14:textId="77777777" w:rsidR="00DF55E2" w:rsidRDefault="00DF55E2">
            <w:pPr>
              <w:jc w:val="center"/>
              <w:rPr>
                <w:rFonts w:asciiTheme="majorHAnsi" w:hAnsiTheme="majorHAnsi" w:cstheme="majorHAnsi"/>
                <w:b/>
                <w:color w:val="1F1F1F"/>
                <w:sz w:val="22"/>
                <w:lang w:val="sl-SI"/>
              </w:rPr>
            </w:pPr>
          </w:p>
          <w:p w14:paraId="72A46429" w14:textId="629DD145" w:rsidR="00DF55E2" w:rsidRPr="006D5F46" w:rsidRDefault="00DF55E2">
            <w:pPr>
              <w:jc w:val="center"/>
              <w:rPr>
                <w:rFonts w:asciiTheme="majorHAnsi" w:hAnsiTheme="majorHAnsi" w:cstheme="majorHAnsi"/>
                <w:b/>
                <w:color w:val="1F1F1F"/>
                <w:sz w:val="22"/>
                <w:lang w:val="sl-SI"/>
              </w:rPr>
            </w:pPr>
          </w:p>
        </w:tc>
        <w:tc>
          <w:tcPr>
            <w:tcW w:w="2986" w:type="dxa"/>
            <w:shd w:val="clear" w:color="auto" w:fill="F3F5F7"/>
            <w:tcMar>
              <w:top w:w="90" w:type="dxa"/>
              <w:left w:w="95" w:type="dxa"/>
              <w:bottom w:w="90" w:type="dxa"/>
              <w:right w:w="95" w:type="dxa"/>
            </w:tcMar>
            <w:vAlign w:val="center"/>
          </w:tcPr>
          <w:p w14:paraId="253CD80F" w14:textId="77777777" w:rsidR="000C0289" w:rsidRDefault="00C41CAB">
            <w:pPr>
              <w:jc w:val="center"/>
              <w:rPr>
                <w:rFonts w:asciiTheme="majorHAnsi" w:hAnsiTheme="majorHAnsi" w:cstheme="majorHAnsi"/>
                <w:b/>
                <w:color w:val="1F1F1F"/>
                <w:sz w:val="22"/>
                <w:lang w:val="sl-SI"/>
              </w:rPr>
            </w:pPr>
            <w:r w:rsidRPr="006D5F46">
              <w:rPr>
                <w:rFonts w:asciiTheme="majorHAnsi" w:hAnsiTheme="majorHAnsi" w:cstheme="majorHAnsi"/>
                <w:b/>
                <w:color w:val="1F1F1F"/>
                <w:sz w:val="22"/>
                <w:lang w:val="sl-SI"/>
              </w:rPr>
              <w:t>Tip:</w:t>
            </w:r>
          </w:p>
          <w:p w14:paraId="7D6DCDB8" w14:textId="77777777" w:rsidR="00DF55E2" w:rsidRDefault="00DF55E2">
            <w:pPr>
              <w:jc w:val="center"/>
              <w:rPr>
                <w:rFonts w:asciiTheme="majorHAnsi" w:hAnsiTheme="majorHAnsi" w:cstheme="majorHAnsi"/>
                <w:b/>
                <w:color w:val="1F1F1F"/>
                <w:sz w:val="22"/>
                <w:lang w:val="sl-SI"/>
              </w:rPr>
            </w:pPr>
          </w:p>
          <w:p w14:paraId="27A35FEC" w14:textId="5775AC65" w:rsidR="00DF55E2" w:rsidRPr="006D5F46" w:rsidRDefault="00DF55E2">
            <w:pPr>
              <w:jc w:val="center"/>
              <w:rPr>
                <w:rFonts w:asciiTheme="majorHAnsi" w:hAnsiTheme="majorHAnsi" w:cstheme="majorHAnsi"/>
                <w:b/>
                <w:color w:val="1F1F1F"/>
                <w:sz w:val="22"/>
                <w:lang w:val="sl-SI"/>
              </w:rPr>
            </w:pPr>
          </w:p>
        </w:tc>
      </w:tr>
      <w:tr w:rsidR="00506EF1" w:rsidRPr="004F3A11" w14:paraId="19782064" w14:textId="77777777" w:rsidTr="006D5F46">
        <w:trPr>
          <w:jc w:val="center"/>
        </w:trPr>
        <w:tc>
          <w:tcPr>
            <w:tcW w:w="7613" w:type="dxa"/>
            <w:tcMar>
              <w:top w:w="90" w:type="dxa"/>
              <w:left w:w="95" w:type="dxa"/>
              <w:bottom w:w="90" w:type="dxa"/>
              <w:right w:w="95" w:type="dxa"/>
            </w:tcMar>
            <w:vAlign w:val="center"/>
          </w:tcPr>
          <w:p w14:paraId="1E28C328"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b/>
                <w:color w:val="1F1F1F"/>
                <w:sz w:val="22"/>
                <w:lang w:val="sl-SI"/>
              </w:rPr>
              <w:t>Ali je ponudnik sam proizvajalec ponujene opreme?</w:t>
            </w:r>
          </w:p>
        </w:tc>
        <w:tc>
          <w:tcPr>
            <w:tcW w:w="1587" w:type="dxa"/>
            <w:shd w:val="clear" w:color="auto" w:fill="F3F5F7"/>
            <w:tcMar>
              <w:top w:w="90" w:type="dxa"/>
              <w:left w:w="95" w:type="dxa"/>
              <w:bottom w:w="90" w:type="dxa"/>
              <w:right w:w="95" w:type="dxa"/>
            </w:tcMar>
            <w:vAlign w:val="center"/>
          </w:tcPr>
          <w:p w14:paraId="1CD394B3" w14:textId="3B6CAEB6" w:rsidR="00506EF1" w:rsidRPr="006D5F46" w:rsidRDefault="00426032">
            <w:pPr>
              <w:jc w:val="center"/>
              <w:rPr>
                <w:rFonts w:asciiTheme="majorHAnsi" w:hAnsiTheme="majorHAnsi" w:cstheme="majorHAnsi"/>
                <w:sz w:val="22"/>
                <w:lang w:val="sl-SI"/>
              </w:rPr>
            </w:pPr>
            <w:r w:rsidRPr="006D5F46">
              <w:rPr>
                <w:rFonts w:asciiTheme="majorHAnsi" w:hAnsiTheme="majorHAnsi" w:cstheme="majorHAnsi"/>
                <w:b/>
                <w:color w:val="1F1F1F"/>
                <w:sz w:val="22"/>
                <w:lang w:val="sl-SI"/>
              </w:rPr>
              <w:t xml:space="preserve">DA </w:t>
            </w:r>
            <w:sdt>
              <w:sdtPr>
                <w:rPr>
                  <w:rFonts w:asciiTheme="majorHAnsi" w:hAnsiTheme="majorHAnsi" w:cstheme="majorHAnsi"/>
                  <w:b/>
                  <w:color w:val="1F1F1F"/>
                  <w:sz w:val="22"/>
                  <w:lang w:val="sl-SI"/>
                </w:rPr>
                <w:id w:val="1049032750"/>
                <w14:checkbox>
                  <w14:checked w14:val="0"/>
                  <w14:checkedState w14:val="2612" w14:font="MS Gothic"/>
                  <w14:uncheckedState w14:val="2610" w14:font="MS Gothic"/>
                </w14:checkbox>
              </w:sdtPr>
              <w:sdtEndPr/>
              <w:sdtContent>
                <w:r w:rsidR="00C07142" w:rsidRPr="006D5F46">
                  <w:rPr>
                    <w:rFonts w:ascii="Segoe UI Symbol" w:eastAsia="MS Gothic" w:hAnsi="Segoe UI Symbol" w:cs="Segoe UI Symbol"/>
                    <w:b/>
                    <w:color w:val="1F1F1F"/>
                    <w:sz w:val="22"/>
                    <w:lang w:val="sl-SI"/>
                  </w:rPr>
                  <w:t>☐</w:t>
                </w:r>
              </w:sdtContent>
            </w:sdt>
          </w:p>
        </w:tc>
        <w:tc>
          <w:tcPr>
            <w:tcW w:w="2986" w:type="dxa"/>
            <w:shd w:val="clear" w:color="auto" w:fill="F3F5F7"/>
            <w:tcMar>
              <w:top w:w="90" w:type="dxa"/>
              <w:left w:w="95" w:type="dxa"/>
              <w:bottom w:w="90" w:type="dxa"/>
              <w:right w:w="95" w:type="dxa"/>
            </w:tcMar>
            <w:vAlign w:val="center"/>
          </w:tcPr>
          <w:p w14:paraId="7BFC4F38" w14:textId="4A08F695" w:rsidR="00506EF1" w:rsidRPr="006D5F46" w:rsidRDefault="00426032">
            <w:pPr>
              <w:jc w:val="center"/>
              <w:rPr>
                <w:rFonts w:asciiTheme="majorHAnsi" w:hAnsiTheme="majorHAnsi" w:cstheme="majorHAnsi"/>
                <w:sz w:val="22"/>
                <w:lang w:val="sl-SI"/>
              </w:rPr>
            </w:pPr>
            <w:r w:rsidRPr="006D5F46">
              <w:rPr>
                <w:rFonts w:asciiTheme="majorHAnsi" w:hAnsiTheme="majorHAnsi" w:cstheme="majorHAnsi"/>
                <w:b/>
                <w:color w:val="1F1F1F"/>
                <w:sz w:val="22"/>
                <w:lang w:val="sl-SI"/>
              </w:rPr>
              <w:t xml:space="preserve">NE </w:t>
            </w:r>
            <w:sdt>
              <w:sdtPr>
                <w:rPr>
                  <w:rFonts w:asciiTheme="majorHAnsi" w:hAnsiTheme="majorHAnsi" w:cstheme="majorHAnsi"/>
                  <w:b/>
                  <w:color w:val="1F1F1F"/>
                  <w:sz w:val="22"/>
                  <w:lang w:val="sl-SI"/>
                </w:rPr>
                <w:id w:val="-1258669353"/>
                <w14:checkbox>
                  <w14:checked w14:val="0"/>
                  <w14:checkedState w14:val="2612" w14:font="MS Gothic"/>
                  <w14:uncheckedState w14:val="2610" w14:font="MS Gothic"/>
                </w14:checkbox>
              </w:sdtPr>
              <w:sdtEndPr/>
              <w:sdtContent>
                <w:r w:rsidR="00C07142" w:rsidRPr="006D5F46">
                  <w:rPr>
                    <w:rFonts w:ascii="Segoe UI Symbol" w:eastAsia="MS Gothic" w:hAnsi="Segoe UI Symbol" w:cs="Segoe UI Symbol"/>
                    <w:b/>
                    <w:color w:val="1F1F1F"/>
                    <w:sz w:val="22"/>
                    <w:lang w:val="sl-SI"/>
                  </w:rPr>
                  <w:t>☐</w:t>
                </w:r>
              </w:sdtContent>
            </w:sdt>
          </w:p>
        </w:tc>
      </w:tr>
      <w:tr w:rsidR="00506EF1" w:rsidRPr="004F3A11" w14:paraId="25C871BE" w14:textId="77777777" w:rsidTr="006D5F46">
        <w:trPr>
          <w:jc w:val="center"/>
        </w:trPr>
        <w:tc>
          <w:tcPr>
            <w:tcW w:w="7613" w:type="dxa"/>
            <w:tcMar>
              <w:top w:w="90" w:type="dxa"/>
              <w:left w:w="95" w:type="dxa"/>
              <w:bottom w:w="90" w:type="dxa"/>
              <w:right w:w="95" w:type="dxa"/>
            </w:tcMar>
            <w:vAlign w:val="center"/>
          </w:tcPr>
          <w:p w14:paraId="307F5859"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color w:val="1F1F1F"/>
                <w:sz w:val="22"/>
                <w:lang w:val="sl-SI"/>
              </w:rPr>
              <w:t>Če je odgovor NE, navedite proizvajalca/-e ponujene opreme (naziv in naslov):</w:t>
            </w:r>
          </w:p>
        </w:tc>
        <w:tc>
          <w:tcPr>
            <w:tcW w:w="4573" w:type="dxa"/>
            <w:gridSpan w:val="2"/>
            <w:tcMar>
              <w:top w:w="90" w:type="dxa"/>
              <w:left w:w="95" w:type="dxa"/>
              <w:bottom w:w="90" w:type="dxa"/>
              <w:right w:w="95" w:type="dxa"/>
            </w:tcMar>
            <w:vAlign w:val="center"/>
          </w:tcPr>
          <w:p w14:paraId="206D14C4"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color w:val="1F1F1F"/>
                <w:sz w:val="22"/>
                <w:lang w:val="sl-SI"/>
              </w:rPr>
              <w:t xml:space="preserve"> </w:t>
            </w:r>
          </w:p>
          <w:p w14:paraId="13C27328" w14:textId="77777777" w:rsidR="00506EF1" w:rsidRPr="006D5F46" w:rsidRDefault="00426032">
            <w:pPr>
              <w:rPr>
                <w:rFonts w:asciiTheme="majorHAnsi" w:hAnsiTheme="majorHAnsi" w:cstheme="majorHAnsi"/>
                <w:sz w:val="22"/>
                <w:lang w:val="sl-SI"/>
              </w:rPr>
            </w:pPr>
            <w:r w:rsidRPr="006D5F46">
              <w:rPr>
                <w:rFonts w:asciiTheme="majorHAnsi" w:hAnsiTheme="majorHAnsi" w:cstheme="majorHAnsi"/>
                <w:color w:val="1F1F1F"/>
                <w:sz w:val="22"/>
                <w:lang w:val="sl-SI"/>
              </w:rPr>
              <w:t xml:space="preserve"> </w:t>
            </w:r>
          </w:p>
        </w:tc>
      </w:tr>
    </w:tbl>
    <w:p w14:paraId="15C03FF2" w14:textId="77777777" w:rsidR="00506EF1" w:rsidRDefault="00506EF1">
      <w:pPr>
        <w:rPr>
          <w:rFonts w:asciiTheme="majorHAnsi" w:hAnsiTheme="majorHAnsi" w:cstheme="majorHAnsi"/>
          <w:sz w:val="22"/>
          <w:lang w:val="sl-SI"/>
        </w:rPr>
      </w:pPr>
    </w:p>
    <w:p w14:paraId="122EF1EA" w14:textId="77777777" w:rsidR="009437A3" w:rsidRPr="006D5F46" w:rsidRDefault="009437A3">
      <w:pPr>
        <w:rPr>
          <w:rFonts w:asciiTheme="majorHAnsi" w:hAnsiTheme="majorHAnsi" w:cstheme="majorHAnsi"/>
          <w:sz w:val="22"/>
          <w:lang w:val="sl-SI"/>
        </w:rPr>
      </w:pPr>
    </w:p>
    <w:tbl>
      <w:tblPr>
        <w:tblStyle w:val="Tabelamrea"/>
        <w:tblW w:w="12206" w:type="dxa"/>
        <w:jc w:val="center"/>
        <w:tblLayout w:type="fixed"/>
        <w:tblLook w:val="04A0" w:firstRow="1" w:lastRow="0" w:firstColumn="1" w:lastColumn="0" w:noHBand="0" w:noVBand="1"/>
      </w:tblPr>
      <w:tblGrid>
        <w:gridCol w:w="12206"/>
      </w:tblGrid>
      <w:tr w:rsidR="00506EF1" w:rsidRPr="009437A3" w14:paraId="636E19EE" w14:textId="77777777" w:rsidTr="004C1B80">
        <w:trPr>
          <w:jc w:val="center"/>
        </w:trPr>
        <w:tc>
          <w:tcPr>
            <w:tcW w:w="12206" w:type="dxa"/>
            <w:shd w:val="clear" w:color="auto" w:fill="FAFBFC"/>
            <w:tcMar>
              <w:top w:w="110" w:type="dxa"/>
              <w:left w:w="110" w:type="dxa"/>
              <w:bottom w:w="110" w:type="dxa"/>
              <w:right w:w="110" w:type="dxa"/>
            </w:tcMar>
          </w:tcPr>
          <w:p w14:paraId="0B61EA0E" w14:textId="77777777" w:rsidR="00506EF1" w:rsidRPr="00174274" w:rsidRDefault="00426032">
            <w:pPr>
              <w:spacing w:after="60"/>
              <w:rPr>
                <w:rFonts w:asciiTheme="majorHAnsi" w:hAnsiTheme="majorHAnsi" w:cstheme="majorHAnsi"/>
                <w:color w:val="C00000"/>
                <w:sz w:val="22"/>
                <w:lang w:val="sl-SI"/>
              </w:rPr>
            </w:pPr>
            <w:r w:rsidRPr="00174274">
              <w:rPr>
                <w:rFonts w:asciiTheme="majorHAnsi" w:hAnsiTheme="majorHAnsi" w:cstheme="majorHAnsi"/>
                <w:b/>
                <w:color w:val="C00000"/>
                <w:sz w:val="22"/>
                <w:lang w:val="sl-SI"/>
              </w:rPr>
              <w:t>NAVODILO</w:t>
            </w:r>
          </w:p>
          <w:p w14:paraId="465CC4F9" w14:textId="79628FD4" w:rsidR="00506EF1" w:rsidRPr="00174274" w:rsidRDefault="00426032" w:rsidP="00621D2A">
            <w:pPr>
              <w:spacing w:after="40" w:line="259" w:lineRule="auto"/>
              <w:jc w:val="both"/>
              <w:rPr>
                <w:rFonts w:asciiTheme="majorHAnsi" w:hAnsiTheme="majorHAnsi" w:cstheme="majorHAnsi"/>
                <w:color w:val="C00000"/>
                <w:sz w:val="22"/>
                <w:lang w:val="sl-SI"/>
              </w:rPr>
            </w:pPr>
            <w:r w:rsidRPr="00174274">
              <w:rPr>
                <w:rFonts w:asciiTheme="majorHAnsi" w:hAnsiTheme="majorHAnsi" w:cstheme="majorHAnsi"/>
                <w:color w:val="C00000"/>
                <w:sz w:val="22"/>
                <w:lang w:val="sl-SI"/>
              </w:rPr>
              <w:t>Ponudnik izpolni in podpiše to prilogo. V stolpcu »PONUJENO« označi izpolnjevanje zahteve in po potrebi navede model, konfiguracijo ali ponujeno tehnično rešitev. V stolpcu »DOKAZILO« navede naziv dokazila, tehničnega lista, prospekta, kataloga, certifikata ali spletno povezavo do relevantne tehnične specifikacije</w:t>
            </w:r>
            <w:r w:rsidR="00CF1688" w:rsidRPr="00174274">
              <w:rPr>
                <w:rFonts w:asciiTheme="majorHAnsi" w:hAnsiTheme="majorHAnsi" w:cstheme="majorHAnsi"/>
                <w:color w:val="C00000"/>
                <w:sz w:val="22"/>
                <w:lang w:val="sl-SI"/>
              </w:rPr>
              <w:t xml:space="preserve"> (razen, v kolikor to pri posamezni postavki ni predvideno</w:t>
            </w:r>
            <w:r w:rsidR="002E3E0E" w:rsidRPr="00174274">
              <w:rPr>
                <w:rFonts w:asciiTheme="majorHAnsi" w:hAnsiTheme="majorHAnsi" w:cstheme="majorHAnsi"/>
                <w:color w:val="C00000"/>
                <w:sz w:val="22"/>
                <w:lang w:val="sl-SI"/>
              </w:rPr>
              <w:t xml:space="preserve"> oz. je predvidena izjava</w:t>
            </w:r>
            <w:r w:rsidR="00CF1688" w:rsidRPr="00174274">
              <w:rPr>
                <w:rFonts w:asciiTheme="majorHAnsi" w:hAnsiTheme="majorHAnsi" w:cstheme="majorHAnsi"/>
                <w:color w:val="C00000"/>
                <w:sz w:val="22"/>
                <w:lang w:val="sl-SI"/>
              </w:rPr>
              <w:t>)</w:t>
            </w:r>
            <w:r w:rsidRPr="00174274">
              <w:rPr>
                <w:rFonts w:asciiTheme="majorHAnsi" w:hAnsiTheme="majorHAnsi" w:cstheme="majorHAnsi"/>
                <w:color w:val="C00000"/>
                <w:sz w:val="22"/>
                <w:lang w:val="sl-SI"/>
              </w:rPr>
              <w:t>.</w:t>
            </w:r>
          </w:p>
          <w:p w14:paraId="0F969473" w14:textId="77777777" w:rsidR="00506EF1" w:rsidRPr="00174274" w:rsidRDefault="00426032" w:rsidP="00621D2A">
            <w:pPr>
              <w:spacing w:line="259" w:lineRule="auto"/>
              <w:jc w:val="both"/>
              <w:rPr>
                <w:rFonts w:asciiTheme="majorHAnsi" w:hAnsiTheme="majorHAnsi" w:cstheme="majorHAnsi"/>
                <w:color w:val="C00000"/>
                <w:sz w:val="22"/>
                <w:lang w:val="sl-SI"/>
              </w:rPr>
            </w:pPr>
            <w:r w:rsidRPr="00174274">
              <w:rPr>
                <w:rFonts w:asciiTheme="majorHAnsi" w:hAnsiTheme="majorHAnsi" w:cstheme="majorHAnsi"/>
                <w:color w:val="C00000"/>
                <w:sz w:val="22"/>
                <w:lang w:val="sl-SI"/>
              </w:rPr>
              <w:t xml:space="preserve">Obrazec je pripravljen na podlagi tehničnih specifikacij za sklop </w:t>
            </w:r>
            <w:r w:rsidR="0040102D" w:rsidRPr="00174274">
              <w:rPr>
                <w:rFonts w:asciiTheme="majorHAnsi" w:hAnsiTheme="majorHAnsi" w:cstheme="majorHAnsi"/>
                <w:color w:val="C00000"/>
                <w:sz w:val="22"/>
                <w:lang w:val="sl-SI"/>
              </w:rPr>
              <w:t>1</w:t>
            </w:r>
            <w:r w:rsidRPr="00174274">
              <w:rPr>
                <w:rFonts w:asciiTheme="majorHAnsi" w:hAnsiTheme="majorHAnsi" w:cstheme="majorHAnsi"/>
                <w:color w:val="C00000"/>
                <w:sz w:val="22"/>
                <w:lang w:val="sl-SI"/>
              </w:rPr>
              <w:t xml:space="preserve"> in vključuje tudi dodatne zahteve za postavk</w:t>
            </w:r>
            <w:r w:rsidR="0040102D" w:rsidRPr="00174274">
              <w:rPr>
                <w:rFonts w:asciiTheme="majorHAnsi" w:hAnsiTheme="majorHAnsi" w:cstheme="majorHAnsi"/>
                <w:color w:val="C00000"/>
                <w:sz w:val="22"/>
                <w:lang w:val="sl-SI"/>
              </w:rPr>
              <w:t>o</w:t>
            </w:r>
            <w:r w:rsidRPr="00174274">
              <w:rPr>
                <w:rFonts w:asciiTheme="majorHAnsi" w:hAnsiTheme="majorHAnsi" w:cstheme="majorHAnsi"/>
                <w:color w:val="C00000"/>
                <w:sz w:val="22"/>
                <w:lang w:val="sl-SI"/>
              </w:rPr>
              <w:t xml:space="preserve"> </w:t>
            </w:r>
            <w:r w:rsidR="0040102D" w:rsidRPr="00174274">
              <w:rPr>
                <w:rFonts w:asciiTheme="majorHAnsi" w:hAnsiTheme="majorHAnsi" w:cstheme="majorHAnsi"/>
                <w:color w:val="C00000"/>
                <w:sz w:val="22"/>
                <w:lang w:val="sl-SI"/>
              </w:rPr>
              <w:t>1</w:t>
            </w:r>
            <w:r w:rsidRPr="00174274">
              <w:rPr>
                <w:rFonts w:asciiTheme="majorHAnsi" w:hAnsiTheme="majorHAnsi" w:cstheme="majorHAnsi"/>
                <w:color w:val="C00000"/>
                <w:sz w:val="22"/>
                <w:lang w:val="sl-SI"/>
              </w:rPr>
              <w:t>.</w:t>
            </w:r>
            <w:r w:rsidR="0040102D" w:rsidRPr="00174274">
              <w:rPr>
                <w:rFonts w:asciiTheme="majorHAnsi" w:hAnsiTheme="majorHAnsi" w:cstheme="majorHAnsi"/>
                <w:color w:val="C00000"/>
                <w:sz w:val="22"/>
                <w:lang w:val="sl-SI"/>
              </w:rPr>
              <w:t xml:space="preserve">23 </w:t>
            </w:r>
            <w:r w:rsidRPr="00174274">
              <w:rPr>
                <w:rFonts w:asciiTheme="majorHAnsi" w:hAnsiTheme="majorHAnsi" w:cstheme="majorHAnsi"/>
                <w:color w:val="C00000"/>
                <w:sz w:val="22"/>
                <w:lang w:val="sl-SI"/>
              </w:rPr>
              <w:t>glede zelenega javnega naročanja.</w:t>
            </w:r>
          </w:p>
          <w:p w14:paraId="6FFD4C89" w14:textId="2DFD341E" w:rsidR="000C0289" w:rsidRPr="006D5F46" w:rsidRDefault="000C0289" w:rsidP="00621D2A">
            <w:pPr>
              <w:spacing w:line="259" w:lineRule="auto"/>
              <w:jc w:val="both"/>
              <w:rPr>
                <w:rFonts w:asciiTheme="majorHAnsi" w:hAnsiTheme="majorHAnsi" w:cstheme="majorHAnsi"/>
                <w:sz w:val="22"/>
                <w:lang w:val="sl-SI"/>
              </w:rPr>
            </w:pPr>
            <w:r w:rsidRPr="00174274">
              <w:rPr>
                <w:rFonts w:asciiTheme="majorHAnsi" w:hAnsiTheme="majorHAnsi" w:cstheme="majorHAnsi"/>
                <w:color w:val="C00000"/>
                <w:sz w:val="22"/>
                <w:lang w:val="sl-SI"/>
              </w:rPr>
              <w:t>Ponudnik naloži to Prilogo št. 2 v informacijski sistem e-JN v PDF obliki</w:t>
            </w:r>
            <w:r w:rsidR="007B6F51" w:rsidRPr="00174274">
              <w:rPr>
                <w:rFonts w:asciiTheme="majorHAnsi" w:hAnsiTheme="majorHAnsi" w:cstheme="majorHAnsi"/>
                <w:color w:val="C00000"/>
                <w:sz w:val="22"/>
                <w:lang w:val="sl-SI"/>
              </w:rPr>
              <w:t xml:space="preserve"> in</w:t>
            </w:r>
            <w:r w:rsidRPr="00174274">
              <w:rPr>
                <w:rFonts w:asciiTheme="majorHAnsi" w:hAnsiTheme="majorHAnsi" w:cstheme="majorHAnsi"/>
                <w:color w:val="C00000"/>
                <w:sz w:val="22"/>
                <w:lang w:val="sl-SI"/>
              </w:rPr>
              <w:t xml:space="preserve"> v Word obliki</w:t>
            </w:r>
            <w:r w:rsidR="007B6F51" w:rsidRPr="00174274">
              <w:rPr>
                <w:rFonts w:asciiTheme="majorHAnsi" w:hAnsiTheme="majorHAnsi" w:cstheme="majorHAnsi"/>
                <w:color w:val="C00000"/>
                <w:sz w:val="22"/>
                <w:lang w:val="sl-SI"/>
              </w:rPr>
              <w:t xml:space="preserve"> (</w:t>
            </w:r>
            <w:r w:rsidRPr="00174274">
              <w:rPr>
                <w:rFonts w:asciiTheme="majorHAnsi" w:hAnsiTheme="majorHAnsi" w:cstheme="majorHAnsi"/>
                <w:color w:val="C00000"/>
                <w:sz w:val="22"/>
                <w:lang w:val="sl-SI"/>
              </w:rPr>
              <w:t>v kolikor obrazec vsebuje aktivne spletne povezave do zahtevanih dokazil</w:t>
            </w:r>
            <w:r w:rsidR="007B6F51" w:rsidRPr="00174274">
              <w:rPr>
                <w:rFonts w:asciiTheme="majorHAnsi" w:hAnsiTheme="majorHAnsi" w:cstheme="majorHAnsi"/>
                <w:color w:val="C00000"/>
                <w:sz w:val="22"/>
                <w:lang w:val="sl-SI"/>
              </w:rPr>
              <w:t xml:space="preserve">), </w:t>
            </w:r>
            <w:r w:rsidRPr="00174274">
              <w:rPr>
                <w:rFonts w:asciiTheme="majorHAnsi" w:hAnsiTheme="majorHAnsi" w:cstheme="majorHAnsi"/>
                <w:color w:val="C00000"/>
                <w:sz w:val="22"/>
                <w:lang w:val="sl-SI"/>
              </w:rPr>
              <w:t>vključno s priloženimi dokazili o izpolnjevanju vseh tehničnih zahtev v razdelek »Ostale priloge«.</w:t>
            </w:r>
          </w:p>
        </w:tc>
      </w:tr>
    </w:tbl>
    <w:p w14:paraId="11E5AA89" w14:textId="77777777" w:rsidR="00506EF1" w:rsidRPr="006D5F46" w:rsidRDefault="00506EF1">
      <w:pPr>
        <w:rPr>
          <w:rFonts w:asciiTheme="majorHAnsi" w:hAnsiTheme="majorHAnsi" w:cstheme="majorHAnsi"/>
          <w:sz w:val="22"/>
          <w:lang w:val="sl-SI"/>
        </w:rPr>
      </w:pPr>
    </w:p>
    <w:p w14:paraId="32CC12E7" w14:textId="1F92C490" w:rsidR="00506EF1" w:rsidRPr="006D5F46" w:rsidRDefault="00426032">
      <w:pPr>
        <w:spacing w:after="100" w:line="259" w:lineRule="auto"/>
        <w:rPr>
          <w:rFonts w:asciiTheme="majorHAnsi" w:hAnsiTheme="majorHAnsi" w:cstheme="majorHAnsi"/>
          <w:sz w:val="22"/>
          <w:lang w:val="sl-SI"/>
        </w:rPr>
      </w:pPr>
      <w:r w:rsidRPr="006D5F46">
        <w:rPr>
          <w:rFonts w:asciiTheme="majorHAnsi" w:hAnsiTheme="majorHAnsi" w:cstheme="majorHAnsi"/>
          <w:color w:val="000000"/>
          <w:sz w:val="22"/>
          <w:lang w:val="sl-SI"/>
        </w:rPr>
        <w:t xml:space="preserve">Izjavljamo, da ponujena oprema za sklop </w:t>
      </w:r>
      <w:r w:rsidR="0040102D" w:rsidRPr="006D5F46">
        <w:rPr>
          <w:rFonts w:asciiTheme="majorHAnsi" w:hAnsiTheme="majorHAnsi" w:cstheme="majorHAnsi"/>
          <w:color w:val="000000"/>
          <w:sz w:val="22"/>
          <w:lang w:val="sl-SI"/>
        </w:rPr>
        <w:t>1</w:t>
      </w:r>
      <w:r w:rsidRPr="006D5F46">
        <w:rPr>
          <w:rFonts w:asciiTheme="majorHAnsi" w:hAnsiTheme="majorHAnsi" w:cstheme="majorHAnsi"/>
          <w:color w:val="000000"/>
          <w:sz w:val="22"/>
          <w:lang w:val="sl-SI"/>
        </w:rPr>
        <w:t xml:space="preserve"> izpolnjuje minimalne tehnične zahteve naročnika za predmet javnega naročila »Nabava opreme za Center za analitiko trdnih snovi« po spodaj navedeni specifikaciji.</w:t>
      </w:r>
    </w:p>
    <w:tbl>
      <w:tblPr>
        <w:tblStyle w:val="Tabelamrea"/>
        <w:tblW w:w="14845" w:type="dxa"/>
        <w:jc w:val="center"/>
        <w:tblLayout w:type="fixed"/>
        <w:tblLook w:val="04A0" w:firstRow="1" w:lastRow="0" w:firstColumn="1" w:lastColumn="0" w:noHBand="0" w:noVBand="1"/>
      </w:tblPr>
      <w:tblGrid>
        <w:gridCol w:w="1701"/>
        <w:gridCol w:w="1559"/>
        <w:gridCol w:w="7393"/>
        <w:gridCol w:w="1635"/>
        <w:gridCol w:w="2557"/>
      </w:tblGrid>
      <w:tr w:rsidR="004C1B80" w:rsidRPr="00744F12" w14:paraId="0D76142A" w14:textId="77777777" w:rsidTr="004C1B80">
        <w:trPr>
          <w:tblHeader/>
          <w:jc w:val="center"/>
        </w:trPr>
        <w:tc>
          <w:tcPr>
            <w:tcW w:w="1701" w:type="dxa"/>
            <w:shd w:val="clear" w:color="auto" w:fill="44546A"/>
            <w:tcMar>
              <w:top w:w="90" w:type="dxa"/>
              <w:left w:w="95" w:type="dxa"/>
              <w:bottom w:w="90" w:type="dxa"/>
              <w:right w:w="95" w:type="dxa"/>
            </w:tcMar>
            <w:vAlign w:val="center"/>
          </w:tcPr>
          <w:p w14:paraId="59FDE62F" w14:textId="77777777" w:rsidR="004C1B80" w:rsidRPr="000B0CE5" w:rsidRDefault="004C1B80">
            <w:pPr>
              <w:jc w:val="center"/>
              <w:rPr>
                <w:rFonts w:asciiTheme="majorHAnsi" w:hAnsiTheme="majorHAnsi" w:cstheme="majorHAnsi"/>
                <w:sz w:val="22"/>
                <w:lang w:val="sl-SI"/>
              </w:rPr>
            </w:pPr>
            <w:r w:rsidRPr="000B0CE5">
              <w:rPr>
                <w:rFonts w:asciiTheme="majorHAnsi" w:hAnsiTheme="majorHAnsi" w:cstheme="majorHAnsi"/>
                <w:b/>
                <w:color w:val="FFFFFF"/>
                <w:sz w:val="22"/>
                <w:lang w:val="sl-SI"/>
              </w:rPr>
              <w:t>Št.</w:t>
            </w:r>
          </w:p>
        </w:tc>
        <w:tc>
          <w:tcPr>
            <w:tcW w:w="1559" w:type="dxa"/>
            <w:shd w:val="clear" w:color="auto" w:fill="44546A"/>
          </w:tcPr>
          <w:p w14:paraId="385AE830" w14:textId="0AC23492" w:rsidR="004C1B80" w:rsidRPr="000B0CE5" w:rsidRDefault="006C27BD">
            <w:pPr>
              <w:jc w:val="center"/>
              <w:rPr>
                <w:rFonts w:asciiTheme="majorHAnsi" w:hAnsiTheme="majorHAnsi" w:cstheme="majorHAnsi"/>
                <w:b/>
                <w:color w:val="FFFFFF"/>
                <w:sz w:val="22"/>
                <w:lang w:val="sl-SI"/>
              </w:rPr>
            </w:pPr>
            <w:r w:rsidRPr="000B0CE5">
              <w:rPr>
                <w:rFonts w:asciiTheme="majorHAnsi" w:hAnsiTheme="majorHAnsi" w:cstheme="majorHAnsi"/>
                <w:b/>
                <w:color w:val="FFFFFF"/>
                <w:sz w:val="22"/>
                <w:lang w:val="sl-SI"/>
              </w:rPr>
              <w:t>Št. kosov</w:t>
            </w:r>
          </w:p>
        </w:tc>
        <w:tc>
          <w:tcPr>
            <w:tcW w:w="7393" w:type="dxa"/>
            <w:shd w:val="clear" w:color="auto" w:fill="44546A"/>
            <w:tcMar>
              <w:top w:w="90" w:type="dxa"/>
              <w:left w:w="95" w:type="dxa"/>
              <w:bottom w:w="90" w:type="dxa"/>
              <w:right w:w="95" w:type="dxa"/>
            </w:tcMar>
            <w:vAlign w:val="center"/>
          </w:tcPr>
          <w:p w14:paraId="7C7470BD" w14:textId="152144D9" w:rsidR="004C1B80" w:rsidRPr="000B0CE5" w:rsidRDefault="004C1B80">
            <w:pPr>
              <w:jc w:val="center"/>
              <w:rPr>
                <w:rFonts w:asciiTheme="majorHAnsi" w:hAnsiTheme="majorHAnsi" w:cstheme="majorHAnsi"/>
                <w:sz w:val="22"/>
                <w:lang w:val="sl-SI"/>
              </w:rPr>
            </w:pPr>
            <w:r w:rsidRPr="000B0CE5">
              <w:rPr>
                <w:rFonts w:asciiTheme="majorHAnsi" w:hAnsiTheme="majorHAnsi" w:cstheme="majorHAnsi"/>
                <w:b/>
                <w:color w:val="FFFFFF"/>
                <w:sz w:val="22"/>
                <w:lang w:val="sl-SI"/>
              </w:rPr>
              <w:t>ZAHTEVANO</w:t>
            </w:r>
          </w:p>
        </w:tc>
        <w:tc>
          <w:tcPr>
            <w:tcW w:w="1635" w:type="dxa"/>
            <w:shd w:val="clear" w:color="auto" w:fill="44546A"/>
            <w:tcMar>
              <w:top w:w="90" w:type="dxa"/>
              <w:left w:w="95" w:type="dxa"/>
              <w:bottom w:w="90" w:type="dxa"/>
              <w:right w:w="95" w:type="dxa"/>
            </w:tcMar>
            <w:vAlign w:val="center"/>
          </w:tcPr>
          <w:p w14:paraId="1A15F06F" w14:textId="77777777" w:rsidR="004C1B80" w:rsidRPr="000B0CE5" w:rsidRDefault="004C1B80">
            <w:pPr>
              <w:jc w:val="center"/>
              <w:rPr>
                <w:rFonts w:asciiTheme="majorHAnsi" w:hAnsiTheme="majorHAnsi" w:cstheme="majorHAnsi"/>
                <w:sz w:val="22"/>
                <w:lang w:val="sl-SI"/>
              </w:rPr>
            </w:pPr>
            <w:r w:rsidRPr="000B0CE5">
              <w:rPr>
                <w:rFonts w:asciiTheme="majorHAnsi" w:hAnsiTheme="majorHAnsi" w:cstheme="majorHAnsi"/>
                <w:b/>
                <w:color w:val="FFFFFF"/>
                <w:sz w:val="22"/>
                <w:lang w:val="sl-SI"/>
              </w:rPr>
              <w:t>PONUJENO</w:t>
            </w:r>
          </w:p>
        </w:tc>
        <w:tc>
          <w:tcPr>
            <w:tcW w:w="2557" w:type="dxa"/>
            <w:shd w:val="clear" w:color="auto" w:fill="44546A"/>
            <w:tcMar>
              <w:top w:w="90" w:type="dxa"/>
              <w:left w:w="95" w:type="dxa"/>
              <w:bottom w:w="90" w:type="dxa"/>
              <w:right w:w="95" w:type="dxa"/>
            </w:tcMar>
            <w:vAlign w:val="center"/>
          </w:tcPr>
          <w:p w14:paraId="56B589D8" w14:textId="77777777" w:rsidR="004C1B80" w:rsidRPr="000B0CE5" w:rsidRDefault="004C1B80">
            <w:pPr>
              <w:jc w:val="center"/>
              <w:rPr>
                <w:rFonts w:asciiTheme="majorHAnsi" w:hAnsiTheme="majorHAnsi" w:cstheme="majorHAnsi"/>
                <w:sz w:val="22"/>
                <w:lang w:val="sl-SI"/>
              </w:rPr>
            </w:pPr>
            <w:r w:rsidRPr="000B0CE5">
              <w:rPr>
                <w:rFonts w:asciiTheme="majorHAnsi" w:hAnsiTheme="majorHAnsi" w:cstheme="majorHAnsi"/>
                <w:b/>
                <w:color w:val="FFFFFF"/>
                <w:sz w:val="22"/>
                <w:lang w:val="sl-SI"/>
              </w:rPr>
              <w:t>DOKAZILO</w:t>
            </w:r>
          </w:p>
        </w:tc>
      </w:tr>
      <w:tr w:rsidR="004C1B80" w:rsidRPr="00744F12" w14:paraId="41DDE161" w14:textId="77777777" w:rsidTr="004C1B80">
        <w:trPr>
          <w:jc w:val="center"/>
        </w:trPr>
        <w:tc>
          <w:tcPr>
            <w:tcW w:w="1701" w:type="dxa"/>
            <w:tcMar>
              <w:top w:w="70" w:type="dxa"/>
              <w:left w:w="80" w:type="dxa"/>
              <w:bottom w:w="70" w:type="dxa"/>
              <w:right w:w="80" w:type="dxa"/>
            </w:tcMar>
          </w:tcPr>
          <w:p w14:paraId="05F049EE" w14:textId="48C319B9" w:rsidR="004C1B80" w:rsidRPr="004D1A04" w:rsidRDefault="004C1B80" w:rsidP="002E1715">
            <w:pPr>
              <w:jc w:val="center"/>
              <w:rPr>
                <w:rFonts w:ascii="Calibri" w:hAnsi="Calibri" w:cs="Calibri"/>
                <w:lang w:val="sl-SI"/>
              </w:rPr>
            </w:pPr>
            <w:r w:rsidRPr="004D1A04">
              <w:rPr>
                <w:rFonts w:ascii="Calibri" w:hAnsi="Calibri" w:cs="Calibri"/>
                <w:lang w:val="sl-SI"/>
              </w:rPr>
              <w:t>1.1</w:t>
            </w:r>
          </w:p>
        </w:tc>
        <w:tc>
          <w:tcPr>
            <w:tcW w:w="1559" w:type="dxa"/>
          </w:tcPr>
          <w:p w14:paraId="5E7EA9EA" w14:textId="71D79BB3" w:rsidR="004C1B80" w:rsidRPr="004D1A04" w:rsidRDefault="00DB2E9C" w:rsidP="006D5F46">
            <w:pPr>
              <w:adjustRightInd w:val="0"/>
              <w:jc w:val="center"/>
              <w:rPr>
                <w:rFonts w:ascii="Calibri" w:hAnsi="Calibri" w:cs="Calibri"/>
                <w:lang w:val="sv-SE"/>
              </w:rPr>
            </w:pPr>
            <w:r>
              <w:rPr>
                <w:rFonts w:ascii="Calibri" w:hAnsi="Calibri" w:cs="Calibri"/>
                <w:lang w:val="sv-SE"/>
              </w:rPr>
              <w:t>1</w:t>
            </w:r>
          </w:p>
        </w:tc>
        <w:tc>
          <w:tcPr>
            <w:tcW w:w="7393" w:type="dxa"/>
            <w:tcMar>
              <w:top w:w="70" w:type="dxa"/>
              <w:left w:w="85" w:type="dxa"/>
              <w:bottom w:w="70" w:type="dxa"/>
              <w:right w:w="85" w:type="dxa"/>
            </w:tcMar>
          </w:tcPr>
          <w:p w14:paraId="7C1DEE60" w14:textId="128A4B7D" w:rsidR="004C1B80" w:rsidRPr="004D1A04" w:rsidRDefault="004C1B80" w:rsidP="002E1715">
            <w:pPr>
              <w:adjustRightInd w:val="0"/>
              <w:rPr>
                <w:rFonts w:ascii="Calibri" w:hAnsi="Calibri" w:cs="Calibri"/>
                <w:lang w:val="sv-SE"/>
              </w:rPr>
            </w:pPr>
            <w:r w:rsidRPr="004D1A04">
              <w:rPr>
                <w:rFonts w:ascii="Calibri" w:hAnsi="Calibri" w:cs="Calibri"/>
                <w:lang w:val="sv-SE"/>
              </w:rPr>
              <w:t>Sistem mora vključevati ionski vir, ki proizvaja primarne ione Bi</w:t>
            </w:r>
            <w:r w:rsidRPr="004D1A04">
              <w:rPr>
                <w:rFonts w:ascii="Calibri" w:hAnsi="Calibri" w:cs="Calibri"/>
                <w:vertAlign w:val="subscript"/>
                <w:lang w:val="sv-SE"/>
              </w:rPr>
              <w:t>n</w:t>
            </w:r>
            <w:r w:rsidRPr="004D1A04">
              <w:rPr>
                <w:rFonts w:ascii="Calibri" w:hAnsi="Calibri" w:cs="Calibri"/>
                <w:lang w:val="sv-SE"/>
              </w:rPr>
              <w:t>, z naslednjimi specifikacijami:</w:t>
            </w:r>
          </w:p>
          <w:p w14:paraId="234ED7CE" w14:textId="77777777" w:rsidR="004C1B80" w:rsidRPr="004D1A04" w:rsidRDefault="004C1B80" w:rsidP="002E1715">
            <w:pPr>
              <w:numPr>
                <w:ilvl w:val="0"/>
                <w:numId w:val="38"/>
              </w:numPr>
              <w:adjustRightInd w:val="0"/>
              <w:jc w:val="both"/>
              <w:rPr>
                <w:rFonts w:ascii="Calibri" w:hAnsi="Calibri" w:cs="Calibri"/>
                <w:lang w:val="sv-SE"/>
              </w:rPr>
            </w:pPr>
            <w:r w:rsidRPr="004D1A04">
              <w:rPr>
                <w:rFonts w:ascii="Calibri" w:hAnsi="Calibri" w:cs="Calibri"/>
                <w:lang w:val="sv-SE"/>
              </w:rPr>
              <w:t>vir mora omogočati velike klastre Bi</w:t>
            </w:r>
            <w:r w:rsidRPr="004D1A04">
              <w:rPr>
                <w:rFonts w:ascii="Calibri" w:hAnsi="Calibri" w:cs="Calibri"/>
                <w:vertAlign w:val="subscript"/>
                <w:lang w:val="sv-SE"/>
              </w:rPr>
              <w:t>n</w:t>
            </w:r>
            <w:r w:rsidRPr="004D1A04">
              <w:rPr>
                <w:rFonts w:ascii="Calibri" w:hAnsi="Calibri" w:cs="Calibri"/>
                <w:lang w:val="sv-SE"/>
              </w:rPr>
              <w:t xml:space="preserve"> do n = 7 in visok tok ionov Bi</w:t>
            </w:r>
            <w:r w:rsidRPr="004D1A04">
              <w:rPr>
                <w:rFonts w:ascii="Calibri" w:hAnsi="Calibri" w:cs="Calibri"/>
                <w:vertAlign w:val="subscript"/>
                <w:lang w:val="sv-SE"/>
              </w:rPr>
              <w:t>1</w:t>
            </w:r>
            <w:r w:rsidRPr="004D1A04">
              <w:rPr>
                <w:rFonts w:ascii="Calibri" w:hAnsi="Calibri" w:cs="Calibri"/>
                <w:lang w:val="sv-SE"/>
              </w:rPr>
              <w:t>,</w:t>
            </w:r>
          </w:p>
          <w:p w14:paraId="22B9C84A" w14:textId="77777777" w:rsidR="004C1B80" w:rsidRPr="004D1A04" w:rsidRDefault="004C1B80" w:rsidP="002E1715">
            <w:pPr>
              <w:numPr>
                <w:ilvl w:val="0"/>
                <w:numId w:val="38"/>
              </w:numPr>
              <w:adjustRightInd w:val="0"/>
              <w:jc w:val="both"/>
              <w:rPr>
                <w:rFonts w:ascii="Calibri" w:hAnsi="Calibri" w:cs="Calibri"/>
                <w:lang w:val="sv-SE"/>
              </w:rPr>
            </w:pPr>
            <w:r w:rsidRPr="004D1A04">
              <w:rPr>
                <w:rFonts w:ascii="Calibri" w:hAnsi="Calibri" w:cs="Calibri"/>
                <w:lang w:val="sv-SE"/>
              </w:rPr>
              <w:t xml:space="preserve">skupni enosmerni (DC) tok mora presegati 40 nA, v pulznem načinu (vključno z angl. </w:t>
            </w:r>
            <w:r w:rsidRPr="004D1A04">
              <w:rPr>
                <w:rFonts w:ascii="Calibri" w:hAnsi="Calibri" w:cs="Calibri"/>
                <w:i/>
                <w:iCs/>
                <w:lang w:val="sv-SE"/>
              </w:rPr>
              <w:t>bunching</w:t>
            </w:r>
            <w:r w:rsidRPr="004D1A04">
              <w:rPr>
                <w:rFonts w:ascii="Calibri" w:hAnsi="Calibri" w:cs="Calibri"/>
                <w:lang w:val="sv-SE"/>
              </w:rPr>
              <w:t>) pa mora biti dosežen ciljni tok &gt; 20 pA,</w:t>
            </w:r>
          </w:p>
          <w:p w14:paraId="4C45792D" w14:textId="77777777" w:rsidR="004C1B80" w:rsidRPr="004D1A04" w:rsidRDefault="004C1B80" w:rsidP="002E1715">
            <w:pPr>
              <w:numPr>
                <w:ilvl w:val="0"/>
                <w:numId w:val="38"/>
              </w:numPr>
              <w:adjustRightInd w:val="0"/>
              <w:jc w:val="both"/>
              <w:rPr>
                <w:rFonts w:ascii="Calibri" w:hAnsi="Calibri" w:cs="Calibri"/>
                <w:lang w:val="sv-SE"/>
              </w:rPr>
            </w:pPr>
            <w:r w:rsidRPr="004D1A04">
              <w:rPr>
                <w:rFonts w:ascii="Calibri" w:hAnsi="Calibri" w:cs="Calibri"/>
                <w:lang w:val="sv-SE"/>
              </w:rPr>
              <w:t>lateralna ločljivost: manj kot 50 nm,</w:t>
            </w:r>
          </w:p>
          <w:p w14:paraId="20469954" w14:textId="77777777" w:rsidR="004C1B80" w:rsidRPr="004D1A04" w:rsidRDefault="004C1B80" w:rsidP="002E1715">
            <w:pPr>
              <w:numPr>
                <w:ilvl w:val="0"/>
                <w:numId w:val="38"/>
              </w:numPr>
              <w:adjustRightInd w:val="0"/>
              <w:jc w:val="both"/>
              <w:rPr>
                <w:rFonts w:ascii="Calibri" w:hAnsi="Calibri" w:cs="Calibri"/>
                <w:lang w:val="sv-SE"/>
              </w:rPr>
            </w:pPr>
            <w:r w:rsidRPr="004D1A04">
              <w:rPr>
                <w:rFonts w:ascii="Calibri" w:hAnsi="Calibri" w:cs="Calibri"/>
                <w:lang w:val="sv-SE"/>
              </w:rPr>
              <w:t>masna ločljivost: več kot 17 000 pri 29 amu (atomske masne enote), pri večjih masah (&gt; 200 amu) pa mora biti prikazana ločljivost 26000 ali več (z Bi</w:t>
            </w:r>
            <w:r w:rsidRPr="004D1A04">
              <w:rPr>
                <w:rFonts w:ascii="Calibri" w:hAnsi="Calibri" w:cs="Calibri"/>
                <w:vertAlign w:val="subscript"/>
                <w:lang w:val="sv-SE"/>
              </w:rPr>
              <w:t>1</w:t>
            </w:r>
            <w:r w:rsidRPr="004D1A04">
              <w:rPr>
                <w:rFonts w:ascii="Calibri" w:hAnsi="Calibri" w:cs="Calibri"/>
                <w:vertAlign w:val="superscript"/>
                <w:lang w:val="sv-SE"/>
              </w:rPr>
              <w:t>+</w:t>
            </w:r>
            <w:r w:rsidRPr="004D1A04">
              <w:rPr>
                <w:rFonts w:ascii="Calibri" w:hAnsi="Calibri" w:cs="Calibri"/>
                <w:lang w:val="sv-SE"/>
              </w:rPr>
              <w:t xml:space="preserve"> in Bi</w:t>
            </w:r>
            <w:r w:rsidRPr="004D1A04">
              <w:rPr>
                <w:rFonts w:ascii="Calibri" w:hAnsi="Calibri" w:cs="Calibri"/>
                <w:vertAlign w:val="subscript"/>
                <w:lang w:val="sv-SE"/>
              </w:rPr>
              <w:t>3</w:t>
            </w:r>
            <w:r w:rsidRPr="004D1A04">
              <w:rPr>
                <w:rFonts w:ascii="Calibri" w:hAnsi="Calibri" w:cs="Calibri"/>
                <w:vertAlign w:val="superscript"/>
                <w:lang w:val="sv-SE"/>
              </w:rPr>
              <w:t>+</w:t>
            </w:r>
            <w:r w:rsidRPr="004D1A04">
              <w:rPr>
                <w:rFonts w:ascii="Calibri" w:hAnsi="Calibri" w:cs="Calibri"/>
                <w:lang w:val="sv-SE"/>
              </w:rPr>
              <w:t>),</w:t>
            </w:r>
          </w:p>
          <w:p w14:paraId="4F74E728" w14:textId="77777777" w:rsidR="004C1B80" w:rsidRPr="004D1A04" w:rsidRDefault="004C1B80" w:rsidP="002E1715">
            <w:pPr>
              <w:numPr>
                <w:ilvl w:val="0"/>
                <w:numId w:val="38"/>
              </w:numPr>
              <w:adjustRightInd w:val="0"/>
              <w:jc w:val="both"/>
              <w:rPr>
                <w:rFonts w:ascii="Calibri" w:hAnsi="Calibri" w:cs="Calibri"/>
                <w:lang w:val="sv-SE"/>
              </w:rPr>
            </w:pPr>
            <w:r w:rsidRPr="004D1A04">
              <w:rPr>
                <w:rFonts w:ascii="Calibri" w:hAnsi="Calibri" w:cs="Calibri"/>
                <w:lang w:val="sv-SE"/>
              </w:rPr>
              <w:t xml:space="preserve">delovanje v </w:t>
            </w:r>
            <w:r w:rsidRPr="004D1A04">
              <w:rPr>
                <w:rFonts w:ascii="Calibri" w:hAnsi="Calibri" w:cs="Calibri"/>
                <w:b/>
                <w:bCs/>
                <w:lang w:val="sv-SE"/>
              </w:rPr>
              <w:t>različnih načinih</w:t>
            </w:r>
            <w:r w:rsidRPr="004D1A04">
              <w:rPr>
                <w:rFonts w:ascii="Calibri" w:hAnsi="Calibri" w:cs="Calibri"/>
                <w:lang w:val="sv-SE"/>
              </w:rPr>
              <w:t>: hkratna visoka masna ločljivost in majhna velikost curka; hkrati mora biti prikazana masna ločljivost 9000 pri masah &gt; 50 amu in na področju &lt; 90 nm,</w:t>
            </w:r>
          </w:p>
          <w:p w14:paraId="52D4D9D9" w14:textId="77777777" w:rsidR="004C1B80" w:rsidRPr="004D1A04" w:rsidRDefault="004C1B80" w:rsidP="002E1715">
            <w:pPr>
              <w:numPr>
                <w:ilvl w:val="0"/>
                <w:numId w:val="38"/>
              </w:numPr>
              <w:adjustRightInd w:val="0"/>
              <w:jc w:val="both"/>
              <w:rPr>
                <w:rFonts w:ascii="Calibri" w:hAnsi="Calibri" w:cs="Calibri"/>
                <w:lang w:val="sv-SE"/>
              </w:rPr>
            </w:pPr>
            <w:r w:rsidRPr="004D1A04">
              <w:rPr>
                <w:rFonts w:ascii="Calibri" w:hAnsi="Calibri" w:cs="Calibri"/>
                <w:lang w:val="sv-SE"/>
              </w:rPr>
              <w:t>hitro slikanje struktur velikosti 90 nm ali manj.</w:t>
            </w:r>
          </w:p>
          <w:p w14:paraId="4AB63E63" w14:textId="77777777" w:rsidR="004C1B80" w:rsidRPr="004D1A04" w:rsidRDefault="004C1B80" w:rsidP="002E1715">
            <w:pPr>
              <w:adjustRightInd w:val="0"/>
              <w:rPr>
                <w:rFonts w:ascii="Calibri" w:hAnsi="Calibri" w:cs="Calibri"/>
                <w:highlight w:val="yellow"/>
                <w:lang w:val="sv-SE"/>
              </w:rPr>
            </w:pPr>
          </w:p>
          <w:p w14:paraId="4C842CAA" w14:textId="77777777" w:rsidR="004C1B80" w:rsidRPr="004D1A04" w:rsidRDefault="004C1B80" w:rsidP="002E1715">
            <w:pPr>
              <w:adjustRightInd w:val="0"/>
              <w:rPr>
                <w:rFonts w:ascii="Calibri" w:hAnsi="Calibri" w:cs="Calibri"/>
                <w:highlight w:val="yellow"/>
                <w:lang w:val="sv-SE"/>
              </w:rPr>
            </w:pPr>
            <w:r w:rsidRPr="004D1A04">
              <w:rPr>
                <w:rFonts w:ascii="Calibri" w:hAnsi="Calibri" w:cs="Calibri"/>
                <w:lang w:val="sv-SE"/>
              </w:rPr>
              <w:t xml:space="preserve">Sistem mora vključevati </w:t>
            </w:r>
            <w:r w:rsidRPr="004D1A04">
              <w:rPr>
                <w:rFonts w:ascii="Calibri" w:hAnsi="Calibri" w:cs="Calibri"/>
                <w:b/>
                <w:bCs/>
                <w:lang w:val="sv-SE"/>
              </w:rPr>
              <w:t>interno Faradayevo skodelico</w:t>
            </w:r>
            <w:r w:rsidRPr="004D1A04">
              <w:rPr>
                <w:rFonts w:ascii="Calibri" w:hAnsi="Calibri" w:cs="Calibri"/>
                <w:lang w:val="sv-SE"/>
              </w:rPr>
              <w:t xml:space="preserve"> za merjenje toka primarnih ionov Bi</w:t>
            </w:r>
            <w:r w:rsidRPr="004D1A04">
              <w:rPr>
                <w:rFonts w:ascii="Calibri" w:hAnsi="Calibri" w:cs="Calibri"/>
                <w:vertAlign w:val="subscript"/>
                <w:lang w:val="sv-SE"/>
              </w:rPr>
              <w:t>n</w:t>
            </w:r>
            <w:r w:rsidRPr="004D1A04">
              <w:rPr>
                <w:rFonts w:ascii="Calibri" w:hAnsi="Calibri" w:cs="Calibri"/>
                <w:vertAlign w:val="superscript"/>
                <w:lang w:val="sv-SE"/>
              </w:rPr>
              <w:t>+</w:t>
            </w:r>
            <w:r w:rsidRPr="004D1A04">
              <w:rPr>
                <w:rFonts w:ascii="Calibri" w:hAnsi="Calibri" w:cs="Calibri"/>
                <w:lang w:val="sv-SE"/>
              </w:rPr>
              <w:t xml:space="preserve"> ter toka ionov O</w:t>
            </w:r>
            <w:r w:rsidRPr="004D1A04">
              <w:rPr>
                <w:rFonts w:ascii="Calibri" w:hAnsi="Calibri" w:cs="Calibri"/>
                <w:vertAlign w:val="subscript"/>
                <w:lang w:val="sv-SE"/>
              </w:rPr>
              <w:t>2</w:t>
            </w:r>
            <w:r w:rsidRPr="004D1A04">
              <w:rPr>
                <w:rFonts w:ascii="Calibri" w:hAnsi="Calibri" w:cs="Calibri"/>
                <w:vertAlign w:val="superscript"/>
                <w:lang w:val="sv-SE"/>
              </w:rPr>
              <w:t>+</w:t>
            </w:r>
            <w:r w:rsidRPr="004D1A04">
              <w:rPr>
                <w:rFonts w:ascii="Calibri" w:hAnsi="Calibri" w:cs="Calibri"/>
                <w:lang w:val="sv-SE"/>
              </w:rPr>
              <w:t xml:space="preserve"> in Cs</w:t>
            </w:r>
            <w:r w:rsidRPr="004D1A04">
              <w:rPr>
                <w:rFonts w:ascii="Calibri" w:hAnsi="Calibri" w:cs="Calibri"/>
                <w:vertAlign w:val="superscript"/>
                <w:lang w:val="sv-SE"/>
              </w:rPr>
              <w:t>+</w:t>
            </w:r>
            <w:r w:rsidRPr="004D1A04">
              <w:rPr>
                <w:rFonts w:ascii="Calibri" w:hAnsi="Calibri" w:cs="Calibri"/>
                <w:lang w:val="sv-SE"/>
              </w:rPr>
              <w:t xml:space="preserve"> namenjeni jedkanju.</w:t>
            </w:r>
          </w:p>
          <w:p w14:paraId="05B2414A" w14:textId="77777777" w:rsidR="004C1B80" w:rsidRPr="004D1A04" w:rsidRDefault="004C1B80" w:rsidP="002E1715">
            <w:pPr>
              <w:adjustRightInd w:val="0"/>
              <w:rPr>
                <w:rFonts w:ascii="Calibri" w:hAnsi="Calibri" w:cs="Calibri"/>
                <w:highlight w:val="yellow"/>
                <w:lang w:val="sv-SE"/>
              </w:rPr>
            </w:pPr>
          </w:p>
          <w:p w14:paraId="227F6AF5" w14:textId="77777777" w:rsidR="004C1B80" w:rsidRPr="004D1A04" w:rsidRDefault="004C1B80" w:rsidP="002E1715">
            <w:pPr>
              <w:adjustRightInd w:val="0"/>
              <w:rPr>
                <w:rFonts w:ascii="Calibri" w:hAnsi="Calibri" w:cs="Calibri"/>
                <w:lang w:val="sv-SE"/>
              </w:rPr>
            </w:pPr>
            <w:r w:rsidRPr="004D1A04">
              <w:rPr>
                <w:rFonts w:ascii="Calibri" w:hAnsi="Calibri" w:cs="Calibri"/>
                <w:lang w:val="sv-SE"/>
              </w:rPr>
              <w:t xml:space="preserve">Sistem mora vključevati </w:t>
            </w:r>
            <w:r w:rsidRPr="004D1A04">
              <w:rPr>
                <w:rFonts w:ascii="Calibri" w:hAnsi="Calibri" w:cs="Calibri"/>
                <w:b/>
                <w:bCs/>
                <w:lang w:val="sv-SE"/>
              </w:rPr>
              <w:t xml:space="preserve">analizator na čas preleta (TOF) </w:t>
            </w:r>
            <w:r w:rsidRPr="004D1A04">
              <w:rPr>
                <w:rFonts w:ascii="Calibri" w:hAnsi="Calibri" w:cs="Calibri"/>
                <w:lang w:val="sv-SE"/>
              </w:rPr>
              <w:t>z naslednjimi lastnostmi:</w:t>
            </w:r>
          </w:p>
          <w:p w14:paraId="0D36FFE4" w14:textId="77777777" w:rsidR="004C1B80" w:rsidRPr="004D1A04" w:rsidRDefault="004C1B80" w:rsidP="002E1715">
            <w:pPr>
              <w:pStyle w:val="Odstavekseznama"/>
              <w:numPr>
                <w:ilvl w:val="0"/>
                <w:numId w:val="37"/>
              </w:numPr>
              <w:adjustRightInd w:val="0"/>
              <w:jc w:val="both"/>
              <w:rPr>
                <w:rFonts w:ascii="Calibri" w:hAnsi="Calibri" w:cs="Calibri"/>
                <w:lang w:val="sv-SE"/>
              </w:rPr>
            </w:pPr>
            <w:r w:rsidRPr="004D1A04">
              <w:rPr>
                <w:rFonts w:ascii="Calibri" w:hAnsi="Calibri" w:cs="Calibri"/>
                <w:lang w:val="sv-SE"/>
              </w:rPr>
              <w:t>hkrati mora zagotavljati visoko transmisijo sekundarnih ionov in visoko masno ločljivost (transmisija višja od 8,0 x 10</w:t>
            </w:r>
            <w:r w:rsidRPr="004D1A04">
              <w:rPr>
                <w:rFonts w:ascii="Calibri" w:hAnsi="Calibri" w:cs="Calibri"/>
                <w:vertAlign w:val="superscript"/>
                <w:lang w:val="sv-SE"/>
              </w:rPr>
              <w:t>8</w:t>
            </w:r>
            <w:r w:rsidRPr="004D1A04">
              <w:rPr>
                <w:rFonts w:ascii="Calibri" w:hAnsi="Calibri" w:cs="Calibri"/>
                <w:lang w:val="sv-SE"/>
              </w:rPr>
              <w:t xml:space="preserve"> Al</w:t>
            </w:r>
            <w:r w:rsidRPr="004D1A04">
              <w:rPr>
                <w:rFonts w:ascii="Calibri" w:hAnsi="Calibri" w:cs="Calibri"/>
                <w:vertAlign w:val="superscript"/>
                <w:lang w:val="sv-SE"/>
              </w:rPr>
              <w:t>+</w:t>
            </w:r>
            <w:r w:rsidRPr="004D1A04">
              <w:rPr>
                <w:rFonts w:ascii="Calibri" w:hAnsi="Calibri" w:cs="Calibri"/>
                <w:lang w:val="sv-SE"/>
              </w:rPr>
              <w:t>/nC, masna ločljivost višja od 7 000),</w:t>
            </w:r>
          </w:p>
          <w:p w14:paraId="12037ADD" w14:textId="77777777" w:rsidR="004C1B80" w:rsidRPr="004D1A04" w:rsidRDefault="004C1B80" w:rsidP="002E1715">
            <w:pPr>
              <w:pStyle w:val="Odstavekseznama"/>
              <w:numPr>
                <w:ilvl w:val="0"/>
                <w:numId w:val="37"/>
              </w:numPr>
              <w:adjustRightInd w:val="0"/>
              <w:jc w:val="both"/>
              <w:rPr>
                <w:rFonts w:ascii="Calibri" w:hAnsi="Calibri" w:cs="Calibri"/>
                <w:lang w:val="sv-SE"/>
              </w:rPr>
            </w:pPr>
            <w:r w:rsidRPr="004D1A04">
              <w:rPr>
                <w:rFonts w:ascii="Calibri" w:hAnsi="Calibri" w:cs="Calibri"/>
                <w:lang w:val="sv-SE"/>
              </w:rPr>
              <w:t>vzporedna zaznava vseh mas ene polaritete sekundarnih ionov,</w:t>
            </w:r>
          </w:p>
          <w:p w14:paraId="2A8D2A22" w14:textId="77777777" w:rsidR="004C1B80" w:rsidRPr="004D1A04" w:rsidRDefault="004C1B80" w:rsidP="002E1715">
            <w:pPr>
              <w:pStyle w:val="Odstavekseznama"/>
              <w:numPr>
                <w:ilvl w:val="0"/>
                <w:numId w:val="37"/>
              </w:numPr>
              <w:adjustRightInd w:val="0"/>
              <w:jc w:val="both"/>
              <w:rPr>
                <w:rFonts w:ascii="Calibri" w:hAnsi="Calibri" w:cs="Calibri"/>
              </w:rPr>
            </w:pPr>
            <w:proofErr w:type="spellStart"/>
            <w:r w:rsidRPr="004D1A04">
              <w:rPr>
                <w:rFonts w:ascii="Calibri" w:hAnsi="Calibri" w:cs="Calibri"/>
              </w:rPr>
              <w:t>razpon</w:t>
            </w:r>
            <w:proofErr w:type="spellEnd"/>
            <w:r w:rsidRPr="004D1A04">
              <w:rPr>
                <w:rFonts w:ascii="Calibri" w:hAnsi="Calibri" w:cs="Calibri"/>
              </w:rPr>
              <w:t xml:space="preserve"> mas: &gt; 12 000 </w:t>
            </w:r>
            <w:proofErr w:type="spellStart"/>
            <w:r w:rsidRPr="004D1A04">
              <w:rPr>
                <w:rFonts w:ascii="Calibri" w:hAnsi="Calibri" w:cs="Calibri"/>
              </w:rPr>
              <w:t>atomskih</w:t>
            </w:r>
            <w:proofErr w:type="spellEnd"/>
            <w:r w:rsidRPr="004D1A04">
              <w:rPr>
                <w:rFonts w:ascii="Calibri" w:hAnsi="Calibri" w:cs="Calibri"/>
              </w:rPr>
              <w:t xml:space="preserve"> </w:t>
            </w:r>
            <w:proofErr w:type="spellStart"/>
            <w:r w:rsidRPr="004D1A04">
              <w:rPr>
                <w:rFonts w:ascii="Calibri" w:hAnsi="Calibri" w:cs="Calibri"/>
              </w:rPr>
              <w:t>masnih</w:t>
            </w:r>
            <w:proofErr w:type="spellEnd"/>
            <w:r w:rsidRPr="004D1A04">
              <w:rPr>
                <w:rFonts w:ascii="Calibri" w:hAnsi="Calibri" w:cs="Calibri"/>
              </w:rPr>
              <w:t xml:space="preserve"> </w:t>
            </w:r>
            <w:proofErr w:type="spellStart"/>
            <w:r w:rsidRPr="004D1A04">
              <w:rPr>
                <w:rFonts w:ascii="Calibri" w:hAnsi="Calibri" w:cs="Calibri"/>
              </w:rPr>
              <w:t>enot</w:t>
            </w:r>
            <w:proofErr w:type="spellEnd"/>
            <w:r w:rsidRPr="004D1A04">
              <w:rPr>
                <w:rFonts w:ascii="Calibri" w:hAnsi="Calibri" w:cs="Calibri"/>
              </w:rPr>
              <w:t>,</w:t>
            </w:r>
          </w:p>
          <w:p w14:paraId="04961686" w14:textId="77777777" w:rsidR="004C1B80" w:rsidRPr="004D1A04" w:rsidRDefault="004C1B80" w:rsidP="002E1715">
            <w:pPr>
              <w:pStyle w:val="Odstavekseznama"/>
              <w:numPr>
                <w:ilvl w:val="0"/>
                <w:numId w:val="37"/>
              </w:numPr>
              <w:adjustRightInd w:val="0"/>
              <w:jc w:val="both"/>
              <w:rPr>
                <w:rFonts w:ascii="Calibri" w:hAnsi="Calibri" w:cs="Calibri"/>
              </w:rPr>
            </w:pPr>
            <w:proofErr w:type="spellStart"/>
            <w:r w:rsidRPr="004D1A04">
              <w:rPr>
                <w:rFonts w:ascii="Calibri" w:hAnsi="Calibri" w:cs="Calibri"/>
              </w:rPr>
              <w:t>merjenje</w:t>
            </w:r>
            <w:proofErr w:type="spellEnd"/>
            <w:r w:rsidRPr="004D1A04">
              <w:rPr>
                <w:rFonts w:ascii="Calibri" w:hAnsi="Calibri" w:cs="Calibri"/>
              </w:rPr>
              <w:t xml:space="preserve"> </w:t>
            </w:r>
            <w:proofErr w:type="spellStart"/>
            <w:r w:rsidRPr="004D1A04">
              <w:rPr>
                <w:rFonts w:ascii="Calibri" w:hAnsi="Calibri" w:cs="Calibri"/>
              </w:rPr>
              <w:t>masno</w:t>
            </w:r>
            <w:proofErr w:type="spellEnd"/>
            <w:r w:rsidRPr="004D1A04">
              <w:rPr>
                <w:rFonts w:ascii="Calibri" w:hAnsi="Calibri" w:cs="Calibri"/>
              </w:rPr>
              <w:t xml:space="preserve"> </w:t>
            </w:r>
            <w:proofErr w:type="spellStart"/>
            <w:r w:rsidRPr="004D1A04">
              <w:rPr>
                <w:rFonts w:ascii="Calibri" w:hAnsi="Calibri" w:cs="Calibri"/>
              </w:rPr>
              <w:t>ločenih</w:t>
            </w:r>
            <w:proofErr w:type="spellEnd"/>
            <w:r w:rsidRPr="004D1A04">
              <w:rPr>
                <w:rFonts w:ascii="Calibri" w:hAnsi="Calibri" w:cs="Calibri"/>
              </w:rPr>
              <w:t xml:space="preserve"> </w:t>
            </w:r>
            <w:proofErr w:type="spellStart"/>
            <w:r w:rsidRPr="004D1A04">
              <w:rPr>
                <w:rFonts w:ascii="Calibri" w:hAnsi="Calibri" w:cs="Calibri"/>
              </w:rPr>
              <w:t>pulznih</w:t>
            </w:r>
            <w:proofErr w:type="spellEnd"/>
            <w:r w:rsidRPr="004D1A04">
              <w:rPr>
                <w:rFonts w:ascii="Calibri" w:hAnsi="Calibri" w:cs="Calibri"/>
              </w:rPr>
              <w:t xml:space="preserve"> </w:t>
            </w:r>
            <w:proofErr w:type="spellStart"/>
            <w:r w:rsidRPr="004D1A04">
              <w:rPr>
                <w:rFonts w:ascii="Calibri" w:hAnsi="Calibri" w:cs="Calibri"/>
              </w:rPr>
              <w:t>tokov</w:t>
            </w:r>
            <w:proofErr w:type="spellEnd"/>
            <w:r w:rsidRPr="004D1A04">
              <w:rPr>
                <w:rFonts w:ascii="Calibri" w:hAnsi="Calibri" w:cs="Calibri"/>
              </w:rPr>
              <w:t xml:space="preserve"> </w:t>
            </w:r>
            <w:proofErr w:type="spellStart"/>
            <w:r w:rsidRPr="004D1A04">
              <w:rPr>
                <w:rFonts w:ascii="Calibri" w:hAnsi="Calibri" w:cs="Calibri"/>
              </w:rPr>
              <w:t>primarnih</w:t>
            </w:r>
            <w:proofErr w:type="spellEnd"/>
            <w:r w:rsidRPr="004D1A04">
              <w:rPr>
                <w:rFonts w:ascii="Calibri" w:hAnsi="Calibri" w:cs="Calibri"/>
              </w:rPr>
              <w:t xml:space="preserve"> </w:t>
            </w:r>
            <w:proofErr w:type="spellStart"/>
            <w:r w:rsidRPr="004D1A04">
              <w:rPr>
                <w:rFonts w:ascii="Calibri" w:hAnsi="Calibri" w:cs="Calibri"/>
              </w:rPr>
              <w:t>ionov</w:t>
            </w:r>
            <w:proofErr w:type="spellEnd"/>
            <w:r w:rsidRPr="004D1A04">
              <w:rPr>
                <w:rFonts w:ascii="Calibri" w:hAnsi="Calibri" w:cs="Calibri"/>
              </w:rPr>
              <w:t xml:space="preserve"> v </w:t>
            </w:r>
            <w:proofErr w:type="spellStart"/>
            <w:r w:rsidRPr="004D1A04">
              <w:rPr>
                <w:rFonts w:ascii="Calibri" w:hAnsi="Calibri" w:cs="Calibri"/>
              </w:rPr>
              <w:t>koloni</w:t>
            </w:r>
            <w:proofErr w:type="spellEnd"/>
            <w:r w:rsidRPr="004D1A04">
              <w:rPr>
                <w:rFonts w:ascii="Calibri" w:hAnsi="Calibri" w:cs="Calibri"/>
              </w:rPr>
              <w:t xml:space="preserve"> do 50 </w:t>
            </w:r>
            <w:proofErr w:type="spellStart"/>
            <w:proofErr w:type="gramStart"/>
            <w:r w:rsidRPr="004D1A04">
              <w:rPr>
                <w:rFonts w:ascii="Calibri" w:hAnsi="Calibri" w:cs="Calibri"/>
              </w:rPr>
              <w:t>fA</w:t>
            </w:r>
            <w:proofErr w:type="spellEnd"/>
            <w:proofErr w:type="gramEnd"/>
            <w:r w:rsidRPr="004D1A04">
              <w:rPr>
                <w:rFonts w:ascii="Calibri" w:hAnsi="Calibri" w:cs="Calibri"/>
              </w:rPr>
              <w:t>,</w:t>
            </w:r>
          </w:p>
          <w:p w14:paraId="0CEAC0B0" w14:textId="77777777" w:rsidR="004C1B80" w:rsidRPr="004D1A04" w:rsidRDefault="004C1B80" w:rsidP="002E1715">
            <w:pPr>
              <w:pStyle w:val="Odstavekseznama"/>
              <w:numPr>
                <w:ilvl w:val="0"/>
                <w:numId w:val="37"/>
              </w:numPr>
              <w:adjustRightInd w:val="0"/>
              <w:jc w:val="both"/>
              <w:rPr>
                <w:rFonts w:ascii="Calibri" w:hAnsi="Calibri" w:cs="Calibri"/>
                <w:lang w:val="sv-SE"/>
              </w:rPr>
            </w:pPr>
            <w:r w:rsidRPr="004D1A04">
              <w:rPr>
                <w:rFonts w:ascii="Calibri" w:hAnsi="Calibri" w:cs="Calibri"/>
                <w:lang w:val="sv-SE"/>
              </w:rPr>
              <w:t>črpalni sistem za ultra visoki vakuum z tlakom manj kot 5 x 10</w:t>
            </w:r>
            <w:r w:rsidRPr="004D1A04">
              <w:rPr>
                <w:rFonts w:ascii="Calibri" w:hAnsi="Calibri" w:cs="Calibri"/>
                <w:vertAlign w:val="superscript"/>
                <w:lang w:val="sv-SE"/>
              </w:rPr>
              <w:t>–10</w:t>
            </w:r>
            <w:r w:rsidRPr="004D1A04">
              <w:rPr>
                <w:rFonts w:ascii="Calibri" w:hAnsi="Calibri" w:cs="Calibri"/>
                <w:lang w:val="sv-SE"/>
              </w:rPr>
              <w:t xml:space="preserve"> torr.</w:t>
            </w:r>
          </w:p>
          <w:p w14:paraId="24EEE7A5" w14:textId="77777777" w:rsidR="004C1B80" w:rsidRPr="004D1A04" w:rsidRDefault="004C1B80" w:rsidP="002E1715">
            <w:pPr>
              <w:adjustRightInd w:val="0"/>
              <w:rPr>
                <w:rFonts w:ascii="Calibri" w:hAnsi="Calibri" w:cs="Calibri"/>
                <w:lang w:val="sv-SE"/>
              </w:rPr>
            </w:pPr>
          </w:p>
          <w:p w14:paraId="7C397842" w14:textId="77777777" w:rsidR="004C1B80" w:rsidRPr="004D1A04" w:rsidRDefault="004C1B80" w:rsidP="002E1715">
            <w:pPr>
              <w:adjustRightInd w:val="0"/>
              <w:rPr>
                <w:rFonts w:ascii="Calibri" w:hAnsi="Calibri" w:cs="Calibri"/>
                <w:lang w:val="sv-SE"/>
              </w:rPr>
            </w:pPr>
            <w:r w:rsidRPr="004D1A04">
              <w:rPr>
                <w:rFonts w:ascii="Calibri" w:hAnsi="Calibri" w:cs="Calibri"/>
                <w:lang w:val="sv-SE"/>
              </w:rPr>
              <w:t>Sistem mora v postavki 1.8 vključevati masni spektrometer Orbitrap, ki omogoča delovanje v kombinaciji z analizatorjem na čas preleta (TOF). Obseg dobave mora vključevati enoto Orbitrap, sistem prenosa ionov iz TOF analizatorja v Orbitrap, različico TOF analizatorja, ki je potrebna za to integracijo, ter popolno programsko integracijo.</w:t>
            </w:r>
          </w:p>
          <w:p w14:paraId="43C77B94" w14:textId="77777777" w:rsidR="004C1B80" w:rsidRPr="004D1A04" w:rsidRDefault="004C1B80" w:rsidP="002E1715">
            <w:pPr>
              <w:adjustRightInd w:val="0"/>
              <w:rPr>
                <w:rFonts w:ascii="Calibri" w:hAnsi="Calibri" w:cs="Calibri"/>
                <w:lang w:val="sv-SE"/>
              </w:rPr>
            </w:pPr>
          </w:p>
          <w:p w14:paraId="56DCC37E" w14:textId="77777777" w:rsidR="004C1B80" w:rsidRPr="004D1A04" w:rsidRDefault="004C1B80" w:rsidP="002E1715">
            <w:pPr>
              <w:adjustRightInd w:val="0"/>
              <w:rPr>
                <w:rFonts w:ascii="Calibri" w:hAnsi="Calibri" w:cs="Calibri"/>
                <w:lang w:val="sv-SE"/>
              </w:rPr>
            </w:pPr>
            <w:r w:rsidRPr="004D1A04">
              <w:rPr>
                <w:rFonts w:ascii="Calibri" w:hAnsi="Calibri" w:cs="Calibri"/>
                <w:lang w:val="sv-SE"/>
              </w:rPr>
              <w:t xml:space="preserve">Sistem mora vključevati </w:t>
            </w:r>
            <w:r w:rsidRPr="004D1A04">
              <w:rPr>
                <w:rFonts w:ascii="Calibri" w:hAnsi="Calibri" w:cs="Calibri"/>
                <w:b/>
                <w:bCs/>
                <w:lang w:val="sv-SE"/>
              </w:rPr>
              <w:t>razširitev programske opreme</w:t>
            </w:r>
            <w:r w:rsidRPr="004D1A04">
              <w:rPr>
                <w:rFonts w:ascii="Calibri" w:hAnsi="Calibri" w:cs="Calibri"/>
                <w:lang w:val="sv-SE"/>
              </w:rPr>
              <w:t xml:space="preserve"> za krmiljenje instrumenta in zajem podatkov, ki omogoča enosnopne aplikacije fokusiranega ionskega snopa (FIB) z uporabo standardnega primarnega ionskega vira iz tekoče kovine. Funkcionalnost mora omogočati izvedbo FIB aplikacij brez vgradnje </w:t>
            </w:r>
            <w:r w:rsidRPr="004D1A04">
              <w:rPr>
                <w:rFonts w:ascii="Calibri" w:hAnsi="Calibri" w:cs="Calibri"/>
                <w:b/>
                <w:bCs/>
                <w:lang w:val="sv-SE"/>
              </w:rPr>
              <w:t>dodatnega namenskega FIB vira</w:t>
            </w:r>
            <w:r w:rsidRPr="004D1A04">
              <w:rPr>
                <w:rFonts w:ascii="Calibri" w:hAnsi="Calibri" w:cs="Calibri"/>
                <w:lang w:val="sv-SE"/>
              </w:rPr>
              <w:t xml:space="preserve"> na instrument.</w:t>
            </w:r>
          </w:p>
          <w:p w14:paraId="6E4493BC" w14:textId="77777777" w:rsidR="004C1B80" w:rsidRPr="004D1A04" w:rsidRDefault="004C1B80" w:rsidP="002E1715">
            <w:pPr>
              <w:adjustRightInd w:val="0"/>
              <w:rPr>
                <w:rFonts w:ascii="Calibri" w:hAnsi="Calibri" w:cs="Calibri"/>
                <w:lang w:val="sv-SE"/>
              </w:rPr>
            </w:pPr>
            <w:r w:rsidRPr="004D1A04">
              <w:rPr>
                <w:rFonts w:ascii="Calibri" w:hAnsi="Calibri" w:cs="Calibri"/>
                <w:lang w:val="sv-SE"/>
              </w:rPr>
              <w:t xml:space="preserve">Vsi ionski viri, vključeni v postavkah 1.1, 1.2 in 1.3, morajo biti nameščeni </w:t>
            </w:r>
            <w:r w:rsidRPr="004D1A04">
              <w:rPr>
                <w:rFonts w:ascii="Calibri" w:hAnsi="Calibri" w:cs="Calibri"/>
                <w:b/>
                <w:bCs/>
                <w:lang w:val="sv-SE"/>
              </w:rPr>
              <w:t>v glavni analizni komori</w:t>
            </w:r>
            <w:r w:rsidRPr="004D1A04">
              <w:rPr>
                <w:rFonts w:ascii="Calibri" w:hAnsi="Calibri" w:cs="Calibri"/>
                <w:lang w:val="sv-SE"/>
              </w:rPr>
              <w:t xml:space="preserve"> skupaj z analizatorjem na čas preleta (TOF).</w:t>
            </w:r>
          </w:p>
          <w:p w14:paraId="3C9A689A" w14:textId="57E480C4" w:rsidR="004C1B80" w:rsidRPr="004D1A04" w:rsidRDefault="004C1B80" w:rsidP="002E1715">
            <w:pPr>
              <w:rPr>
                <w:rFonts w:ascii="Calibri" w:hAnsi="Calibri" w:cs="Calibri"/>
                <w:sz w:val="18"/>
                <w:szCs w:val="18"/>
                <w:lang w:val="sl-SI"/>
              </w:rPr>
            </w:pPr>
            <w:r w:rsidRPr="004D1A04">
              <w:rPr>
                <w:rFonts w:ascii="Calibri" w:hAnsi="Calibri" w:cs="Calibri"/>
                <w:lang w:val="sv-SE"/>
              </w:rPr>
              <w:t xml:space="preserve">Vsaka obdelava vzorca z ionskimi viri mora biti izvedena </w:t>
            </w:r>
            <w:r w:rsidRPr="004D1A04">
              <w:rPr>
                <w:rFonts w:ascii="Calibri" w:hAnsi="Calibri" w:cs="Calibri"/>
                <w:b/>
                <w:bCs/>
                <w:lang w:val="sv-SE"/>
              </w:rPr>
              <w:t>brez premikanja analiziranega vzorca</w:t>
            </w:r>
            <w:r w:rsidRPr="004D1A04">
              <w:rPr>
                <w:rFonts w:ascii="Calibri" w:hAnsi="Calibri" w:cs="Calibri"/>
                <w:lang w:val="sv-SE"/>
              </w:rPr>
              <w:t>.</w:t>
            </w:r>
          </w:p>
        </w:tc>
        <w:tc>
          <w:tcPr>
            <w:tcW w:w="1635" w:type="dxa"/>
            <w:tcMar>
              <w:top w:w="70" w:type="dxa"/>
              <w:left w:w="80" w:type="dxa"/>
              <w:bottom w:w="70" w:type="dxa"/>
              <w:right w:w="80" w:type="dxa"/>
            </w:tcMar>
          </w:tcPr>
          <w:p w14:paraId="420F18CA" w14:textId="77777777" w:rsidR="00945EDD" w:rsidRDefault="00945EDD" w:rsidP="002E1715">
            <w:pPr>
              <w:spacing w:after="20"/>
              <w:jc w:val="center"/>
              <w:rPr>
                <w:rFonts w:cs="Arial"/>
                <w:b/>
                <w:color w:val="1F1F1F"/>
                <w:sz w:val="16"/>
                <w:lang w:val="sl-SI"/>
              </w:rPr>
            </w:pPr>
          </w:p>
          <w:p w14:paraId="2D44F127" w14:textId="474F236E" w:rsidR="00BE1B2A" w:rsidRDefault="004C1B80" w:rsidP="002E1715">
            <w:pPr>
              <w:spacing w:after="20"/>
              <w:jc w:val="center"/>
              <w:rPr>
                <w:rFonts w:cs="Arial"/>
                <w:b/>
                <w:color w:val="1F1F1F"/>
                <w:sz w:val="16"/>
                <w:lang w:val="sl-SI"/>
              </w:rPr>
            </w:pPr>
            <w:r w:rsidRPr="00744F12">
              <w:rPr>
                <w:rFonts w:cs="Arial"/>
                <w:b/>
                <w:color w:val="1F1F1F"/>
                <w:sz w:val="16"/>
                <w:lang w:val="sl-SI"/>
              </w:rPr>
              <w:t>DA</w:t>
            </w:r>
            <w:sdt>
              <w:sdtPr>
                <w:rPr>
                  <w:rFonts w:cs="Arial"/>
                  <w:b/>
                  <w:color w:val="1F1F1F"/>
                  <w:sz w:val="16"/>
                  <w:lang w:val="sl-SI"/>
                </w:rPr>
                <w:id w:val="1234739284"/>
                <w14:checkbox>
                  <w14:checked w14:val="0"/>
                  <w14:checkedState w14:val="2612" w14:font="MS Gothic"/>
                  <w14:uncheckedState w14:val="2610" w14:font="MS Gothic"/>
                </w14:checkbox>
              </w:sdtPr>
              <w:sdtEndPr/>
              <w:sdtContent>
                <w:r w:rsidR="0028047A">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r w:rsidR="0028047A">
              <w:rPr>
                <w:rFonts w:cs="Arial"/>
                <w:b/>
                <w:color w:val="1F1F1F"/>
                <w:sz w:val="16"/>
                <w:lang w:val="sl-SI"/>
              </w:rPr>
              <w:t xml:space="preserve"> </w:t>
            </w:r>
          </w:p>
          <w:p w14:paraId="0AABC333" w14:textId="14F59AEB" w:rsidR="004C1B80" w:rsidRPr="00744F12" w:rsidRDefault="004C1B80" w:rsidP="002E1715">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95493214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4A0E2156" w14:textId="77777777" w:rsidR="00945EDD" w:rsidRDefault="00945EDD" w:rsidP="002E1715">
            <w:pPr>
              <w:spacing w:after="20"/>
              <w:rPr>
                <w:rFonts w:cs="Arial"/>
                <w:color w:val="6A6A6A"/>
                <w:sz w:val="15"/>
                <w:lang w:val="sl-SI"/>
              </w:rPr>
            </w:pPr>
          </w:p>
          <w:p w14:paraId="7A6C3A8A" w14:textId="5836D174" w:rsidR="004C1B80" w:rsidRPr="00744F12" w:rsidRDefault="004C1B80" w:rsidP="002E1715">
            <w:pPr>
              <w:spacing w:after="20"/>
              <w:rPr>
                <w:rFonts w:cs="Arial"/>
                <w:lang w:val="sl-SI"/>
              </w:rPr>
            </w:pPr>
            <w:r w:rsidRPr="00744F12">
              <w:rPr>
                <w:rFonts w:cs="Arial"/>
                <w:color w:val="6A6A6A"/>
                <w:sz w:val="15"/>
                <w:lang w:val="sl-SI"/>
              </w:rPr>
              <w:t>Model / konfiguracija:</w:t>
            </w:r>
          </w:p>
          <w:p w14:paraId="250EB71F"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4093E4D2" w14:textId="77777777" w:rsidR="004C1B80" w:rsidRPr="00744F12" w:rsidRDefault="004C1B80" w:rsidP="002E1715">
            <w:pPr>
              <w:spacing w:after="20"/>
              <w:rPr>
                <w:rFonts w:cs="Arial"/>
                <w:lang w:val="sl-SI"/>
              </w:rPr>
            </w:pPr>
          </w:p>
          <w:p w14:paraId="04BE2DDA" w14:textId="77777777" w:rsidR="004C1B80" w:rsidRPr="00744F12" w:rsidRDefault="004C1B80" w:rsidP="002E1715">
            <w:pPr>
              <w:spacing w:after="20"/>
              <w:rPr>
                <w:rFonts w:cs="Arial"/>
                <w:lang w:val="sl-SI"/>
              </w:rPr>
            </w:pPr>
            <w:r w:rsidRPr="00744F12">
              <w:rPr>
                <w:rFonts w:cs="Arial"/>
                <w:color w:val="6A6A6A"/>
                <w:sz w:val="15"/>
                <w:lang w:val="sl-SI"/>
              </w:rPr>
              <w:t>Ponujena specifikacija:</w:t>
            </w:r>
          </w:p>
          <w:p w14:paraId="0EF1A458"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673A7485" w14:textId="77777777" w:rsidR="004C1B80" w:rsidRPr="00744F12" w:rsidRDefault="004C1B80" w:rsidP="002E1715">
            <w:pPr>
              <w:spacing w:after="20"/>
              <w:rPr>
                <w:rFonts w:cs="Arial"/>
                <w:lang w:val="sl-SI"/>
              </w:rPr>
            </w:pPr>
            <w:r w:rsidRPr="00744F12">
              <w:rPr>
                <w:rFonts w:cs="Arial"/>
                <w:color w:val="6A6A6A"/>
                <w:sz w:val="15"/>
                <w:lang w:val="sl-SI"/>
              </w:rPr>
              <w:t>Naziv dokazila / URL:</w:t>
            </w:r>
          </w:p>
          <w:p w14:paraId="48950721"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183F5DA6" w14:textId="77777777" w:rsidR="004C1B80" w:rsidRPr="00744F12" w:rsidRDefault="004C1B80" w:rsidP="002E1715">
            <w:pPr>
              <w:spacing w:after="20"/>
              <w:rPr>
                <w:rFonts w:cs="Arial"/>
                <w:lang w:val="sl-SI"/>
              </w:rPr>
            </w:pPr>
            <w:r w:rsidRPr="00744F12">
              <w:rPr>
                <w:rFonts w:cs="Arial"/>
                <w:color w:val="6A6A6A"/>
                <w:sz w:val="15"/>
                <w:lang w:val="sl-SI"/>
              </w:rPr>
              <w:t>Sklic / stran:</w:t>
            </w:r>
          </w:p>
          <w:p w14:paraId="51F868EB"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r>
      <w:tr w:rsidR="004C1B80" w:rsidRPr="00744F12" w14:paraId="344BEE80" w14:textId="77777777" w:rsidTr="004C1B80">
        <w:trPr>
          <w:jc w:val="center"/>
        </w:trPr>
        <w:tc>
          <w:tcPr>
            <w:tcW w:w="1701" w:type="dxa"/>
            <w:tcMar>
              <w:top w:w="70" w:type="dxa"/>
              <w:left w:w="80" w:type="dxa"/>
              <w:bottom w:w="70" w:type="dxa"/>
              <w:right w:w="80" w:type="dxa"/>
            </w:tcMar>
          </w:tcPr>
          <w:p w14:paraId="781C1030" w14:textId="52528E3C" w:rsidR="004C1B80" w:rsidRPr="002A6B82" w:rsidRDefault="004C1B80" w:rsidP="002E1715">
            <w:pPr>
              <w:jc w:val="center"/>
              <w:rPr>
                <w:rFonts w:ascii="Calibri" w:hAnsi="Calibri" w:cs="Calibri"/>
                <w:szCs w:val="19"/>
                <w:lang w:val="sl-SI"/>
              </w:rPr>
            </w:pPr>
            <w:r w:rsidRPr="002A6B82">
              <w:rPr>
                <w:rFonts w:ascii="Calibri" w:hAnsi="Calibri" w:cs="Calibri"/>
                <w:szCs w:val="19"/>
                <w:lang w:val="sl-SI"/>
              </w:rPr>
              <w:t>1.2</w:t>
            </w:r>
          </w:p>
        </w:tc>
        <w:tc>
          <w:tcPr>
            <w:tcW w:w="1559" w:type="dxa"/>
          </w:tcPr>
          <w:p w14:paraId="6474BEE6" w14:textId="6FCA276E" w:rsidR="004C1B80" w:rsidRPr="002A6B82" w:rsidRDefault="00DB2E9C" w:rsidP="006D5F46">
            <w:pPr>
              <w:jc w:val="center"/>
              <w:rPr>
                <w:rFonts w:ascii="Calibri" w:hAnsi="Calibri" w:cs="Calibri"/>
                <w:szCs w:val="19"/>
                <w:lang w:val="sl-SI"/>
              </w:rPr>
            </w:pPr>
            <w:r>
              <w:rPr>
                <w:rFonts w:ascii="Calibri" w:hAnsi="Calibri" w:cs="Calibri"/>
                <w:lang w:val="sv-SE"/>
              </w:rPr>
              <w:t>1</w:t>
            </w:r>
          </w:p>
        </w:tc>
        <w:tc>
          <w:tcPr>
            <w:tcW w:w="7393" w:type="dxa"/>
            <w:tcMar>
              <w:top w:w="70" w:type="dxa"/>
              <w:left w:w="85" w:type="dxa"/>
              <w:bottom w:w="70" w:type="dxa"/>
              <w:right w:w="85" w:type="dxa"/>
            </w:tcMar>
          </w:tcPr>
          <w:p w14:paraId="60B43AC2" w14:textId="3C4955FE" w:rsidR="004C1B80" w:rsidRPr="002A6B82" w:rsidRDefault="004C1B80" w:rsidP="004D1A04">
            <w:pPr>
              <w:rPr>
                <w:rFonts w:ascii="Calibri" w:hAnsi="Calibri" w:cs="Calibri"/>
                <w:szCs w:val="19"/>
                <w:lang w:val="sl-SI"/>
              </w:rPr>
            </w:pPr>
            <w:r w:rsidRPr="002A6B82">
              <w:rPr>
                <w:rFonts w:ascii="Calibri" w:hAnsi="Calibri" w:cs="Calibri"/>
                <w:szCs w:val="19"/>
                <w:lang w:val="sl-SI"/>
              </w:rPr>
              <w:t xml:space="preserve">Sistem mora vključevati titanovo </w:t>
            </w:r>
            <w:proofErr w:type="spellStart"/>
            <w:r w:rsidRPr="002A6B82">
              <w:rPr>
                <w:rFonts w:ascii="Calibri" w:hAnsi="Calibri" w:cs="Calibri"/>
                <w:szCs w:val="19"/>
                <w:lang w:val="sl-SI"/>
              </w:rPr>
              <w:t>sublimacijsko</w:t>
            </w:r>
            <w:proofErr w:type="spellEnd"/>
            <w:r w:rsidRPr="002A6B82">
              <w:rPr>
                <w:rFonts w:ascii="Calibri" w:hAnsi="Calibri" w:cs="Calibri"/>
                <w:szCs w:val="19"/>
                <w:lang w:val="sl-SI"/>
              </w:rPr>
              <w:t xml:space="preserve"> črpalko za črpanje reaktivnih plinov, ki vključuje:</w:t>
            </w:r>
          </w:p>
          <w:p w14:paraId="7D3F008F" w14:textId="77777777" w:rsidR="004C1B80" w:rsidRPr="002A6B82" w:rsidRDefault="004C1B80" w:rsidP="004D1A04">
            <w:pPr>
              <w:rPr>
                <w:rFonts w:ascii="Calibri" w:hAnsi="Calibri" w:cs="Calibri"/>
                <w:szCs w:val="19"/>
                <w:lang w:val="sl-SI"/>
              </w:rPr>
            </w:pPr>
            <w:r w:rsidRPr="002A6B82">
              <w:rPr>
                <w:rFonts w:ascii="Calibri" w:hAnsi="Calibri" w:cs="Calibri"/>
                <w:szCs w:val="19"/>
                <w:lang w:val="sl-SI"/>
              </w:rPr>
              <w:t>-</w:t>
            </w:r>
            <w:r w:rsidRPr="002A6B82">
              <w:rPr>
                <w:rFonts w:ascii="Calibri" w:hAnsi="Calibri" w:cs="Calibri"/>
                <w:szCs w:val="19"/>
                <w:lang w:val="sl-SI"/>
              </w:rPr>
              <w:tab/>
              <w:t>črpalno posodo,</w:t>
            </w:r>
          </w:p>
          <w:p w14:paraId="75057737" w14:textId="77777777" w:rsidR="004C1B80" w:rsidRPr="002A6B82" w:rsidRDefault="004C1B80" w:rsidP="004D1A04">
            <w:pPr>
              <w:rPr>
                <w:rFonts w:ascii="Calibri" w:hAnsi="Calibri" w:cs="Calibri"/>
                <w:szCs w:val="19"/>
                <w:lang w:val="sl-SI"/>
              </w:rPr>
            </w:pPr>
            <w:r w:rsidRPr="002A6B82">
              <w:rPr>
                <w:rFonts w:ascii="Calibri" w:hAnsi="Calibri" w:cs="Calibri"/>
                <w:szCs w:val="19"/>
                <w:lang w:val="sl-SI"/>
              </w:rPr>
              <w:t>-</w:t>
            </w:r>
            <w:r w:rsidRPr="002A6B82">
              <w:rPr>
                <w:rFonts w:ascii="Calibri" w:hAnsi="Calibri" w:cs="Calibri"/>
                <w:szCs w:val="19"/>
                <w:lang w:val="sl-SI"/>
              </w:rPr>
              <w:tab/>
              <w:t>uparjalno napravo za tri titanove filamente,</w:t>
            </w:r>
          </w:p>
          <w:p w14:paraId="6DBB7030" w14:textId="77777777" w:rsidR="004C1B80" w:rsidRPr="002A6B82" w:rsidRDefault="004C1B80" w:rsidP="004D1A04">
            <w:pPr>
              <w:rPr>
                <w:rFonts w:ascii="Calibri" w:hAnsi="Calibri" w:cs="Calibri"/>
                <w:szCs w:val="19"/>
                <w:lang w:val="sl-SI"/>
              </w:rPr>
            </w:pPr>
            <w:r w:rsidRPr="002A6B82">
              <w:rPr>
                <w:rFonts w:ascii="Calibri" w:hAnsi="Calibri" w:cs="Calibri"/>
                <w:szCs w:val="19"/>
                <w:lang w:val="sl-SI"/>
              </w:rPr>
              <w:t>-</w:t>
            </w:r>
            <w:r w:rsidRPr="002A6B82">
              <w:rPr>
                <w:rFonts w:ascii="Calibri" w:hAnsi="Calibri" w:cs="Calibri"/>
                <w:szCs w:val="19"/>
                <w:lang w:val="sl-SI"/>
              </w:rPr>
              <w:tab/>
              <w:t>pametni napajalnik, ki ga krmili enota za krmiljenje vakuuma,</w:t>
            </w:r>
          </w:p>
          <w:p w14:paraId="4ACBE157" w14:textId="77777777" w:rsidR="004C1B80" w:rsidRPr="002A6B82" w:rsidRDefault="004C1B80" w:rsidP="004D1A04">
            <w:pPr>
              <w:rPr>
                <w:rFonts w:ascii="Calibri" w:hAnsi="Calibri" w:cs="Calibri"/>
                <w:szCs w:val="19"/>
                <w:lang w:val="sl-SI"/>
              </w:rPr>
            </w:pPr>
            <w:r w:rsidRPr="002A6B82">
              <w:rPr>
                <w:rFonts w:ascii="Calibri" w:hAnsi="Calibri" w:cs="Calibri"/>
                <w:szCs w:val="19"/>
                <w:lang w:val="sl-SI"/>
              </w:rPr>
              <w:t>-</w:t>
            </w:r>
            <w:r w:rsidRPr="002A6B82">
              <w:rPr>
                <w:rFonts w:ascii="Calibri" w:hAnsi="Calibri" w:cs="Calibri"/>
                <w:szCs w:val="19"/>
                <w:lang w:val="sl-SI"/>
              </w:rPr>
              <w:tab/>
              <w:t>podporo za popolnoma avtomatizirano razplinjevanje,</w:t>
            </w:r>
          </w:p>
          <w:p w14:paraId="55E8138D" w14:textId="0A90A2D9" w:rsidR="004C1B80" w:rsidRPr="002A6B82" w:rsidRDefault="004C1B80" w:rsidP="004D1A04">
            <w:pPr>
              <w:rPr>
                <w:rFonts w:ascii="Calibri" w:hAnsi="Calibri" w:cs="Calibri"/>
                <w:szCs w:val="19"/>
                <w:lang w:val="sl-SI"/>
              </w:rPr>
            </w:pPr>
            <w:r w:rsidRPr="002A6B82">
              <w:rPr>
                <w:rFonts w:ascii="Calibri" w:hAnsi="Calibri" w:cs="Calibri"/>
                <w:szCs w:val="19"/>
                <w:lang w:val="sl-SI"/>
              </w:rPr>
              <w:t>-</w:t>
            </w:r>
            <w:r w:rsidRPr="002A6B82">
              <w:rPr>
                <w:rFonts w:ascii="Calibri" w:hAnsi="Calibri" w:cs="Calibri"/>
                <w:szCs w:val="19"/>
                <w:lang w:val="sl-SI"/>
              </w:rPr>
              <w:tab/>
              <w:t>avtomatizirano preklapljanje med titanovimi filamenti.</w:t>
            </w:r>
          </w:p>
        </w:tc>
        <w:tc>
          <w:tcPr>
            <w:tcW w:w="1635" w:type="dxa"/>
            <w:tcMar>
              <w:top w:w="70" w:type="dxa"/>
              <w:left w:w="80" w:type="dxa"/>
              <w:bottom w:w="70" w:type="dxa"/>
              <w:right w:w="80" w:type="dxa"/>
            </w:tcMar>
          </w:tcPr>
          <w:p w14:paraId="7BDDA8DB" w14:textId="77777777" w:rsidR="00945EDD" w:rsidRDefault="00945EDD" w:rsidP="002A6B82">
            <w:pPr>
              <w:spacing w:after="20"/>
              <w:jc w:val="center"/>
              <w:rPr>
                <w:rFonts w:cs="Arial"/>
                <w:b/>
                <w:color w:val="1F1F1F"/>
                <w:sz w:val="16"/>
                <w:lang w:val="sl-SI"/>
              </w:rPr>
            </w:pPr>
          </w:p>
          <w:p w14:paraId="2762D0EB" w14:textId="1A3B9C08" w:rsidR="00BE1B2A" w:rsidRDefault="004C1B80" w:rsidP="002A6B82">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62145263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0CDFF715" w14:textId="7514508B" w:rsidR="004C1B80" w:rsidRDefault="004C1B80" w:rsidP="002A6B82">
            <w:pPr>
              <w:spacing w:after="20"/>
              <w:jc w:val="center"/>
              <w:rPr>
                <w:rFonts w:ascii="Segoe UI Symbol" w:hAnsi="Segoe UI Symbol" w:cs="Segoe UI Symbol"/>
                <w:b/>
                <w:color w:val="1F1F1F"/>
                <w:sz w:val="16"/>
                <w:lang w:val="sl-SI"/>
              </w:rPr>
            </w:pPr>
            <w:r w:rsidRPr="00744F12">
              <w:rPr>
                <w:rFonts w:cs="Arial"/>
                <w:b/>
                <w:color w:val="1F1F1F"/>
                <w:sz w:val="16"/>
                <w:lang w:val="sl-SI"/>
              </w:rPr>
              <w:t xml:space="preserve">NE </w:t>
            </w:r>
            <w:sdt>
              <w:sdtPr>
                <w:rPr>
                  <w:rFonts w:cs="Arial"/>
                  <w:b/>
                  <w:color w:val="1F1F1F"/>
                  <w:sz w:val="16"/>
                  <w:lang w:val="sl-SI"/>
                </w:rPr>
                <w:id w:val="-853801162"/>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346780B0" w14:textId="77777777" w:rsidR="00945EDD" w:rsidRDefault="00945EDD" w:rsidP="002A6B82">
            <w:pPr>
              <w:spacing w:after="20"/>
              <w:jc w:val="center"/>
              <w:rPr>
                <w:rFonts w:cs="Arial"/>
                <w:color w:val="6A6A6A"/>
                <w:sz w:val="15"/>
                <w:lang w:val="sl-SI"/>
              </w:rPr>
            </w:pPr>
          </w:p>
          <w:p w14:paraId="7C39FFB1" w14:textId="78176415" w:rsidR="004C1B80" w:rsidRPr="00744F12" w:rsidRDefault="004C1B80" w:rsidP="002A6B82">
            <w:pPr>
              <w:spacing w:after="20"/>
              <w:jc w:val="center"/>
              <w:rPr>
                <w:rFonts w:cs="Arial"/>
                <w:lang w:val="sl-SI"/>
              </w:rPr>
            </w:pPr>
            <w:r w:rsidRPr="00744F12">
              <w:rPr>
                <w:rFonts w:cs="Arial"/>
                <w:color w:val="6A6A6A"/>
                <w:sz w:val="15"/>
                <w:lang w:val="sl-SI"/>
              </w:rPr>
              <w:t>Model / konfiguracija:</w:t>
            </w:r>
          </w:p>
          <w:p w14:paraId="58131B57"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700CC420" w14:textId="77777777" w:rsidR="004C1B80" w:rsidRPr="00744F12" w:rsidRDefault="004C1B80" w:rsidP="002E1715">
            <w:pPr>
              <w:spacing w:after="20"/>
              <w:rPr>
                <w:rFonts w:cs="Arial"/>
                <w:lang w:val="sl-SI"/>
              </w:rPr>
            </w:pPr>
          </w:p>
          <w:p w14:paraId="34CCF291" w14:textId="77777777" w:rsidR="004C1B80" w:rsidRPr="00744F12" w:rsidRDefault="004C1B80" w:rsidP="002E1715">
            <w:pPr>
              <w:spacing w:after="20"/>
              <w:rPr>
                <w:rFonts w:cs="Arial"/>
                <w:lang w:val="sl-SI"/>
              </w:rPr>
            </w:pPr>
            <w:r w:rsidRPr="00744F12">
              <w:rPr>
                <w:rFonts w:cs="Arial"/>
                <w:color w:val="6A6A6A"/>
                <w:sz w:val="15"/>
                <w:lang w:val="sl-SI"/>
              </w:rPr>
              <w:t>Ponujena specifikacija:</w:t>
            </w:r>
          </w:p>
          <w:p w14:paraId="358270BB"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682B776B" w14:textId="77777777" w:rsidR="004C1B80" w:rsidRPr="00744F12" w:rsidRDefault="004C1B80" w:rsidP="002E1715">
            <w:pPr>
              <w:spacing w:after="20"/>
              <w:rPr>
                <w:rFonts w:cs="Arial"/>
                <w:lang w:val="sl-SI"/>
              </w:rPr>
            </w:pPr>
            <w:r w:rsidRPr="00744F12">
              <w:rPr>
                <w:rFonts w:cs="Arial"/>
                <w:color w:val="6A6A6A"/>
                <w:sz w:val="15"/>
                <w:lang w:val="sl-SI"/>
              </w:rPr>
              <w:t>Naziv dokazila / URL:</w:t>
            </w:r>
          </w:p>
          <w:p w14:paraId="66913AA1"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6C832EDE" w14:textId="77777777" w:rsidR="004C1B80" w:rsidRPr="00744F12" w:rsidRDefault="004C1B80" w:rsidP="002E1715">
            <w:pPr>
              <w:spacing w:after="20"/>
              <w:rPr>
                <w:rFonts w:cs="Arial"/>
                <w:lang w:val="sl-SI"/>
              </w:rPr>
            </w:pPr>
            <w:r w:rsidRPr="00744F12">
              <w:rPr>
                <w:rFonts w:cs="Arial"/>
                <w:color w:val="6A6A6A"/>
                <w:sz w:val="15"/>
                <w:lang w:val="sl-SI"/>
              </w:rPr>
              <w:t>Sklic / stran:</w:t>
            </w:r>
          </w:p>
          <w:p w14:paraId="7FA9E891"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r>
      <w:tr w:rsidR="004C1B80" w:rsidRPr="00744F12" w14:paraId="70CFCDAD" w14:textId="77777777" w:rsidTr="004C1B80">
        <w:trPr>
          <w:jc w:val="center"/>
        </w:trPr>
        <w:tc>
          <w:tcPr>
            <w:tcW w:w="1701" w:type="dxa"/>
            <w:tcMar>
              <w:top w:w="70" w:type="dxa"/>
              <w:left w:w="80" w:type="dxa"/>
              <w:bottom w:w="70" w:type="dxa"/>
              <w:right w:w="80" w:type="dxa"/>
            </w:tcMar>
          </w:tcPr>
          <w:p w14:paraId="600966A9" w14:textId="38F348E3" w:rsidR="004C1B80" w:rsidRPr="002A6B82" w:rsidRDefault="004C1B80" w:rsidP="002E1715">
            <w:pPr>
              <w:jc w:val="center"/>
              <w:rPr>
                <w:rFonts w:ascii="Calibri" w:hAnsi="Calibri" w:cs="Calibri"/>
                <w:lang w:val="sl-SI"/>
              </w:rPr>
            </w:pPr>
            <w:r w:rsidRPr="002A6B82">
              <w:rPr>
                <w:rFonts w:ascii="Calibri" w:hAnsi="Calibri" w:cs="Calibri"/>
                <w:lang w:val="sl-SI"/>
              </w:rPr>
              <w:t>1.3</w:t>
            </w:r>
          </w:p>
        </w:tc>
        <w:tc>
          <w:tcPr>
            <w:tcW w:w="1559" w:type="dxa"/>
          </w:tcPr>
          <w:p w14:paraId="544A0377" w14:textId="04FF6AD9" w:rsidR="004C1B80" w:rsidRPr="002A6B82" w:rsidRDefault="00DB2E9C" w:rsidP="006D5F46">
            <w:pPr>
              <w:jc w:val="center"/>
              <w:rPr>
                <w:rFonts w:ascii="Calibri" w:hAnsi="Calibri" w:cs="Calibri"/>
                <w:b/>
                <w:bCs/>
                <w:lang w:val="sl-SI"/>
              </w:rPr>
            </w:pPr>
            <w:r>
              <w:rPr>
                <w:rFonts w:ascii="Calibri" w:hAnsi="Calibri" w:cs="Calibri"/>
                <w:lang w:val="sv-SE"/>
              </w:rPr>
              <w:t>1</w:t>
            </w:r>
          </w:p>
        </w:tc>
        <w:tc>
          <w:tcPr>
            <w:tcW w:w="7393" w:type="dxa"/>
            <w:tcMar>
              <w:top w:w="70" w:type="dxa"/>
              <w:left w:w="85" w:type="dxa"/>
              <w:bottom w:w="70" w:type="dxa"/>
              <w:right w:w="85" w:type="dxa"/>
            </w:tcMar>
          </w:tcPr>
          <w:p w14:paraId="56D5391C" w14:textId="6DCC5E49" w:rsidR="004C1B80" w:rsidRPr="002A6B82" w:rsidRDefault="004C1B80" w:rsidP="002E1715">
            <w:pPr>
              <w:rPr>
                <w:rFonts w:ascii="Calibri" w:hAnsi="Calibri" w:cs="Calibri"/>
                <w:sz w:val="18"/>
                <w:szCs w:val="18"/>
                <w:lang w:val="sl-SI"/>
              </w:rPr>
            </w:pPr>
            <w:r w:rsidRPr="002A6B82">
              <w:rPr>
                <w:rFonts w:ascii="Calibri" w:hAnsi="Calibri" w:cs="Calibri"/>
                <w:b/>
                <w:bCs/>
                <w:lang w:val="sl-SI"/>
              </w:rPr>
              <w:t xml:space="preserve">Notranji sistem za angl. </w:t>
            </w:r>
            <w:proofErr w:type="spellStart"/>
            <w:r w:rsidRPr="002A6B82">
              <w:rPr>
                <w:rFonts w:ascii="Calibri" w:hAnsi="Calibri" w:cs="Calibri"/>
                <w:b/>
                <w:bCs/>
                <w:i/>
                <w:iCs/>
                <w:lang w:val="sl-SI"/>
              </w:rPr>
              <w:t>bakeout</w:t>
            </w:r>
            <w:proofErr w:type="spellEnd"/>
            <w:r w:rsidRPr="002A6B82">
              <w:rPr>
                <w:rFonts w:ascii="Calibri" w:hAnsi="Calibri" w:cs="Calibri"/>
                <w:b/>
                <w:bCs/>
                <w:lang w:val="sl-SI"/>
              </w:rPr>
              <w:t xml:space="preserve"> glavne komore</w:t>
            </w:r>
            <w:r w:rsidRPr="002A6B82">
              <w:rPr>
                <w:rFonts w:ascii="Calibri" w:hAnsi="Calibri" w:cs="Calibri"/>
                <w:lang w:val="sl-SI"/>
              </w:rPr>
              <w:t>, vključno z diferencialnim črpanjem analizatorja na čas preleta (TOF).</w:t>
            </w:r>
          </w:p>
        </w:tc>
        <w:tc>
          <w:tcPr>
            <w:tcW w:w="1635" w:type="dxa"/>
            <w:tcMar>
              <w:top w:w="70" w:type="dxa"/>
              <w:left w:w="80" w:type="dxa"/>
              <w:bottom w:w="70" w:type="dxa"/>
              <w:right w:w="80" w:type="dxa"/>
            </w:tcMar>
          </w:tcPr>
          <w:p w14:paraId="591F9EEA" w14:textId="77777777" w:rsidR="00945EDD" w:rsidRDefault="00945EDD" w:rsidP="002A6B82">
            <w:pPr>
              <w:spacing w:after="20"/>
              <w:jc w:val="center"/>
              <w:rPr>
                <w:rFonts w:cs="Arial"/>
                <w:b/>
                <w:color w:val="1F1F1F"/>
                <w:sz w:val="16"/>
                <w:lang w:val="sl-SI"/>
              </w:rPr>
            </w:pPr>
          </w:p>
          <w:p w14:paraId="544EFB87" w14:textId="01C0B655" w:rsidR="00BE1B2A" w:rsidRDefault="004C1B80" w:rsidP="002A6B82">
            <w:pPr>
              <w:spacing w:after="20"/>
              <w:jc w:val="center"/>
              <w:rPr>
                <w:rFonts w:cs="Arial"/>
                <w:b/>
                <w:color w:val="1F1F1F"/>
                <w:sz w:val="16"/>
                <w:lang w:val="sl-SI"/>
              </w:rPr>
            </w:pPr>
            <w:r w:rsidRPr="00744F12">
              <w:rPr>
                <w:rFonts w:cs="Arial"/>
                <w:b/>
                <w:color w:val="1F1F1F"/>
                <w:sz w:val="16"/>
                <w:lang w:val="sl-SI"/>
              </w:rPr>
              <w:t>DA</w:t>
            </w:r>
            <w:r>
              <w:rPr>
                <w:rFonts w:cs="Arial"/>
                <w:b/>
                <w:color w:val="1F1F1F"/>
                <w:sz w:val="16"/>
                <w:lang w:val="sl-SI"/>
              </w:rPr>
              <w:t xml:space="preserve"> </w:t>
            </w:r>
            <w:sdt>
              <w:sdtPr>
                <w:rPr>
                  <w:rFonts w:cs="Arial"/>
                  <w:b/>
                  <w:color w:val="1F1F1F"/>
                  <w:sz w:val="16"/>
                  <w:lang w:val="sl-SI"/>
                </w:rPr>
                <w:id w:val="389004573"/>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29FFE007" w14:textId="3E9AD0F4" w:rsidR="004C1B80" w:rsidRDefault="004C1B80" w:rsidP="002A6B82">
            <w:pPr>
              <w:spacing w:after="20"/>
              <w:jc w:val="center"/>
              <w:rPr>
                <w:rFonts w:ascii="Segoe UI Symbol" w:hAnsi="Segoe UI Symbol" w:cs="Segoe UI Symbol"/>
                <w:b/>
                <w:color w:val="1F1F1F"/>
                <w:sz w:val="16"/>
                <w:lang w:val="sl-SI"/>
              </w:rPr>
            </w:pPr>
            <w:r w:rsidRPr="00744F12">
              <w:rPr>
                <w:rFonts w:cs="Arial"/>
                <w:b/>
                <w:color w:val="1F1F1F"/>
                <w:sz w:val="16"/>
                <w:lang w:val="sl-SI"/>
              </w:rPr>
              <w:t xml:space="preserve">NE </w:t>
            </w:r>
            <w:sdt>
              <w:sdtPr>
                <w:rPr>
                  <w:rFonts w:cs="Arial"/>
                  <w:b/>
                  <w:color w:val="1F1F1F"/>
                  <w:sz w:val="16"/>
                  <w:lang w:val="sl-SI"/>
                </w:rPr>
                <w:id w:val="27274868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4B63022A" w14:textId="77777777" w:rsidR="00945EDD" w:rsidRDefault="00945EDD" w:rsidP="002A6B82">
            <w:pPr>
              <w:spacing w:after="20"/>
              <w:jc w:val="center"/>
              <w:rPr>
                <w:rFonts w:cs="Arial"/>
                <w:color w:val="6A6A6A"/>
                <w:sz w:val="15"/>
                <w:lang w:val="sl-SI"/>
              </w:rPr>
            </w:pPr>
          </w:p>
          <w:p w14:paraId="1BDAEFD8" w14:textId="2D204E27" w:rsidR="004C1B80" w:rsidRPr="00744F12" w:rsidRDefault="004C1B80" w:rsidP="002A6B82">
            <w:pPr>
              <w:spacing w:after="20"/>
              <w:jc w:val="center"/>
              <w:rPr>
                <w:rFonts w:cs="Arial"/>
                <w:lang w:val="sl-SI"/>
              </w:rPr>
            </w:pPr>
            <w:r w:rsidRPr="00744F12">
              <w:rPr>
                <w:rFonts w:cs="Arial"/>
                <w:color w:val="6A6A6A"/>
                <w:sz w:val="15"/>
                <w:lang w:val="sl-SI"/>
              </w:rPr>
              <w:t>Model / konfiguracija:</w:t>
            </w:r>
          </w:p>
          <w:p w14:paraId="392FF907"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007146EE" w14:textId="77777777" w:rsidR="004C1B80" w:rsidRPr="00744F12" w:rsidRDefault="004C1B80" w:rsidP="002E1715">
            <w:pPr>
              <w:spacing w:after="20"/>
              <w:rPr>
                <w:rFonts w:cs="Arial"/>
                <w:lang w:val="sl-SI"/>
              </w:rPr>
            </w:pPr>
          </w:p>
          <w:p w14:paraId="14BAD395" w14:textId="77777777" w:rsidR="004C1B80" w:rsidRPr="00744F12" w:rsidRDefault="004C1B80" w:rsidP="002E1715">
            <w:pPr>
              <w:spacing w:after="20"/>
              <w:rPr>
                <w:rFonts w:cs="Arial"/>
                <w:lang w:val="sl-SI"/>
              </w:rPr>
            </w:pPr>
            <w:r w:rsidRPr="00744F12">
              <w:rPr>
                <w:rFonts w:cs="Arial"/>
                <w:color w:val="6A6A6A"/>
                <w:sz w:val="15"/>
                <w:lang w:val="sl-SI"/>
              </w:rPr>
              <w:t>Ponujena specifikacija:</w:t>
            </w:r>
          </w:p>
          <w:p w14:paraId="5E53BAAB"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4D2D18A9" w14:textId="77777777" w:rsidR="004C1B80" w:rsidRPr="00744F12" w:rsidRDefault="004C1B80" w:rsidP="002E1715">
            <w:pPr>
              <w:spacing w:after="20"/>
              <w:rPr>
                <w:rFonts w:cs="Arial"/>
                <w:lang w:val="sl-SI"/>
              </w:rPr>
            </w:pPr>
            <w:r w:rsidRPr="00744F12">
              <w:rPr>
                <w:rFonts w:cs="Arial"/>
                <w:color w:val="6A6A6A"/>
                <w:sz w:val="15"/>
                <w:lang w:val="sl-SI"/>
              </w:rPr>
              <w:t>Naziv dokazila / URL:</w:t>
            </w:r>
          </w:p>
          <w:p w14:paraId="5617E828"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6E321B6C" w14:textId="77777777" w:rsidR="004C1B80" w:rsidRPr="00744F12" w:rsidRDefault="004C1B80" w:rsidP="002E1715">
            <w:pPr>
              <w:spacing w:after="20"/>
              <w:rPr>
                <w:rFonts w:cs="Arial"/>
                <w:lang w:val="sl-SI"/>
              </w:rPr>
            </w:pPr>
            <w:r w:rsidRPr="00744F12">
              <w:rPr>
                <w:rFonts w:cs="Arial"/>
                <w:color w:val="6A6A6A"/>
                <w:sz w:val="15"/>
                <w:lang w:val="sl-SI"/>
              </w:rPr>
              <w:t>Sklic / stran:</w:t>
            </w:r>
          </w:p>
          <w:p w14:paraId="1352F6B9"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r>
      <w:tr w:rsidR="004C1B80" w:rsidRPr="00744F12" w14:paraId="55496ED0" w14:textId="77777777" w:rsidTr="004C1B80">
        <w:trPr>
          <w:jc w:val="center"/>
        </w:trPr>
        <w:tc>
          <w:tcPr>
            <w:tcW w:w="1701" w:type="dxa"/>
            <w:tcMar>
              <w:top w:w="70" w:type="dxa"/>
              <w:left w:w="80" w:type="dxa"/>
              <w:bottom w:w="70" w:type="dxa"/>
              <w:right w:w="80" w:type="dxa"/>
            </w:tcMar>
          </w:tcPr>
          <w:p w14:paraId="6F126812" w14:textId="78870F4D" w:rsidR="004C1B80" w:rsidRPr="00973EFA" w:rsidRDefault="004C1B80" w:rsidP="002E1715">
            <w:pPr>
              <w:jc w:val="center"/>
              <w:rPr>
                <w:rFonts w:ascii="Calibri" w:hAnsi="Calibri" w:cs="Calibri"/>
                <w:lang w:val="sl-SI"/>
              </w:rPr>
            </w:pPr>
            <w:r w:rsidRPr="00973EFA">
              <w:rPr>
                <w:rFonts w:ascii="Calibri" w:hAnsi="Calibri" w:cs="Calibri"/>
                <w:lang w:val="sl-SI"/>
              </w:rPr>
              <w:t>1.4</w:t>
            </w:r>
          </w:p>
        </w:tc>
        <w:tc>
          <w:tcPr>
            <w:tcW w:w="1559" w:type="dxa"/>
          </w:tcPr>
          <w:p w14:paraId="13236AF9" w14:textId="17096B89" w:rsidR="004C1B80" w:rsidRPr="00973EFA" w:rsidRDefault="00DB2E9C" w:rsidP="006D5F46">
            <w:pPr>
              <w:jc w:val="center"/>
              <w:rPr>
                <w:rFonts w:ascii="Calibri" w:hAnsi="Calibri" w:cs="Calibri"/>
                <w:b/>
                <w:bCs/>
                <w:lang w:val="sl-SI"/>
              </w:rPr>
            </w:pPr>
            <w:r>
              <w:rPr>
                <w:rFonts w:ascii="Calibri" w:hAnsi="Calibri" w:cs="Calibri"/>
                <w:lang w:val="sv-SE"/>
              </w:rPr>
              <w:t>1</w:t>
            </w:r>
          </w:p>
        </w:tc>
        <w:tc>
          <w:tcPr>
            <w:tcW w:w="7393" w:type="dxa"/>
            <w:tcMar>
              <w:top w:w="70" w:type="dxa"/>
              <w:left w:w="85" w:type="dxa"/>
              <w:bottom w:w="70" w:type="dxa"/>
              <w:right w:w="85" w:type="dxa"/>
            </w:tcMar>
          </w:tcPr>
          <w:p w14:paraId="2B9EEC82" w14:textId="3673CA44" w:rsidR="004C1B80" w:rsidRPr="00973EFA" w:rsidRDefault="004C1B80" w:rsidP="002E1715">
            <w:pPr>
              <w:rPr>
                <w:rFonts w:ascii="Calibri" w:hAnsi="Calibri" w:cs="Calibri"/>
                <w:sz w:val="18"/>
                <w:szCs w:val="18"/>
                <w:lang w:val="sl-SI"/>
              </w:rPr>
            </w:pPr>
            <w:r w:rsidRPr="00973EFA">
              <w:rPr>
                <w:rFonts w:ascii="Calibri" w:hAnsi="Calibri" w:cs="Calibri"/>
                <w:b/>
                <w:bCs/>
                <w:lang w:val="sl-SI"/>
              </w:rPr>
              <w:t xml:space="preserve">Notranji sistem za angl. </w:t>
            </w:r>
            <w:proofErr w:type="spellStart"/>
            <w:r w:rsidRPr="00973EFA">
              <w:rPr>
                <w:rFonts w:ascii="Calibri" w:hAnsi="Calibri" w:cs="Calibri"/>
                <w:b/>
                <w:bCs/>
                <w:lang w:val="sl-SI"/>
              </w:rPr>
              <w:t>bakeout</w:t>
            </w:r>
            <w:proofErr w:type="spellEnd"/>
            <w:r w:rsidRPr="00973EFA">
              <w:rPr>
                <w:rFonts w:ascii="Calibri" w:hAnsi="Calibri" w:cs="Calibri"/>
                <w:b/>
                <w:bCs/>
                <w:lang w:val="sl-SI"/>
              </w:rPr>
              <w:t xml:space="preserve"> komore za vnos vzorcev.</w:t>
            </w:r>
          </w:p>
        </w:tc>
        <w:tc>
          <w:tcPr>
            <w:tcW w:w="1635" w:type="dxa"/>
            <w:tcMar>
              <w:top w:w="70" w:type="dxa"/>
              <w:left w:w="80" w:type="dxa"/>
              <w:bottom w:w="70" w:type="dxa"/>
              <w:right w:w="80" w:type="dxa"/>
            </w:tcMar>
          </w:tcPr>
          <w:p w14:paraId="0D890CFA" w14:textId="77777777" w:rsidR="00945EDD" w:rsidRDefault="00945EDD" w:rsidP="002E1715">
            <w:pPr>
              <w:spacing w:after="20"/>
              <w:jc w:val="center"/>
              <w:rPr>
                <w:rFonts w:cs="Arial"/>
                <w:b/>
                <w:color w:val="1F1F1F"/>
                <w:sz w:val="16"/>
                <w:lang w:val="sl-SI"/>
              </w:rPr>
            </w:pPr>
          </w:p>
          <w:p w14:paraId="6EAB59A4" w14:textId="3056D07D" w:rsidR="00BE1B2A" w:rsidRDefault="004C1B80" w:rsidP="002E1715">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37035790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0AE3F8B8" w14:textId="43D5730C" w:rsidR="004C1B80" w:rsidRPr="00744F12" w:rsidRDefault="004C1B80" w:rsidP="002E1715">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23707369"/>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30A5078D" w14:textId="77777777" w:rsidR="00945EDD" w:rsidRDefault="00945EDD" w:rsidP="002E1715">
            <w:pPr>
              <w:spacing w:after="20"/>
              <w:rPr>
                <w:rFonts w:cs="Arial"/>
                <w:color w:val="6A6A6A"/>
                <w:sz w:val="15"/>
                <w:lang w:val="sl-SI"/>
              </w:rPr>
            </w:pPr>
          </w:p>
          <w:p w14:paraId="66C954E0" w14:textId="5DC383D2" w:rsidR="004C1B80" w:rsidRPr="00744F12" w:rsidRDefault="004C1B80" w:rsidP="002E1715">
            <w:pPr>
              <w:spacing w:after="20"/>
              <w:rPr>
                <w:rFonts w:cs="Arial"/>
                <w:lang w:val="sl-SI"/>
              </w:rPr>
            </w:pPr>
            <w:r w:rsidRPr="00744F12">
              <w:rPr>
                <w:rFonts w:cs="Arial"/>
                <w:color w:val="6A6A6A"/>
                <w:sz w:val="15"/>
                <w:lang w:val="sl-SI"/>
              </w:rPr>
              <w:t>Model / konfiguracija:</w:t>
            </w:r>
          </w:p>
          <w:p w14:paraId="54CA11C1"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67180708" w14:textId="77777777" w:rsidR="004C1B80" w:rsidRPr="00744F12" w:rsidRDefault="004C1B80" w:rsidP="002E1715">
            <w:pPr>
              <w:spacing w:after="20"/>
              <w:rPr>
                <w:rFonts w:cs="Arial"/>
                <w:lang w:val="sl-SI"/>
              </w:rPr>
            </w:pPr>
          </w:p>
          <w:p w14:paraId="1FD2A9A8" w14:textId="77777777" w:rsidR="004C1B80" w:rsidRPr="00744F12" w:rsidRDefault="004C1B80" w:rsidP="002E1715">
            <w:pPr>
              <w:spacing w:after="20"/>
              <w:rPr>
                <w:rFonts w:cs="Arial"/>
                <w:lang w:val="sl-SI"/>
              </w:rPr>
            </w:pPr>
            <w:r w:rsidRPr="00744F12">
              <w:rPr>
                <w:rFonts w:cs="Arial"/>
                <w:color w:val="6A6A6A"/>
                <w:sz w:val="15"/>
                <w:lang w:val="sl-SI"/>
              </w:rPr>
              <w:t>Ponujena specifikacija:</w:t>
            </w:r>
          </w:p>
          <w:p w14:paraId="6FC34D26"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327390B5" w14:textId="77777777" w:rsidR="004C1B80" w:rsidRPr="00744F12" w:rsidRDefault="004C1B80" w:rsidP="002E1715">
            <w:pPr>
              <w:spacing w:after="20"/>
              <w:rPr>
                <w:rFonts w:cs="Arial"/>
                <w:lang w:val="sl-SI"/>
              </w:rPr>
            </w:pPr>
            <w:r w:rsidRPr="00744F12">
              <w:rPr>
                <w:rFonts w:cs="Arial"/>
                <w:color w:val="6A6A6A"/>
                <w:sz w:val="15"/>
                <w:lang w:val="sl-SI"/>
              </w:rPr>
              <w:t>Naziv dokazila / URL:</w:t>
            </w:r>
          </w:p>
          <w:p w14:paraId="16834ACB"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45D91BD2" w14:textId="77777777" w:rsidR="004C1B80" w:rsidRPr="00744F12" w:rsidRDefault="004C1B80" w:rsidP="002E1715">
            <w:pPr>
              <w:spacing w:after="20"/>
              <w:rPr>
                <w:rFonts w:cs="Arial"/>
                <w:lang w:val="sl-SI"/>
              </w:rPr>
            </w:pPr>
            <w:r w:rsidRPr="00744F12">
              <w:rPr>
                <w:rFonts w:cs="Arial"/>
                <w:color w:val="6A6A6A"/>
                <w:sz w:val="15"/>
                <w:lang w:val="sl-SI"/>
              </w:rPr>
              <w:t>Sklic / stran:</w:t>
            </w:r>
          </w:p>
          <w:p w14:paraId="350D2B78"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r>
      <w:tr w:rsidR="004C1B80" w:rsidRPr="00744F12" w14:paraId="612C5BF2" w14:textId="77777777" w:rsidTr="004C1B80">
        <w:trPr>
          <w:jc w:val="center"/>
        </w:trPr>
        <w:tc>
          <w:tcPr>
            <w:tcW w:w="1701" w:type="dxa"/>
            <w:tcMar>
              <w:top w:w="70" w:type="dxa"/>
              <w:left w:w="80" w:type="dxa"/>
              <w:bottom w:w="70" w:type="dxa"/>
              <w:right w:w="80" w:type="dxa"/>
            </w:tcMar>
          </w:tcPr>
          <w:p w14:paraId="7D2D01B1" w14:textId="20807A22" w:rsidR="004C1B80" w:rsidRPr="00EF3367" w:rsidRDefault="004C1B80" w:rsidP="002E1715">
            <w:pPr>
              <w:jc w:val="center"/>
              <w:rPr>
                <w:rFonts w:ascii="Calibri" w:hAnsi="Calibri" w:cs="Calibri"/>
                <w:lang w:val="sl-SI"/>
              </w:rPr>
            </w:pPr>
            <w:r w:rsidRPr="00EF3367">
              <w:rPr>
                <w:rFonts w:ascii="Calibri" w:hAnsi="Calibri" w:cs="Calibri"/>
                <w:lang w:val="sl-SI"/>
              </w:rPr>
              <w:t>1.5</w:t>
            </w:r>
          </w:p>
        </w:tc>
        <w:tc>
          <w:tcPr>
            <w:tcW w:w="1559" w:type="dxa"/>
          </w:tcPr>
          <w:p w14:paraId="2AB5B54F" w14:textId="3666E364" w:rsidR="004C1B80" w:rsidRPr="00EF3367" w:rsidRDefault="00DB2E9C" w:rsidP="006D5F46">
            <w:pPr>
              <w:jc w:val="center"/>
              <w:rPr>
                <w:rFonts w:ascii="Calibri" w:hAnsi="Calibri" w:cs="Calibri"/>
                <w:b/>
                <w:bCs/>
                <w:lang w:val="sl-SI"/>
              </w:rPr>
            </w:pPr>
            <w:r>
              <w:rPr>
                <w:rFonts w:ascii="Calibri" w:hAnsi="Calibri" w:cs="Calibri"/>
                <w:lang w:val="sv-SE"/>
              </w:rPr>
              <w:t>1</w:t>
            </w:r>
          </w:p>
        </w:tc>
        <w:tc>
          <w:tcPr>
            <w:tcW w:w="7393" w:type="dxa"/>
            <w:tcMar>
              <w:top w:w="70" w:type="dxa"/>
              <w:left w:w="85" w:type="dxa"/>
              <w:bottom w:w="70" w:type="dxa"/>
              <w:right w:w="85" w:type="dxa"/>
            </w:tcMar>
          </w:tcPr>
          <w:p w14:paraId="64A6D935" w14:textId="50CB84E2" w:rsidR="004C1B80" w:rsidRPr="00EF3367" w:rsidRDefault="004C1B80" w:rsidP="002E1715">
            <w:pPr>
              <w:rPr>
                <w:rFonts w:ascii="Calibri" w:hAnsi="Calibri" w:cs="Calibri"/>
                <w:sz w:val="18"/>
                <w:szCs w:val="18"/>
                <w:lang w:val="sl-SI"/>
              </w:rPr>
            </w:pPr>
            <w:r w:rsidRPr="00EF3367">
              <w:rPr>
                <w:rFonts w:ascii="Calibri" w:hAnsi="Calibri" w:cs="Calibri"/>
                <w:b/>
                <w:bCs/>
                <w:lang w:val="sl-SI"/>
              </w:rPr>
              <w:t>Motoriziran oder za vzorce z možnostjo premikanja v petih smereh: x, y in z ter možnost rotacije in nagiba vzorca.</w:t>
            </w:r>
          </w:p>
        </w:tc>
        <w:tc>
          <w:tcPr>
            <w:tcW w:w="1635" w:type="dxa"/>
            <w:tcMar>
              <w:top w:w="70" w:type="dxa"/>
              <w:left w:w="80" w:type="dxa"/>
              <w:bottom w:w="70" w:type="dxa"/>
              <w:right w:w="80" w:type="dxa"/>
            </w:tcMar>
          </w:tcPr>
          <w:p w14:paraId="3FB7E465" w14:textId="77777777" w:rsidR="00945EDD" w:rsidRDefault="00945EDD" w:rsidP="002E1715">
            <w:pPr>
              <w:spacing w:after="20"/>
              <w:jc w:val="center"/>
              <w:rPr>
                <w:rFonts w:cs="Arial"/>
                <w:b/>
                <w:color w:val="1F1F1F"/>
                <w:sz w:val="16"/>
                <w:lang w:val="sl-SI"/>
              </w:rPr>
            </w:pPr>
          </w:p>
          <w:p w14:paraId="29EB52D5" w14:textId="461F7427" w:rsidR="00BE1B2A" w:rsidRDefault="004C1B80" w:rsidP="002E1715">
            <w:pPr>
              <w:spacing w:after="20"/>
              <w:jc w:val="center"/>
              <w:rPr>
                <w:rFonts w:cs="Arial"/>
                <w:b/>
                <w:color w:val="1F1F1F"/>
                <w:sz w:val="16"/>
                <w:lang w:val="sl-SI"/>
              </w:rPr>
            </w:pPr>
            <w:r w:rsidRPr="00744F12">
              <w:rPr>
                <w:rFonts w:cs="Arial"/>
                <w:b/>
                <w:color w:val="1F1F1F"/>
                <w:sz w:val="16"/>
                <w:lang w:val="sl-SI"/>
              </w:rPr>
              <w:t xml:space="preserve">DA </w:t>
            </w:r>
            <w:r w:rsidRPr="00744F12">
              <w:rPr>
                <w:rFonts w:ascii="Segoe UI Symbol" w:hAnsi="Segoe UI Symbol" w:cs="Segoe UI Symbol"/>
                <w:b/>
                <w:color w:val="1F1F1F"/>
                <w:sz w:val="16"/>
                <w:lang w:val="sl-SI"/>
              </w:rPr>
              <w:t>☐</w:t>
            </w:r>
            <w:r w:rsidRPr="00744F12">
              <w:rPr>
                <w:rFonts w:cs="Arial"/>
                <w:b/>
                <w:color w:val="1F1F1F"/>
                <w:sz w:val="16"/>
                <w:lang w:val="sl-SI"/>
              </w:rPr>
              <w:t xml:space="preserve">   </w:t>
            </w:r>
          </w:p>
          <w:p w14:paraId="6FE7AF87" w14:textId="4DDCC7D7" w:rsidR="004C1B80" w:rsidRPr="00744F12" w:rsidRDefault="004C1B80" w:rsidP="002E1715">
            <w:pPr>
              <w:spacing w:after="20"/>
              <w:jc w:val="center"/>
              <w:rPr>
                <w:rFonts w:cs="Arial"/>
                <w:lang w:val="sl-SI"/>
              </w:rPr>
            </w:pPr>
            <w:r w:rsidRPr="00744F12">
              <w:rPr>
                <w:rFonts w:cs="Arial"/>
                <w:b/>
                <w:color w:val="1F1F1F"/>
                <w:sz w:val="16"/>
                <w:lang w:val="sl-SI"/>
              </w:rPr>
              <w:t xml:space="preserve">NE </w:t>
            </w:r>
            <w:r w:rsidRPr="00744F12">
              <w:rPr>
                <w:rFonts w:ascii="Segoe UI Symbol" w:hAnsi="Segoe UI Symbol" w:cs="Segoe UI Symbol"/>
                <w:b/>
                <w:color w:val="1F1F1F"/>
                <w:sz w:val="16"/>
                <w:lang w:val="sl-SI"/>
              </w:rPr>
              <w:t>☐</w:t>
            </w:r>
          </w:p>
          <w:p w14:paraId="00787975" w14:textId="77777777" w:rsidR="00945EDD" w:rsidRDefault="00945EDD" w:rsidP="002E1715">
            <w:pPr>
              <w:spacing w:after="20"/>
              <w:rPr>
                <w:rFonts w:cs="Arial"/>
                <w:color w:val="6A6A6A"/>
                <w:sz w:val="15"/>
                <w:lang w:val="sl-SI"/>
              </w:rPr>
            </w:pPr>
          </w:p>
          <w:p w14:paraId="2645AFC0" w14:textId="0CC1C392" w:rsidR="004C1B80" w:rsidRPr="00744F12" w:rsidRDefault="004C1B80" w:rsidP="002E1715">
            <w:pPr>
              <w:spacing w:after="20"/>
              <w:rPr>
                <w:rFonts w:cs="Arial"/>
                <w:lang w:val="sl-SI"/>
              </w:rPr>
            </w:pPr>
            <w:r w:rsidRPr="00744F12">
              <w:rPr>
                <w:rFonts w:cs="Arial"/>
                <w:color w:val="6A6A6A"/>
                <w:sz w:val="15"/>
                <w:lang w:val="sl-SI"/>
              </w:rPr>
              <w:t>Model / konfiguracija:</w:t>
            </w:r>
          </w:p>
          <w:p w14:paraId="5A742D31"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35F6A5D7" w14:textId="77777777" w:rsidR="004C1B80" w:rsidRPr="00744F12" w:rsidRDefault="004C1B80" w:rsidP="002E1715">
            <w:pPr>
              <w:spacing w:after="20"/>
              <w:rPr>
                <w:rFonts w:cs="Arial"/>
                <w:lang w:val="sl-SI"/>
              </w:rPr>
            </w:pPr>
          </w:p>
          <w:p w14:paraId="5244F84E" w14:textId="77777777" w:rsidR="004C1B80" w:rsidRPr="00744F12" w:rsidRDefault="004C1B80" w:rsidP="002E1715">
            <w:pPr>
              <w:spacing w:after="20"/>
              <w:rPr>
                <w:rFonts w:cs="Arial"/>
                <w:lang w:val="sl-SI"/>
              </w:rPr>
            </w:pPr>
            <w:r w:rsidRPr="00744F12">
              <w:rPr>
                <w:rFonts w:cs="Arial"/>
                <w:color w:val="6A6A6A"/>
                <w:sz w:val="15"/>
                <w:lang w:val="sl-SI"/>
              </w:rPr>
              <w:t>Ponujena specifikacija:</w:t>
            </w:r>
          </w:p>
          <w:p w14:paraId="3AF6A1F3"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22AFCA69" w14:textId="77777777" w:rsidR="004C1B80" w:rsidRPr="00744F12" w:rsidRDefault="004C1B80" w:rsidP="002E1715">
            <w:pPr>
              <w:spacing w:after="20"/>
              <w:rPr>
                <w:rFonts w:cs="Arial"/>
                <w:lang w:val="sl-SI"/>
              </w:rPr>
            </w:pPr>
            <w:r w:rsidRPr="00744F12">
              <w:rPr>
                <w:rFonts w:cs="Arial"/>
                <w:color w:val="6A6A6A"/>
                <w:sz w:val="15"/>
                <w:lang w:val="sl-SI"/>
              </w:rPr>
              <w:t>Naziv dokazila / URL:</w:t>
            </w:r>
          </w:p>
          <w:p w14:paraId="4CF4DD89"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68E39DDE" w14:textId="77777777" w:rsidR="004C1B80" w:rsidRPr="00744F12" w:rsidRDefault="004C1B80" w:rsidP="002E1715">
            <w:pPr>
              <w:spacing w:after="20"/>
              <w:rPr>
                <w:rFonts w:cs="Arial"/>
                <w:lang w:val="sl-SI"/>
              </w:rPr>
            </w:pPr>
            <w:r w:rsidRPr="00744F12">
              <w:rPr>
                <w:rFonts w:cs="Arial"/>
                <w:color w:val="6A6A6A"/>
                <w:sz w:val="15"/>
                <w:lang w:val="sl-SI"/>
              </w:rPr>
              <w:t>Sklic / stran:</w:t>
            </w:r>
          </w:p>
          <w:p w14:paraId="7F2C4A53"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r>
      <w:tr w:rsidR="004C1B80" w:rsidRPr="00744F12" w14:paraId="3D79F3C5" w14:textId="77777777" w:rsidTr="004C1B80">
        <w:trPr>
          <w:jc w:val="center"/>
        </w:trPr>
        <w:tc>
          <w:tcPr>
            <w:tcW w:w="1701" w:type="dxa"/>
            <w:tcMar>
              <w:top w:w="70" w:type="dxa"/>
              <w:left w:w="80" w:type="dxa"/>
              <w:bottom w:w="70" w:type="dxa"/>
              <w:right w:w="80" w:type="dxa"/>
            </w:tcMar>
          </w:tcPr>
          <w:p w14:paraId="7DD02E40" w14:textId="79E51D9D" w:rsidR="004C1B80" w:rsidRPr="00EF3367" w:rsidRDefault="004C1B80" w:rsidP="002E1715">
            <w:pPr>
              <w:jc w:val="center"/>
              <w:rPr>
                <w:rFonts w:ascii="Calibri" w:hAnsi="Calibri" w:cs="Calibri"/>
                <w:szCs w:val="19"/>
                <w:lang w:val="sl-SI"/>
              </w:rPr>
            </w:pPr>
            <w:r w:rsidRPr="00EF3367">
              <w:rPr>
                <w:rFonts w:ascii="Calibri" w:hAnsi="Calibri" w:cs="Calibri"/>
                <w:szCs w:val="19"/>
                <w:lang w:val="sl-SI"/>
              </w:rPr>
              <w:t>1.6</w:t>
            </w:r>
          </w:p>
        </w:tc>
        <w:tc>
          <w:tcPr>
            <w:tcW w:w="1559" w:type="dxa"/>
          </w:tcPr>
          <w:p w14:paraId="549A2E6E" w14:textId="70BE9153" w:rsidR="004C1B80" w:rsidRPr="00EF3367" w:rsidRDefault="00DB2E9C" w:rsidP="006D5F46">
            <w:pPr>
              <w:jc w:val="center"/>
              <w:rPr>
                <w:rFonts w:ascii="Calibri" w:hAnsi="Calibri" w:cs="Calibri"/>
                <w:szCs w:val="19"/>
                <w:lang w:val="sl-SI"/>
              </w:rPr>
            </w:pPr>
            <w:r>
              <w:rPr>
                <w:rFonts w:ascii="Calibri" w:hAnsi="Calibri" w:cs="Calibri"/>
                <w:lang w:val="sv-SE"/>
              </w:rPr>
              <w:t>1</w:t>
            </w:r>
          </w:p>
        </w:tc>
        <w:tc>
          <w:tcPr>
            <w:tcW w:w="7393" w:type="dxa"/>
            <w:tcMar>
              <w:top w:w="70" w:type="dxa"/>
              <w:left w:w="85" w:type="dxa"/>
              <w:bottom w:w="70" w:type="dxa"/>
              <w:right w:w="85" w:type="dxa"/>
            </w:tcMar>
          </w:tcPr>
          <w:p w14:paraId="21597084" w14:textId="17F95E0F" w:rsidR="004C1B80" w:rsidRPr="00EF3367" w:rsidRDefault="004C1B80" w:rsidP="00A413C0">
            <w:pPr>
              <w:jc w:val="both"/>
              <w:rPr>
                <w:rFonts w:ascii="Calibri" w:hAnsi="Calibri" w:cs="Calibri"/>
                <w:szCs w:val="19"/>
                <w:lang w:val="sl-SI"/>
              </w:rPr>
            </w:pPr>
            <w:r w:rsidRPr="00EF3367">
              <w:rPr>
                <w:rFonts w:ascii="Calibri" w:hAnsi="Calibri" w:cs="Calibri"/>
                <w:szCs w:val="19"/>
                <w:lang w:val="sl-SI"/>
              </w:rPr>
              <w:t xml:space="preserve">Popolnoma avtomatiziran sistem za dovajanje plinov, ki vključuje regulirani avtomatizirani angl. </w:t>
            </w:r>
            <w:proofErr w:type="spellStart"/>
            <w:r w:rsidRPr="00EF3367">
              <w:rPr>
                <w:rFonts w:ascii="Calibri" w:hAnsi="Calibri" w:cs="Calibri"/>
                <w:szCs w:val="19"/>
                <w:lang w:val="sl-SI"/>
              </w:rPr>
              <w:t>leak</w:t>
            </w:r>
            <w:proofErr w:type="spellEnd"/>
            <w:r w:rsidRPr="00EF3367">
              <w:rPr>
                <w:rFonts w:ascii="Calibri" w:hAnsi="Calibri" w:cs="Calibri"/>
                <w:szCs w:val="19"/>
                <w:lang w:val="sl-SI"/>
              </w:rPr>
              <w:t xml:space="preserve"> ventil in šobo ter omogoča izpostavitev vzorca inertnim in reaktivnim plinom. Omogočeno in vključeno mora biti popolnoma avtomatizirano preklapljanje plinov s strani enote za krmiljenje vakuuma.</w:t>
            </w:r>
          </w:p>
        </w:tc>
        <w:tc>
          <w:tcPr>
            <w:tcW w:w="1635" w:type="dxa"/>
            <w:tcMar>
              <w:top w:w="70" w:type="dxa"/>
              <w:left w:w="80" w:type="dxa"/>
              <w:bottom w:w="70" w:type="dxa"/>
              <w:right w:w="80" w:type="dxa"/>
            </w:tcMar>
          </w:tcPr>
          <w:p w14:paraId="06665B2F" w14:textId="77777777" w:rsidR="00945EDD" w:rsidRDefault="00945EDD" w:rsidP="002E1715">
            <w:pPr>
              <w:spacing w:after="20"/>
              <w:jc w:val="center"/>
              <w:rPr>
                <w:rFonts w:cs="Arial"/>
                <w:b/>
                <w:color w:val="1F1F1F"/>
                <w:sz w:val="16"/>
                <w:lang w:val="sl-SI"/>
              </w:rPr>
            </w:pPr>
          </w:p>
          <w:p w14:paraId="3D324DBB" w14:textId="28D82092" w:rsidR="00BE1B2A" w:rsidRDefault="004C1B80" w:rsidP="002E1715">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146107228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7F3E3611" w14:textId="381C9FFC" w:rsidR="004C1B80" w:rsidRPr="00744F12" w:rsidRDefault="004C1B80" w:rsidP="002E1715">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48947591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5AFBE83E" w14:textId="77777777" w:rsidR="00945EDD" w:rsidRDefault="00945EDD" w:rsidP="002E1715">
            <w:pPr>
              <w:spacing w:after="20"/>
              <w:rPr>
                <w:rFonts w:cs="Arial"/>
                <w:color w:val="6A6A6A"/>
                <w:sz w:val="15"/>
                <w:lang w:val="sl-SI"/>
              </w:rPr>
            </w:pPr>
          </w:p>
          <w:p w14:paraId="10AD1A46" w14:textId="1FC4C666" w:rsidR="004C1B80" w:rsidRPr="00744F12" w:rsidRDefault="004C1B80" w:rsidP="002E1715">
            <w:pPr>
              <w:spacing w:after="20"/>
              <w:rPr>
                <w:rFonts w:cs="Arial"/>
                <w:lang w:val="sl-SI"/>
              </w:rPr>
            </w:pPr>
            <w:r w:rsidRPr="00744F12">
              <w:rPr>
                <w:rFonts w:cs="Arial"/>
                <w:color w:val="6A6A6A"/>
                <w:sz w:val="15"/>
                <w:lang w:val="sl-SI"/>
              </w:rPr>
              <w:t>Model / konfiguracija:</w:t>
            </w:r>
          </w:p>
          <w:p w14:paraId="5BD598B7"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2C50818B" w14:textId="77777777" w:rsidR="004C1B80" w:rsidRPr="00744F12" w:rsidRDefault="004C1B80" w:rsidP="002E1715">
            <w:pPr>
              <w:spacing w:after="20"/>
              <w:rPr>
                <w:rFonts w:cs="Arial"/>
                <w:lang w:val="sl-SI"/>
              </w:rPr>
            </w:pPr>
          </w:p>
          <w:p w14:paraId="27867BE7" w14:textId="77777777" w:rsidR="004C1B80" w:rsidRPr="00744F12" w:rsidRDefault="004C1B80" w:rsidP="002E1715">
            <w:pPr>
              <w:spacing w:after="20"/>
              <w:rPr>
                <w:rFonts w:cs="Arial"/>
                <w:lang w:val="sl-SI"/>
              </w:rPr>
            </w:pPr>
            <w:r w:rsidRPr="00744F12">
              <w:rPr>
                <w:rFonts w:cs="Arial"/>
                <w:color w:val="6A6A6A"/>
                <w:sz w:val="15"/>
                <w:lang w:val="sl-SI"/>
              </w:rPr>
              <w:t>Ponujena specifikacija:</w:t>
            </w:r>
          </w:p>
          <w:p w14:paraId="6D4C0E8D"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19D73BEC" w14:textId="77777777" w:rsidR="004C1B80" w:rsidRPr="00744F12" w:rsidRDefault="004C1B80" w:rsidP="002E1715">
            <w:pPr>
              <w:spacing w:after="20"/>
              <w:rPr>
                <w:rFonts w:cs="Arial"/>
                <w:lang w:val="sl-SI"/>
              </w:rPr>
            </w:pPr>
            <w:r w:rsidRPr="00744F12">
              <w:rPr>
                <w:rFonts w:cs="Arial"/>
                <w:color w:val="6A6A6A"/>
                <w:sz w:val="15"/>
                <w:lang w:val="sl-SI"/>
              </w:rPr>
              <w:t>Naziv dokazila / URL:</w:t>
            </w:r>
          </w:p>
          <w:p w14:paraId="71229A95"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57913BC4" w14:textId="77777777" w:rsidR="004C1B80" w:rsidRPr="00744F12" w:rsidRDefault="004C1B80" w:rsidP="002E1715">
            <w:pPr>
              <w:spacing w:after="20"/>
              <w:rPr>
                <w:rFonts w:cs="Arial"/>
                <w:lang w:val="sl-SI"/>
              </w:rPr>
            </w:pPr>
            <w:r w:rsidRPr="00744F12">
              <w:rPr>
                <w:rFonts w:cs="Arial"/>
                <w:color w:val="6A6A6A"/>
                <w:sz w:val="15"/>
                <w:lang w:val="sl-SI"/>
              </w:rPr>
              <w:t>Sklic / stran:</w:t>
            </w:r>
          </w:p>
          <w:p w14:paraId="79AEAEEF"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r>
      <w:tr w:rsidR="004C1B80" w:rsidRPr="00744F12" w14:paraId="5F6FCBA7" w14:textId="77777777" w:rsidTr="004C1B80">
        <w:trPr>
          <w:jc w:val="center"/>
        </w:trPr>
        <w:tc>
          <w:tcPr>
            <w:tcW w:w="1701" w:type="dxa"/>
            <w:tcMar>
              <w:top w:w="70" w:type="dxa"/>
              <w:left w:w="80" w:type="dxa"/>
              <w:bottom w:w="70" w:type="dxa"/>
              <w:right w:w="80" w:type="dxa"/>
            </w:tcMar>
          </w:tcPr>
          <w:p w14:paraId="0A89AA9B" w14:textId="634433CD" w:rsidR="004C1B80" w:rsidRPr="00A21ACB" w:rsidRDefault="004C1B80" w:rsidP="002E1715">
            <w:pPr>
              <w:jc w:val="center"/>
              <w:rPr>
                <w:rFonts w:ascii="Calibri" w:hAnsi="Calibri" w:cs="Calibri"/>
                <w:szCs w:val="19"/>
                <w:lang w:val="sl-SI"/>
              </w:rPr>
            </w:pPr>
            <w:r w:rsidRPr="00A21ACB">
              <w:rPr>
                <w:rFonts w:ascii="Calibri" w:hAnsi="Calibri" w:cs="Calibri"/>
                <w:szCs w:val="19"/>
                <w:lang w:val="sl-SI"/>
              </w:rPr>
              <w:t>1.7</w:t>
            </w:r>
          </w:p>
        </w:tc>
        <w:tc>
          <w:tcPr>
            <w:tcW w:w="1559" w:type="dxa"/>
          </w:tcPr>
          <w:p w14:paraId="61FCCE93" w14:textId="71955539" w:rsidR="004C1B80" w:rsidRPr="00A21ACB" w:rsidRDefault="00DB2E9C" w:rsidP="006D5F46">
            <w:pPr>
              <w:widowControl w:val="0"/>
              <w:autoSpaceDE w:val="0"/>
              <w:autoSpaceDN w:val="0"/>
              <w:jc w:val="center"/>
              <w:rPr>
                <w:rFonts w:ascii="Calibri" w:eastAsia="Calibri" w:hAnsi="Calibri" w:cs="Calibri"/>
                <w:b/>
                <w:bCs/>
                <w:szCs w:val="19"/>
                <w:lang w:val="sl-SI"/>
              </w:rPr>
            </w:pPr>
            <w:r>
              <w:rPr>
                <w:rFonts w:ascii="Calibri" w:hAnsi="Calibri" w:cs="Calibri"/>
                <w:lang w:val="sv-SE"/>
              </w:rPr>
              <w:t>1</w:t>
            </w:r>
          </w:p>
        </w:tc>
        <w:tc>
          <w:tcPr>
            <w:tcW w:w="7393" w:type="dxa"/>
            <w:tcMar>
              <w:top w:w="70" w:type="dxa"/>
              <w:left w:w="85" w:type="dxa"/>
              <w:bottom w:w="70" w:type="dxa"/>
              <w:right w:w="85" w:type="dxa"/>
            </w:tcMar>
          </w:tcPr>
          <w:p w14:paraId="51C9232D" w14:textId="39F408A7" w:rsidR="004C1B80" w:rsidRPr="00A21ACB" w:rsidRDefault="004C1B80" w:rsidP="00A21ACB">
            <w:pPr>
              <w:widowControl w:val="0"/>
              <w:autoSpaceDE w:val="0"/>
              <w:autoSpaceDN w:val="0"/>
              <w:rPr>
                <w:rFonts w:ascii="Calibri" w:eastAsia="Calibri" w:hAnsi="Calibri" w:cs="Calibri"/>
                <w:szCs w:val="19"/>
                <w:lang w:val="sl-SI"/>
              </w:rPr>
            </w:pPr>
            <w:r w:rsidRPr="00A21ACB">
              <w:rPr>
                <w:rFonts w:ascii="Calibri" w:eastAsia="Calibri" w:hAnsi="Calibri" w:cs="Calibri"/>
                <w:b/>
                <w:bCs/>
                <w:szCs w:val="19"/>
                <w:lang w:val="sl-SI"/>
              </w:rPr>
              <w:t xml:space="preserve">Samodejno prilagodljiv sistem za kompenzacijo naboja </w:t>
            </w:r>
            <w:r w:rsidRPr="00A21ACB">
              <w:rPr>
                <w:rFonts w:ascii="Calibri" w:eastAsia="Calibri" w:hAnsi="Calibri" w:cs="Calibri"/>
                <w:szCs w:val="19"/>
                <w:lang w:val="sl-SI"/>
              </w:rPr>
              <w:t>z naslednjimi specifikacijami:</w:t>
            </w:r>
          </w:p>
          <w:p w14:paraId="2C5754F5" w14:textId="77777777" w:rsidR="004C1B80" w:rsidRPr="00A21ACB" w:rsidRDefault="004C1B80" w:rsidP="00A21ACB">
            <w:pPr>
              <w:widowControl w:val="0"/>
              <w:numPr>
                <w:ilvl w:val="0"/>
                <w:numId w:val="39"/>
              </w:numPr>
              <w:autoSpaceDE w:val="0"/>
              <w:autoSpaceDN w:val="0"/>
              <w:contextualSpacing/>
              <w:jc w:val="both"/>
              <w:rPr>
                <w:rFonts w:ascii="Calibri" w:eastAsia="Calibri" w:hAnsi="Calibri" w:cs="Calibri"/>
                <w:szCs w:val="19"/>
                <w:lang w:val="sl-SI"/>
              </w:rPr>
            </w:pPr>
            <w:r w:rsidRPr="00A21ACB">
              <w:rPr>
                <w:rFonts w:ascii="Calibri" w:eastAsia="Calibri" w:hAnsi="Calibri" w:cs="Calibri"/>
                <w:szCs w:val="19"/>
                <w:lang w:val="sl-SI"/>
              </w:rPr>
              <w:t xml:space="preserve">analiza </w:t>
            </w:r>
            <w:proofErr w:type="spellStart"/>
            <w:r w:rsidRPr="00A21ACB">
              <w:rPr>
                <w:rFonts w:ascii="Calibri" w:eastAsia="Calibri" w:hAnsi="Calibri" w:cs="Calibri"/>
                <w:szCs w:val="19"/>
                <w:lang w:val="sl-SI"/>
              </w:rPr>
              <w:t>izolativnih</w:t>
            </w:r>
            <w:proofErr w:type="spellEnd"/>
            <w:r w:rsidRPr="00A21ACB">
              <w:rPr>
                <w:rFonts w:ascii="Calibri" w:eastAsia="Calibri" w:hAnsi="Calibri" w:cs="Calibri"/>
                <w:szCs w:val="19"/>
                <w:lang w:val="sl-SI"/>
              </w:rPr>
              <w:t xml:space="preserve"> vzorcev mora biti mogoča brez posebne </w:t>
            </w:r>
            <w:proofErr w:type="spellStart"/>
            <w:r w:rsidRPr="00A21ACB">
              <w:rPr>
                <w:rFonts w:ascii="Calibri" w:eastAsia="Calibri" w:hAnsi="Calibri" w:cs="Calibri"/>
                <w:szCs w:val="19"/>
                <w:lang w:val="sl-SI"/>
              </w:rPr>
              <w:t>predobdelave</w:t>
            </w:r>
            <w:proofErr w:type="spellEnd"/>
            <w:r w:rsidRPr="00A21ACB">
              <w:rPr>
                <w:rFonts w:ascii="Calibri" w:eastAsia="Calibri" w:hAnsi="Calibri" w:cs="Calibri"/>
                <w:szCs w:val="19"/>
                <w:lang w:val="sl-SI"/>
              </w:rPr>
              <w:t xml:space="preserve"> vzorca in brez posebnega načina vpetja vzorca,</w:t>
            </w:r>
          </w:p>
          <w:p w14:paraId="2D630C27" w14:textId="77777777" w:rsidR="004C1B80" w:rsidRPr="00A21ACB" w:rsidRDefault="004C1B80" w:rsidP="00A21ACB">
            <w:pPr>
              <w:widowControl w:val="0"/>
              <w:numPr>
                <w:ilvl w:val="0"/>
                <w:numId w:val="39"/>
              </w:numPr>
              <w:autoSpaceDE w:val="0"/>
              <w:autoSpaceDN w:val="0"/>
              <w:contextualSpacing/>
              <w:jc w:val="both"/>
              <w:rPr>
                <w:rFonts w:ascii="Calibri" w:eastAsia="Calibri" w:hAnsi="Calibri" w:cs="Calibri"/>
                <w:szCs w:val="19"/>
                <w:lang w:val="sl-SI"/>
              </w:rPr>
            </w:pPr>
            <w:r w:rsidRPr="00A21ACB">
              <w:rPr>
                <w:rFonts w:ascii="Calibri" w:eastAsia="Calibri" w:hAnsi="Calibri" w:cs="Calibri"/>
                <w:szCs w:val="19"/>
                <w:lang w:val="sl-SI"/>
              </w:rPr>
              <w:t xml:space="preserve">za kompenzacijo naboja mora biti uporabljena elektronska angl. </w:t>
            </w:r>
            <w:proofErr w:type="spellStart"/>
            <w:r w:rsidRPr="00A21ACB">
              <w:rPr>
                <w:rFonts w:ascii="Calibri" w:eastAsia="Calibri" w:hAnsi="Calibri" w:cs="Calibri"/>
                <w:i/>
                <w:iCs/>
                <w:szCs w:val="19"/>
                <w:lang w:val="sl-SI"/>
              </w:rPr>
              <w:t>flood</w:t>
            </w:r>
            <w:proofErr w:type="spellEnd"/>
            <w:r w:rsidRPr="00A21ACB">
              <w:rPr>
                <w:rFonts w:ascii="Calibri" w:eastAsia="Calibri" w:hAnsi="Calibri" w:cs="Calibri"/>
                <w:szCs w:val="19"/>
                <w:lang w:val="sl-SI"/>
              </w:rPr>
              <w:t xml:space="preserve"> puška z nizko energijo z nastavljivo energijo (od 1 do 20 </w:t>
            </w:r>
            <w:proofErr w:type="spellStart"/>
            <w:r w:rsidRPr="00A21ACB">
              <w:rPr>
                <w:rFonts w:ascii="Calibri" w:eastAsia="Calibri" w:hAnsi="Calibri" w:cs="Calibri"/>
                <w:szCs w:val="19"/>
                <w:lang w:val="sl-SI"/>
              </w:rPr>
              <w:t>eV</w:t>
            </w:r>
            <w:proofErr w:type="spellEnd"/>
            <w:r w:rsidRPr="00A21ACB">
              <w:rPr>
                <w:rFonts w:ascii="Calibri" w:eastAsia="Calibri" w:hAnsi="Calibri" w:cs="Calibri"/>
                <w:szCs w:val="19"/>
                <w:lang w:val="sl-SI"/>
              </w:rPr>
              <w:t>),</w:t>
            </w:r>
          </w:p>
          <w:p w14:paraId="4BD60324" w14:textId="77777777" w:rsidR="004C1B80" w:rsidRPr="00A21ACB" w:rsidRDefault="004C1B80" w:rsidP="00A21ACB">
            <w:pPr>
              <w:widowControl w:val="0"/>
              <w:numPr>
                <w:ilvl w:val="0"/>
                <w:numId w:val="39"/>
              </w:numPr>
              <w:autoSpaceDE w:val="0"/>
              <w:autoSpaceDN w:val="0"/>
              <w:contextualSpacing/>
              <w:jc w:val="both"/>
              <w:rPr>
                <w:rFonts w:ascii="Calibri" w:eastAsia="Calibri" w:hAnsi="Calibri" w:cs="Calibri"/>
                <w:szCs w:val="19"/>
                <w:lang w:val="sl-SI"/>
              </w:rPr>
            </w:pPr>
            <w:r w:rsidRPr="00A21ACB">
              <w:rPr>
                <w:rFonts w:ascii="Calibri" w:eastAsia="Calibri" w:hAnsi="Calibri" w:cs="Calibri"/>
                <w:szCs w:val="19"/>
                <w:lang w:val="sl-SI"/>
              </w:rPr>
              <w:t>kompenzacija naboja mora delovati z največjo ponovitveno frekvenco do 50 kHz, neodvisno od velikosti in geometrije vzorca,</w:t>
            </w:r>
          </w:p>
          <w:p w14:paraId="6C436726" w14:textId="77777777" w:rsidR="004C1B80" w:rsidRDefault="004C1B80" w:rsidP="00A413C0">
            <w:pPr>
              <w:widowControl w:val="0"/>
              <w:numPr>
                <w:ilvl w:val="0"/>
                <w:numId w:val="39"/>
              </w:numPr>
              <w:autoSpaceDE w:val="0"/>
              <w:autoSpaceDN w:val="0"/>
              <w:contextualSpacing/>
              <w:jc w:val="both"/>
              <w:rPr>
                <w:rFonts w:ascii="Calibri" w:eastAsia="Calibri" w:hAnsi="Calibri" w:cs="Calibri"/>
                <w:szCs w:val="19"/>
                <w:lang w:val="sl-SI"/>
              </w:rPr>
            </w:pPr>
            <w:r w:rsidRPr="00A21ACB">
              <w:rPr>
                <w:rFonts w:ascii="Calibri" w:eastAsia="Calibri" w:hAnsi="Calibri" w:cs="Calibri"/>
                <w:szCs w:val="19"/>
                <w:lang w:val="sl-SI"/>
              </w:rPr>
              <w:t>vzorec mora biti v celotnem času meritve stalno na potencialu ozemljitve,</w:t>
            </w:r>
          </w:p>
          <w:p w14:paraId="110B9BC9" w14:textId="70D90C4C" w:rsidR="004C1B80" w:rsidRPr="008146E6" w:rsidRDefault="004C1B80" w:rsidP="006D5F46">
            <w:pPr>
              <w:widowControl w:val="0"/>
              <w:numPr>
                <w:ilvl w:val="0"/>
                <w:numId w:val="39"/>
              </w:numPr>
              <w:autoSpaceDE w:val="0"/>
              <w:autoSpaceDN w:val="0"/>
              <w:contextualSpacing/>
              <w:jc w:val="both"/>
              <w:rPr>
                <w:rFonts w:ascii="Calibri" w:hAnsi="Calibri" w:cs="Calibri"/>
                <w:szCs w:val="19"/>
                <w:lang w:val="sl-SI"/>
              </w:rPr>
            </w:pPr>
            <w:r w:rsidRPr="008146E6">
              <w:rPr>
                <w:rFonts w:ascii="Calibri" w:eastAsia="Calibri" w:hAnsi="Calibri" w:cs="Calibri"/>
                <w:szCs w:val="19"/>
                <w:lang w:val="sl-SI"/>
              </w:rPr>
              <w:t xml:space="preserve">sistem mora vključevati opcijo </w:t>
            </w:r>
            <w:proofErr w:type="spellStart"/>
            <w:r w:rsidRPr="008146E6">
              <w:rPr>
                <w:rFonts w:ascii="Calibri" w:eastAsia="Calibri" w:hAnsi="Calibri" w:cs="Calibri"/>
                <w:b/>
                <w:bCs/>
                <w:szCs w:val="19"/>
                <w:lang w:val="sl-SI"/>
              </w:rPr>
              <w:t>visokoenergijske</w:t>
            </w:r>
            <w:proofErr w:type="spellEnd"/>
            <w:r w:rsidRPr="008146E6">
              <w:rPr>
                <w:rFonts w:ascii="Calibri" w:eastAsia="Calibri" w:hAnsi="Calibri" w:cs="Calibri"/>
                <w:b/>
                <w:bCs/>
                <w:szCs w:val="19"/>
                <w:lang w:val="sl-SI"/>
              </w:rPr>
              <w:t xml:space="preserve"> kompenzacije naboja</w:t>
            </w:r>
            <w:r w:rsidRPr="008146E6">
              <w:rPr>
                <w:rFonts w:ascii="Calibri" w:eastAsia="Calibri" w:hAnsi="Calibri" w:cs="Calibri"/>
                <w:szCs w:val="19"/>
                <w:lang w:val="sl-SI"/>
              </w:rPr>
              <w:t xml:space="preserve">, ki zagotavlja razširjen energijski razpon elektronskega snopa 1–300 </w:t>
            </w:r>
            <w:proofErr w:type="spellStart"/>
            <w:r w:rsidRPr="008146E6">
              <w:rPr>
                <w:rFonts w:ascii="Calibri" w:eastAsia="Calibri" w:hAnsi="Calibri" w:cs="Calibri"/>
                <w:szCs w:val="19"/>
                <w:lang w:val="sl-SI"/>
              </w:rPr>
              <w:t>eV</w:t>
            </w:r>
            <w:proofErr w:type="spellEnd"/>
            <w:r w:rsidRPr="008146E6">
              <w:rPr>
                <w:rFonts w:ascii="Calibri" w:eastAsia="Calibri" w:hAnsi="Calibri" w:cs="Calibri"/>
                <w:szCs w:val="19"/>
                <w:lang w:val="sl-SI"/>
              </w:rPr>
              <w:t xml:space="preserve">, nastavljiv z računalniškim krmiljenjem. Opcija mora omogočati analizo močno </w:t>
            </w:r>
            <w:proofErr w:type="spellStart"/>
            <w:r w:rsidRPr="008146E6">
              <w:rPr>
                <w:rFonts w:ascii="Calibri" w:eastAsia="Calibri" w:hAnsi="Calibri" w:cs="Calibri"/>
                <w:szCs w:val="19"/>
                <w:lang w:val="sl-SI"/>
              </w:rPr>
              <w:t>izolativnih</w:t>
            </w:r>
            <w:proofErr w:type="spellEnd"/>
            <w:r w:rsidRPr="008146E6">
              <w:rPr>
                <w:rFonts w:ascii="Calibri" w:eastAsia="Calibri" w:hAnsi="Calibri" w:cs="Calibri"/>
                <w:szCs w:val="19"/>
                <w:lang w:val="sl-SI"/>
              </w:rPr>
              <w:t xml:space="preserve"> vzorcev v angl. </w:t>
            </w:r>
            <w:proofErr w:type="spellStart"/>
            <w:r w:rsidRPr="008146E6">
              <w:rPr>
                <w:rFonts w:ascii="Calibri" w:eastAsia="Calibri" w:hAnsi="Calibri" w:cs="Calibri"/>
                <w:i/>
                <w:iCs/>
                <w:szCs w:val="19"/>
                <w:lang w:val="sl-SI"/>
              </w:rPr>
              <w:t>interlaced</w:t>
            </w:r>
            <w:proofErr w:type="spellEnd"/>
            <w:r w:rsidRPr="008146E6">
              <w:rPr>
                <w:rFonts w:ascii="Calibri" w:eastAsia="Calibri" w:hAnsi="Calibri" w:cs="Calibri"/>
                <w:szCs w:val="19"/>
                <w:lang w:val="sl-SI"/>
              </w:rPr>
              <w:t xml:space="preserve"> načinu s ponovitvenimi frekvencami do 50 kHz namesto v angl. </w:t>
            </w:r>
            <w:r w:rsidRPr="008146E6">
              <w:rPr>
                <w:rFonts w:ascii="Calibri" w:eastAsia="Calibri" w:hAnsi="Calibri" w:cs="Calibri"/>
                <w:i/>
                <w:iCs/>
                <w:szCs w:val="19"/>
                <w:lang w:val="sl-SI"/>
              </w:rPr>
              <w:t>non-</w:t>
            </w:r>
            <w:proofErr w:type="spellStart"/>
            <w:r w:rsidRPr="008146E6">
              <w:rPr>
                <w:rFonts w:ascii="Calibri" w:eastAsia="Calibri" w:hAnsi="Calibri" w:cs="Calibri"/>
                <w:i/>
                <w:iCs/>
                <w:szCs w:val="19"/>
                <w:lang w:val="sl-SI"/>
              </w:rPr>
              <w:t>interlaced</w:t>
            </w:r>
            <w:proofErr w:type="spellEnd"/>
            <w:r w:rsidRPr="008146E6">
              <w:rPr>
                <w:rFonts w:ascii="Calibri" w:eastAsia="Calibri" w:hAnsi="Calibri" w:cs="Calibri"/>
                <w:szCs w:val="19"/>
                <w:lang w:val="sl-SI"/>
              </w:rPr>
              <w:t xml:space="preserve"> načinu.</w:t>
            </w:r>
          </w:p>
        </w:tc>
        <w:tc>
          <w:tcPr>
            <w:tcW w:w="1635" w:type="dxa"/>
            <w:tcMar>
              <w:top w:w="70" w:type="dxa"/>
              <w:left w:w="80" w:type="dxa"/>
              <w:bottom w:w="70" w:type="dxa"/>
              <w:right w:w="80" w:type="dxa"/>
            </w:tcMar>
          </w:tcPr>
          <w:p w14:paraId="41DA7BF4" w14:textId="77777777" w:rsidR="00945EDD" w:rsidRDefault="00945EDD" w:rsidP="002E1715">
            <w:pPr>
              <w:spacing w:after="20"/>
              <w:jc w:val="center"/>
              <w:rPr>
                <w:rFonts w:cs="Arial"/>
                <w:b/>
                <w:color w:val="1F1F1F"/>
                <w:sz w:val="16"/>
                <w:lang w:val="sl-SI"/>
              </w:rPr>
            </w:pPr>
          </w:p>
          <w:p w14:paraId="58BBCFB8" w14:textId="0D098907" w:rsidR="00BE1B2A" w:rsidRDefault="004C1B80" w:rsidP="002E1715">
            <w:pPr>
              <w:spacing w:after="20"/>
              <w:jc w:val="center"/>
              <w:rPr>
                <w:rFonts w:cs="Arial"/>
                <w:b/>
                <w:color w:val="1F1F1F"/>
                <w:sz w:val="16"/>
                <w:lang w:val="sl-SI"/>
              </w:rPr>
            </w:pPr>
            <w:r w:rsidRPr="00744F12">
              <w:rPr>
                <w:rFonts w:cs="Arial"/>
                <w:b/>
                <w:color w:val="1F1F1F"/>
                <w:sz w:val="16"/>
                <w:lang w:val="sl-SI"/>
              </w:rPr>
              <w:t xml:space="preserve">DA </w:t>
            </w:r>
            <w:r w:rsidRPr="00744F12">
              <w:rPr>
                <w:rFonts w:ascii="Segoe UI Symbol" w:hAnsi="Segoe UI Symbol" w:cs="Segoe UI Symbol"/>
                <w:b/>
                <w:color w:val="1F1F1F"/>
                <w:sz w:val="16"/>
                <w:lang w:val="sl-SI"/>
              </w:rPr>
              <w:t>☐</w:t>
            </w:r>
            <w:r w:rsidRPr="00744F12">
              <w:rPr>
                <w:rFonts w:cs="Arial"/>
                <w:b/>
                <w:color w:val="1F1F1F"/>
                <w:sz w:val="16"/>
                <w:lang w:val="sl-SI"/>
              </w:rPr>
              <w:t xml:space="preserve">   </w:t>
            </w:r>
          </w:p>
          <w:p w14:paraId="05642BEB" w14:textId="25F8E6D2" w:rsidR="004C1B80" w:rsidRPr="00744F12" w:rsidRDefault="004C1B80" w:rsidP="002E1715">
            <w:pPr>
              <w:spacing w:after="20"/>
              <w:jc w:val="center"/>
              <w:rPr>
                <w:rFonts w:cs="Arial"/>
                <w:lang w:val="sl-SI"/>
              </w:rPr>
            </w:pPr>
            <w:r w:rsidRPr="00744F12">
              <w:rPr>
                <w:rFonts w:cs="Arial"/>
                <w:b/>
                <w:color w:val="1F1F1F"/>
                <w:sz w:val="16"/>
                <w:lang w:val="sl-SI"/>
              </w:rPr>
              <w:t xml:space="preserve">NE </w:t>
            </w:r>
            <w:r w:rsidRPr="00744F12">
              <w:rPr>
                <w:rFonts w:ascii="Segoe UI Symbol" w:hAnsi="Segoe UI Symbol" w:cs="Segoe UI Symbol"/>
                <w:b/>
                <w:color w:val="1F1F1F"/>
                <w:sz w:val="16"/>
                <w:lang w:val="sl-SI"/>
              </w:rPr>
              <w:t>☐</w:t>
            </w:r>
          </w:p>
          <w:p w14:paraId="170EA208" w14:textId="77777777" w:rsidR="00945EDD" w:rsidRDefault="00945EDD" w:rsidP="002E1715">
            <w:pPr>
              <w:spacing w:after="20"/>
              <w:rPr>
                <w:rFonts w:cs="Arial"/>
                <w:color w:val="6A6A6A"/>
                <w:sz w:val="15"/>
                <w:lang w:val="sl-SI"/>
              </w:rPr>
            </w:pPr>
          </w:p>
          <w:p w14:paraId="6EF57BD5" w14:textId="75D21222" w:rsidR="004C1B80" w:rsidRPr="00744F12" w:rsidRDefault="004C1B80" w:rsidP="002E1715">
            <w:pPr>
              <w:spacing w:after="20"/>
              <w:rPr>
                <w:rFonts w:cs="Arial"/>
                <w:lang w:val="sl-SI"/>
              </w:rPr>
            </w:pPr>
            <w:r w:rsidRPr="00744F12">
              <w:rPr>
                <w:rFonts w:cs="Arial"/>
                <w:color w:val="6A6A6A"/>
                <w:sz w:val="15"/>
                <w:lang w:val="sl-SI"/>
              </w:rPr>
              <w:t>Model / konfiguracija:</w:t>
            </w:r>
          </w:p>
          <w:p w14:paraId="5A9C93B0"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43DAA3C6" w14:textId="77777777" w:rsidR="004C1B80" w:rsidRPr="00744F12" w:rsidRDefault="004C1B80" w:rsidP="002E1715">
            <w:pPr>
              <w:spacing w:after="20"/>
              <w:rPr>
                <w:rFonts w:cs="Arial"/>
                <w:lang w:val="sl-SI"/>
              </w:rPr>
            </w:pPr>
          </w:p>
          <w:p w14:paraId="35C9BECB" w14:textId="77777777" w:rsidR="004C1B80" w:rsidRPr="00744F12" w:rsidRDefault="004C1B80" w:rsidP="002E1715">
            <w:pPr>
              <w:spacing w:after="20"/>
              <w:rPr>
                <w:rFonts w:cs="Arial"/>
                <w:lang w:val="sl-SI"/>
              </w:rPr>
            </w:pPr>
            <w:r w:rsidRPr="00744F12">
              <w:rPr>
                <w:rFonts w:cs="Arial"/>
                <w:color w:val="6A6A6A"/>
                <w:sz w:val="15"/>
                <w:lang w:val="sl-SI"/>
              </w:rPr>
              <w:t>Ponujena specifikacija:</w:t>
            </w:r>
          </w:p>
          <w:p w14:paraId="17A93FC0"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52FF5F99" w14:textId="77777777" w:rsidR="004C1B80" w:rsidRPr="00744F12" w:rsidRDefault="004C1B80" w:rsidP="002E1715">
            <w:pPr>
              <w:spacing w:after="20"/>
              <w:rPr>
                <w:rFonts w:cs="Arial"/>
                <w:lang w:val="sl-SI"/>
              </w:rPr>
            </w:pPr>
            <w:r w:rsidRPr="00744F12">
              <w:rPr>
                <w:rFonts w:cs="Arial"/>
                <w:color w:val="6A6A6A"/>
                <w:sz w:val="15"/>
                <w:lang w:val="sl-SI"/>
              </w:rPr>
              <w:t>Naziv dokazila / URL:</w:t>
            </w:r>
          </w:p>
          <w:p w14:paraId="2A0348ED"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5B11657E" w14:textId="77777777" w:rsidR="004C1B80" w:rsidRPr="00744F12" w:rsidRDefault="004C1B80" w:rsidP="002E1715">
            <w:pPr>
              <w:spacing w:after="20"/>
              <w:rPr>
                <w:rFonts w:cs="Arial"/>
                <w:lang w:val="sl-SI"/>
              </w:rPr>
            </w:pPr>
            <w:r w:rsidRPr="00744F12">
              <w:rPr>
                <w:rFonts w:cs="Arial"/>
                <w:color w:val="6A6A6A"/>
                <w:sz w:val="15"/>
                <w:lang w:val="sl-SI"/>
              </w:rPr>
              <w:t>Sklic / stran:</w:t>
            </w:r>
          </w:p>
          <w:p w14:paraId="456F71DC"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r>
      <w:tr w:rsidR="004C1B80" w:rsidRPr="00744F12" w14:paraId="7B87CD36" w14:textId="77777777" w:rsidTr="004C1B80">
        <w:trPr>
          <w:jc w:val="center"/>
        </w:trPr>
        <w:tc>
          <w:tcPr>
            <w:tcW w:w="1701" w:type="dxa"/>
            <w:tcMar>
              <w:top w:w="70" w:type="dxa"/>
              <w:left w:w="80" w:type="dxa"/>
              <w:bottom w:w="70" w:type="dxa"/>
              <w:right w:w="80" w:type="dxa"/>
            </w:tcMar>
          </w:tcPr>
          <w:p w14:paraId="5EE4B17D" w14:textId="498C7B12" w:rsidR="004C1B80" w:rsidRPr="00494138" w:rsidRDefault="004C1B80" w:rsidP="002E1715">
            <w:pPr>
              <w:jc w:val="center"/>
              <w:rPr>
                <w:rFonts w:ascii="Calibri" w:hAnsi="Calibri" w:cs="Calibri"/>
                <w:szCs w:val="19"/>
                <w:lang w:val="sl-SI"/>
              </w:rPr>
            </w:pPr>
            <w:r w:rsidRPr="00494138">
              <w:rPr>
                <w:rFonts w:ascii="Calibri" w:hAnsi="Calibri" w:cs="Calibri"/>
                <w:szCs w:val="19"/>
                <w:lang w:val="sl-SI"/>
              </w:rPr>
              <w:t>1.8</w:t>
            </w:r>
          </w:p>
        </w:tc>
        <w:tc>
          <w:tcPr>
            <w:tcW w:w="1559" w:type="dxa"/>
          </w:tcPr>
          <w:p w14:paraId="6C9B7616" w14:textId="54191486" w:rsidR="004C1B80" w:rsidRPr="00494138" w:rsidRDefault="00DB2E9C" w:rsidP="006D5F46">
            <w:pPr>
              <w:jc w:val="center"/>
              <w:rPr>
                <w:rFonts w:ascii="Calibri" w:eastAsia="Calibri" w:hAnsi="Calibri" w:cs="Calibri"/>
                <w:szCs w:val="19"/>
                <w:lang w:val="sl-SI" w:eastAsia="sl-SI"/>
              </w:rPr>
            </w:pPr>
            <w:r>
              <w:rPr>
                <w:rFonts w:ascii="Calibri" w:hAnsi="Calibri" w:cs="Calibri"/>
                <w:lang w:val="sv-SE"/>
              </w:rPr>
              <w:t>1</w:t>
            </w:r>
          </w:p>
        </w:tc>
        <w:tc>
          <w:tcPr>
            <w:tcW w:w="7393" w:type="dxa"/>
            <w:tcMar>
              <w:top w:w="70" w:type="dxa"/>
              <w:left w:w="85" w:type="dxa"/>
              <w:bottom w:w="70" w:type="dxa"/>
              <w:right w:w="85" w:type="dxa"/>
            </w:tcMar>
          </w:tcPr>
          <w:p w14:paraId="0BC140E2" w14:textId="3A8DCA6C" w:rsidR="004C1B80" w:rsidRPr="00494138" w:rsidRDefault="004C1B80" w:rsidP="00A413C0">
            <w:pPr>
              <w:jc w:val="both"/>
              <w:rPr>
                <w:rFonts w:ascii="Calibri" w:hAnsi="Calibri" w:cs="Calibri"/>
                <w:szCs w:val="19"/>
                <w:lang w:val="sl-SI"/>
              </w:rPr>
            </w:pPr>
            <w:r w:rsidRPr="00494138">
              <w:rPr>
                <w:rFonts w:ascii="Calibri" w:eastAsia="Calibri" w:hAnsi="Calibri" w:cs="Calibri"/>
                <w:szCs w:val="19"/>
                <w:lang w:val="sl-SI" w:eastAsia="sl-SI"/>
              </w:rPr>
              <w:t xml:space="preserve">Sistem mora vključevati visoko zmogljiv, visoko ločljiv (pri masah 200 </w:t>
            </w:r>
            <w:proofErr w:type="spellStart"/>
            <w:r w:rsidRPr="00494138">
              <w:rPr>
                <w:rFonts w:ascii="Calibri" w:eastAsia="Calibri" w:hAnsi="Calibri" w:cs="Calibri"/>
                <w:szCs w:val="19"/>
                <w:lang w:val="sl-SI" w:eastAsia="sl-SI"/>
              </w:rPr>
              <w:t>amu</w:t>
            </w:r>
            <w:proofErr w:type="spellEnd"/>
            <w:r w:rsidRPr="00494138">
              <w:rPr>
                <w:rFonts w:ascii="Calibri" w:eastAsia="Calibri" w:hAnsi="Calibri" w:cs="Calibri"/>
                <w:szCs w:val="19"/>
                <w:lang w:val="sl-SI" w:eastAsia="sl-SI"/>
              </w:rPr>
              <w:t xml:space="preserve"> in več mora masna ločljivost znašati 240 000 ali več) masni spektrometer z visoko masno točnostjo (nižja od 1 ppm pri masah 50 </w:t>
            </w:r>
            <w:proofErr w:type="spellStart"/>
            <w:r w:rsidRPr="00494138">
              <w:rPr>
                <w:rFonts w:ascii="Calibri" w:eastAsia="Calibri" w:hAnsi="Calibri" w:cs="Calibri"/>
                <w:szCs w:val="19"/>
                <w:lang w:val="sl-SI" w:eastAsia="sl-SI"/>
              </w:rPr>
              <w:t>amu</w:t>
            </w:r>
            <w:proofErr w:type="spellEnd"/>
            <w:r w:rsidRPr="00494138">
              <w:rPr>
                <w:rFonts w:ascii="Calibri" w:eastAsia="Calibri" w:hAnsi="Calibri" w:cs="Calibri"/>
                <w:szCs w:val="19"/>
                <w:lang w:val="sl-SI" w:eastAsia="sl-SI"/>
              </w:rPr>
              <w:t xml:space="preserve"> in več), ki temelji na orbitalnem elektrostatičnem ujetju ionov (tip </w:t>
            </w:r>
            <w:proofErr w:type="spellStart"/>
            <w:r w:rsidRPr="00494138">
              <w:rPr>
                <w:rFonts w:ascii="Calibri" w:eastAsia="Calibri" w:hAnsi="Calibri" w:cs="Calibri"/>
                <w:b/>
                <w:bCs/>
                <w:szCs w:val="19"/>
                <w:lang w:val="sl-SI" w:eastAsia="sl-SI"/>
              </w:rPr>
              <w:t>Orbitrap</w:t>
            </w:r>
            <w:proofErr w:type="spellEnd"/>
            <w:r w:rsidRPr="00494138">
              <w:rPr>
                <w:rFonts w:ascii="Calibri" w:eastAsia="Calibri" w:hAnsi="Calibri" w:cs="Calibri"/>
                <w:szCs w:val="19"/>
                <w:lang w:val="sl-SI" w:eastAsia="sl-SI"/>
              </w:rPr>
              <w:t>) in omogoča delovanje v kombinaciji z analizatorjem na čas preleta. Kombinacija mora omogočati uporabo hitrih slikovnih zmožnosti analizatorja na čas preleta skupaj z visoko zmogljivo analizo za določitev točne mase za identifikacijo vrhov, vključno s funkcijami analizatorja MS/MS. Obseg dobave mora vključevati enoto analizatorja za določanje točne mase, namensko različico analizatorja na čas preleta, opremljeno s preklopom sekundarnega ionskega snopa, sistem prenosa ionov iz analizatorja na čas preleta v analizator s točno maso ter popolno programsko integracijo.</w:t>
            </w:r>
          </w:p>
        </w:tc>
        <w:tc>
          <w:tcPr>
            <w:tcW w:w="1635" w:type="dxa"/>
            <w:tcMar>
              <w:top w:w="70" w:type="dxa"/>
              <w:left w:w="80" w:type="dxa"/>
              <w:bottom w:w="70" w:type="dxa"/>
              <w:right w:w="80" w:type="dxa"/>
            </w:tcMar>
          </w:tcPr>
          <w:p w14:paraId="485A1F22" w14:textId="77777777" w:rsidR="00945EDD" w:rsidRDefault="00945EDD" w:rsidP="002E1715">
            <w:pPr>
              <w:spacing w:after="20"/>
              <w:jc w:val="center"/>
              <w:rPr>
                <w:rFonts w:cs="Arial"/>
                <w:b/>
                <w:color w:val="1F1F1F"/>
                <w:sz w:val="16"/>
                <w:lang w:val="sl-SI"/>
              </w:rPr>
            </w:pPr>
          </w:p>
          <w:p w14:paraId="68B29487" w14:textId="276AD42A" w:rsidR="00BE1B2A" w:rsidRDefault="004C1B80" w:rsidP="002E1715">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630090873"/>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0FE2E882" w14:textId="0BCA3DD4" w:rsidR="004C1B80" w:rsidRPr="00744F12" w:rsidRDefault="004C1B80" w:rsidP="002E1715">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58846491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1108430C" w14:textId="77777777" w:rsidR="00945EDD" w:rsidRDefault="00945EDD" w:rsidP="002E1715">
            <w:pPr>
              <w:spacing w:after="20"/>
              <w:rPr>
                <w:rFonts w:cs="Arial"/>
                <w:color w:val="6A6A6A"/>
                <w:sz w:val="15"/>
                <w:lang w:val="sl-SI"/>
              </w:rPr>
            </w:pPr>
          </w:p>
          <w:p w14:paraId="0EFE84DE" w14:textId="446926F4" w:rsidR="004C1B80" w:rsidRPr="00744F12" w:rsidRDefault="004C1B80" w:rsidP="002E1715">
            <w:pPr>
              <w:spacing w:after="20"/>
              <w:rPr>
                <w:rFonts w:cs="Arial"/>
                <w:lang w:val="sl-SI"/>
              </w:rPr>
            </w:pPr>
            <w:r w:rsidRPr="00744F12">
              <w:rPr>
                <w:rFonts w:cs="Arial"/>
                <w:color w:val="6A6A6A"/>
                <w:sz w:val="15"/>
                <w:lang w:val="sl-SI"/>
              </w:rPr>
              <w:t>Model / konfiguracija:</w:t>
            </w:r>
          </w:p>
          <w:p w14:paraId="553BF09E"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778AD189" w14:textId="77777777" w:rsidR="004C1B80" w:rsidRPr="00744F12" w:rsidRDefault="004C1B80" w:rsidP="002E1715">
            <w:pPr>
              <w:spacing w:after="20"/>
              <w:rPr>
                <w:rFonts w:cs="Arial"/>
                <w:lang w:val="sl-SI"/>
              </w:rPr>
            </w:pPr>
          </w:p>
          <w:p w14:paraId="23956371" w14:textId="77777777" w:rsidR="004C1B80" w:rsidRPr="00744F12" w:rsidRDefault="004C1B80" w:rsidP="002E1715">
            <w:pPr>
              <w:spacing w:after="20"/>
              <w:rPr>
                <w:rFonts w:cs="Arial"/>
                <w:lang w:val="sl-SI"/>
              </w:rPr>
            </w:pPr>
            <w:r w:rsidRPr="00744F12">
              <w:rPr>
                <w:rFonts w:cs="Arial"/>
                <w:color w:val="6A6A6A"/>
                <w:sz w:val="15"/>
                <w:lang w:val="sl-SI"/>
              </w:rPr>
              <w:t>Ponujena specifikacija:</w:t>
            </w:r>
          </w:p>
          <w:p w14:paraId="3514A478"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73F64ED5" w14:textId="77777777" w:rsidR="004C1B80" w:rsidRPr="00744F12" w:rsidRDefault="004C1B80" w:rsidP="002E1715">
            <w:pPr>
              <w:spacing w:after="20"/>
              <w:rPr>
                <w:rFonts w:cs="Arial"/>
                <w:lang w:val="sl-SI"/>
              </w:rPr>
            </w:pPr>
            <w:r w:rsidRPr="00744F12">
              <w:rPr>
                <w:rFonts w:cs="Arial"/>
                <w:color w:val="6A6A6A"/>
                <w:sz w:val="15"/>
                <w:lang w:val="sl-SI"/>
              </w:rPr>
              <w:t>Naziv dokazila / URL:</w:t>
            </w:r>
          </w:p>
          <w:p w14:paraId="4B3B26E8"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375070EB" w14:textId="77777777" w:rsidR="004C1B80" w:rsidRPr="00744F12" w:rsidRDefault="004C1B80" w:rsidP="002E1715">
            <w:pPr>
              <w:spacing w:after="20"/>
              <w:rPr>
                <w:rFonts w:cs="Arial"/>
                <w:lang w:val="sl-SI"/>
              </w:rPr>
            </w:pPr>
            <w:r w:rsidRPr="00744F12">
              <w:rPr>
                <w:rFonts w:cs="Arial"/>
                <w:color w:val="6A6A6A"/>
                <w:sz w:val="15"/>
                <w:lang w:val="sl-SI"/>
              </w:rPr>
              <w:t>Sklic / stran:</w:t>
            </w:r>
          </w:p>
          <w:p w14:paraId="2408AAA9"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r>
      <w:tr w:rsidR="004C1B80" w:rsidRPr="00744F12" w14:paraId="4908F556" w14:textId="77777777" w:rsidTr="004C1B80">
        <w:trPr>
          <w:jc w:val="center"/>
        </w:trPr>
        <w:tc>
          <w:tcPr>
            <w:tcW w:w="1701" w:type="dxa"/>
            <w:tcMar>
              <w:top w:w="70" w:type="dxa"/>
              <w:left w:w="80" w:type="dxa"/>
              <w:bottom w:w="70" w:type="dxa"/>
              <w:right w:w="80" w:type="dxa"/>
            </w:tcMar>
          </w:tcPr>
          <w:p w14:paraId="23D89D2F" w14:textId="787137BF" w:rsidR="004C1B80" w:rsidRPr="0021622F" w:rsidRDefault="004C1B80" w:rsidP="002E1715">
            <w:pPr>
              <w:jc w:val="center"/>
              <w:rPr>
                <w:rFonts w:ascii="Calibri" w:hAnsi="Calibri" w:cs="Calibri"/>
                <w:szCs w:val="19"/>
                <w:lang w:val="sl-SI"/>
              </w:rPr>
            </w:pPr>
            <w:r w:rsidRPr="0021622F">
              <w:rPr>
                <w:rFonts w:ascii="Calibri" w:hAnsi="Calibri" w:cs="Calibri"/>
                <w:szCs w:val="19"/>
                <w:lang w:val="sl-SI"/>
              </w:rPr>
              <w:t>1.9</w:t>
            </w:r>
          </w:p>
        </w:tc>
        <w:tc>
          <w:tcPr>
            <w:tcW w:w="1559" w:type="dxa"/>
          </w:tcPr>
          <w:p w14:paraId="6E8473CB" w14:textId="06DC1A39" w:rsidR="004C1B80" w:rsidRPr="0021622F" w:rsidRDefault="00DB2E9C" w:rsidP="006D5F46">
            <w:pPr>
              <w:jc w:val="center"/>
              <w:rPr>
                <w:rFonts w:ascii="Calibri" w:hAnsi="Calibri" w:cs="Calibri"/>
                <w:szCs w:val="19"/>
                <w:lang w:val="sl-SI"/>
              </w:rPr>
            </w:pPr>
            <w:r>
              <w:rPr>
                <w:rFonts w:ascii="Calibri" w:hAnsi="Calibri" w:cs="Calibri"/>
                <w:lang w:val="sv-SE"/>
              </w:rPr>
              <w:t>1</w:t>
            </w:r>
          </w:p>
        </w:tc>
        <w:tc>
          <w:tcPr>
            <w:tcW w:w="7393" w:type="dxa"/>
            <w:tcMar>
              <w:top w:w="70" w:type="dxa"/>
              <w:left w:w="85" w:type="dxa"/>
              <w:bottom w:w="70" w:type="dxa"/>
              <w:right w:w="85" w:type="dxa"/>
            </w:tcMar>
          </w:tcPr>
          <w:p w14:paraId="7E7C0400" w14:textId="230E1691" w:rsidR="004C1B80" w:rsidRPr="0021622F" w:rsidRDefault="004C1B80" w:rsidP="00A413C0">
            <w:pPr>
              <w:jc w:val="both"/>
              <w:rPr>
                <w:rFonts w:ascii="Calibri" w:hAnsi="Calibri" w:cs="Calibri"/>
                <w:szCs w:val="19"/>
                <w:lang w:val="sl-SI"/>
              </w:rPr>
            </w:pPr>
            <w:r w:rsidRPr="0021622F">
              <w:rPr>
                <w:rFonts w:ascii="Calibri" w:hAnsi="Calibri" w:cs="Calibri"/>
                <w:szCs w:val="19"/>
                <w:lang w:val="sl-SI"/>
              </w:rPr>
              <w:t>Sistem mora vključevati opcijo razširjenega dinamičnega območja za analizator na čas preleta, ki temelji na oslabljenju intenzivnih signalov sekundarnih ionov. Opcija mora vključevati strojno in programsko opremo za hitro in masno selektivno preusmerjanje paketov sekundarnih ionov po dveh različnih poteh oslabljenja. To mora omogočati obdelavo do stokrat višjih hitrosti štetja z linearnostjo in visoko ponovljivostjo.</w:t>
            </w:r>
          </w:p>
          <w:p w14:paraId="526A31A2" w14:textId="76B27253" w:rsidR="004C1B80" w:rsidRPr="0021622F" w:rsidRDefault="004C1B80" w:rsidP="00A413C0">
            <w:pPr>
              <w:jc w:val="both"/>
              <w:rPr>
                <w:rFonts w:ascii="Calibri" w:hAnsi="Calibri" w:cs="Calibri"/>
                <w:szCs w:val="19"/>
                <w:lang w:val="sl-SI"/>
              </w:rPr>
            </w:pPr>
            <w:r w:rsidRPr="0021622F">
              <w:rPr>
                <w:rFonts w:ascii="Calibri" w:hAnsi="Calibri" w:cs="Calibri"/>
                <w:szCs w:val="19"/>
                <w:lang w:val="sl-SI"/>
              </w:rPr>
              <w:t>Na voljo morata biti dva različna faktorja oslabljenja: 1/10 in 1/100.</w:t>
            </w:r>
          </w:p>
        </w:tc>
        <w:tc>
          <w:tcPr>
            <w:tcW w:w="1635" w:type="dxa"/>
            <w:tcMar>
              <w:top w:w="70" w:type="dxa"/>
              <w:left w:w="80" w:type="dxa"/>
              <w:bottom w:w="70" w:type="dxa"/>
              <w:right w:w="80" w:type="dxa"/>
            </w:tcMar>
          </w:tcPr>
          <w:p w14:paraId="0E890709" w14:textId="77777777" w:rsidR="00945EDD" w:rsidRDefault="00945EDD" w:rsidP="002E1715">
            <w:pPr>
              <w:spacing w:after="20"/>
              <w:jc w:val="center"/>
              <w:rPr>
                <w:rFonts w:cs="Arial"/>
                <w:b/>
                <w:color w:val="1F1F1F"/>
                <w:sz w:val="16"/>
                <w:lang w:val="sl-SI"/>
              </w:rPr>
            </w:pPr>
          </w:p>
          <w:p w14:paraId="2E91006E" w14:textId="0500E620" w:rsidR="00BE1B2A" w:rsidRDefault="004C1B80" w:rsidP="002E1715">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338999752"/>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4EFEF974" w14:textId="26EEB48B" w:rsidR="004C1B80" w:rsidRPr="00744F12" w:rsidRDefault="004C1B80" w:rsidP="002E1715">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91400895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523A8725" w14:textId="77777777" w:rsidR="00945EDD" w:rsidRDefault="00945EDD" w:rsidP="002E1715">
            <w:pPr>
              <w:spacing w:after="20"/>
              <w:rPr>
                <w:rFonts w:cs="Arial"/>
                <w:color w:val="6A6A6A"/>
                <w:sz w:val="15"/>
                <w:lang w:val="sl-SI"/>
              </w:rPr>
            </w:pPr>
          </w:p>
          <w:p w14:paraId="26B4BCAC" w14:textId="39DF9A98" w:rsidR="004C1B80" w:rsidRPr="00744F12" w:rsidRDefault="004C1B80" w:rsidP="002E1715">
            <w:pPr>
              <w:spacing w:after="20"/>
              <w:rPr>
                <w:rFonts w:cs="Arial"/>
                <w:lang w:val="sl-SI"/>
              </w:rPr>
            </w:pPr>
            <w:r w:rsidRPr="00744F12">
              <w:rPr>
                <w:rFonts w:cs="Arial"/>
                <w:color w:val="6A6A6A"/>
                <w:sz w:val="15"/>
                <w:lang w:val="sl-SI"/>
              </w:rPr>
              <w:t>Model / konfiguracija:</w:t>
            </w:r>
          </w:p>
          <w:p w14:paraId="7EB6CAAD"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458A57E4" w14:textId="77777777" w:rsidR="004C1B80" w:rsidRPr="00744F12" w:rsidRDefault="004C1B80" w:rsidP="002E1715">
            <w:pPr>
              <w:spacing w:after="20"/>
              <w:rPr>
                <w:rFonts w:cs="Arial"/>
                <w:lang w:val="sl-SI"/>
              </w:rPr>
            </w:pPr>
          </w:p>
          <w:p w14:paraId="675AA835" w14:textId="77777777" w:rsidR="004C1B80" w:rsidRPr="00744F12" w:rsidRDefault="004C1B80" w:rsidP="002E1715">
            <w:pPr>
              <w:spacing w:after="20"/>
              <w:rPr>
                <w:rFonts w:cs="Arial"/>
                <w:lang w:val="sl-SI"/>
              </w:rPr>
            </w:pPr>
            <w:r w:rsidRPr="00744F12">
              <w:rPr>
                <w:rFonts w:cs="Arial"/>
                <w:color w:val="6A6A6A"/>
                <w:sz w:val="15"/>
                <w:lang w:val="sl-SI"/>
              </w:rPr>
              <w:t>Ponujena specifikacija:</w:t>
            </w:r>
          </w:p>
          <w:p w14:paraId="1BF3E60D"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76CD50AB" w14:textId="77777777" w:rsidR="004C1B80" w:rsidRPr="00744F12" w:rsidRDefault="004C1B80" w:rsidP="002E1715">
            <w:pPr>
              <w:spacing w:after="20"/>
              <w:rPr>
                <w:rFonts w:cs="Arial"/>
                <w:lang w:val="sl-SI"/>
              </w:rPr>
            </w:pPr>
            <w:r w:rsidRPr="00744F12">
              <w:rPr>
                <w:rFonts w:cs="Arial"/>
                <w:color w:val="6A6A6A"/>
                <w:sz w:val="15"/>
                <w:lang w:val="sl-SI"/>
              </w:rPr>
              <w:t>Naziv dokazila / URL:</w:t>
            </w:r>
          </w:p>
          <w:p w14:paraId="3D9CA90E"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3E0E5E85" w14:textId="77777777" w:rsidR="004C1B80" w:rsidRPr="00744F12" w:rsidRDefault="004C1B80" w:rsidP="002E1715">
            <w:pPr>
              <w:spacing w:after="20"/>
              <w:rPr>
                <w:rFonts w:cs="Arial"/>
                <w:lang w:val="sl-SI"/>
              </w:rPr>
            </w:pPr>
            <w:r w:rsidRPr="00744F12">
              <w:rPr>
                <w:rFonts w:cs="Arial"/>
                <w:color w:val="6A6A6A"/>
                <w:sz w:val="15"/>
                <w:lang w:val="sl-SI"/>
              </w:rPr>
              <w:t>Sklic / stran:</w:t>
            </w:r>
          </w:p>
          <w:p w14:paraId="484CE563"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r>
      <w:tr w:rsidR="004C1B80" w:rsidRPr="00530653" w14:paraId="4F537CC9" w14:textId="77777777" w:rsidTr="004C1B80">
        <w:trPr>
          <w:jc w:val="center"/>
        </w:trPr>
        <w:tc>
          <w:tcPr>
            <w:tcW w:w="1701" w:type="dxa"/>
            <w:tcMar>
              <w:top w:w="70" w:type="dxa"/>
              <w:left w:w="80" w:type="dxa"/>
              <w:bottom w:w="70" w:type="dxa"/>
              <w:right w:w="80" w:type="dxa"/>
            </w:tcMar>
          </w:tcPr>
          <w:p w14:paraId="77B8AD12" w14:textId="5361A6F3" w:rsidR="004C1B80" w:rsidRPr="00530653" w:rsidRDefault="004C1B80" w:rsidP="002E1715">
            <w:pPr>
              <w:jc w:val="center"/>
              <w:rPr>
                <w:rFonts w:ascii="Calibri" w:hAnsi="Calibri" w:cs="Calibri"/>
                <w:sz w:val="20"/>
                <w:szCs w:val="20"/>
                <w:lang w:val="sl-SI"/>
              </w:rPr>
            </w:pPr>
            <w:r w:rsidRPr="00530653">
              <w:rPr>
                <w:rFonts w:ascii="Calibri" w:hAnsi="Calibri" w:cs="Calibri"/>
                <w:sz w:val="20"/>
                <w:szCs w:val="20"/>
                <w:lang w:val="sl-SI"/>
              </w:rPr>
              <w:t>1.10</w:t>
            </w:r>
          </w:p>
        </w:tc>
        <w:tc>
          <w:tcPr>
            <w:tcW w:w="1559" w:type="dxa"/>
          </w:tcPr>
          <w:p w14:paraId="43CD7358" w14:textId="309C1140" w:rsidR="004C1B80" w:rsidRPr="00530653" w:rsidRDefault="00DB2E9C" w:rsidP="006D5F46">
            <w:pPr>
              <w:widowControl w:val="0"/>
              <w:autoSpaceDE w:val="0"/>
              <w:autoSpaceDN w:val="0"/>
              <w:jc w:val="center"/>
              <w:rPr>
                <w:rFonts w:ascii="Calibri" w:eastAsia="Calibri" w:hAnsi="Calibri" w:cs="Calibri"/>
                <w:b/>
                <w:bCs/>
                <w:sz w:val="20"/>
                <w:szCs w:val="20"/>
                <w:lang w:val="sl-SI"/>
              </w:rPr>
            </w:pPr>
            <w:r>
              <w:rPr>
                <w:rFonts w:ascii="Calibri" w:hAnsi="Calibri" w:cs="Calibri"/>
                <w:lang w:val="sv-SE"/>
              </w:rPr>
              <w:t>1</w:t>
            </w:r>
          </w:p>
        </w:tc>
        <w:tc>
          <w:tcPr>
            <w:tcW w:w="7393" w:type="dxa"/>
            <w:tcMar>
              <w:top w:w="70" w:type="dxa"/>
              <w:left w:w="85" w:type="dxa"/>
              <w:bottom w:w="70" w:type="dxa"/>
              <w:right w:w="85" w:type="dxa"/>
            </w:tcMar>
          </w:tcPr>
          <w:p w14:paraId="66210F24" w14:textId="6A5B18A5" w:rsidR="004C1B80" w:rsidRPr="00530653" w:rsidRDefault="004C1B80" w:rsidP="00E709EF">
            <w:pPr>
              <w:widowControl w:val="0"/>
              <w:autoSpaceDE w:val="0"/>
              <w:autoSpaceDN w:val="0"/>
              <w:jc w:val="both"/>
              <w:rPr>
                <w:rFonts w:ascii="Calibri" w:eastAsia="Calibri" w:hAnsi="Calibri" w:cs="Calibri"/>
                <w:b/>
                <w:bCs/>
                <w:sz w:val="20"/>
                <w:szCs w:val="20"/>
                <w:lang w:val="sl-SI"/>
              </w:rPr>
            </w:pPr>
            <w:r w:rsidRPr="00530653">
              <w:rPr>
                <w:rFonts w:ascii="Calibri" w:eastAsia="Calibri" w:hAnsi="Calibri" w:cs="Calibri"/>
                <w:b/>
                <w:bCs/>
                <w:sz w:val="20"/>
                <w:szCs w:val="20"/>
                <w:lang w:val="sl-SI"/>
              </w:rPr>
              <w:t>Sistem za analizo (anorganskih) vzorcev mora vključevati:</w:t>
            </w:r>
          </w:p>
          <w:p w14:paraId="1D4EC10E" w14:textId="77777777" w:rsidR="004C1B80" w:rsidRPr="00530653" w:rsidRDefault="004C1B80" w:rsidP="00E709EF">
            <w:pPr>
              <w:widowControl w:val="0"/>
              <w:numPr>
                <w:ilvl w:val="0"/>
                <w:numId w:val="40"/>
              </w:numPr>
              <w:autoSpaceDE w:val="0"/>
              <w:autoSpaceDN w:val="0"/>
              <w:jc w:val="both"/>
              <w:rPr>
                <w:rFonts w:ascii="Calibri" w:eastAsia="Calibri" w:hAnsi="Calibri" w:cs="Calibri"/>
                <w:sz w:val="20"/>
                <w:szCs w:val="20"/>
                <w:lang w:val="sl-SI"/>
              </w:rPr>
            </w:pPr>
            <w:r w:rsidRPr="00530653">
              <w:rPr>
                <w:rFonts w:ascii="Calibri" w:eastAsia="Calibri" w:hAnsi="Calibri" w:cs="Calibri"/>
                <w:b/>
                <w:bCs/>
                <w:sz w:val="20"/>
                <w:szCs w:val="20"/>
                <w:lang w:val="sl-SI"/>
              </w:rPr>
              <w:t>dvokolonski izvor</w:t>
            </w:r>
            <w:r w:rsidRPr="00530653">
              <w:rPr>
                <w:rFonts w:ascii="Calibri" w:eastAsia="Calibri" w:hAnsi="Calibri" w:cs="Calibri"/>
                <w:sz w:val="20"/>
                <w:szCs w:val="20"/>
                <w:lang w:val="sl-SI"/>
              </w:rPr>
              <w:t xml:space="preserve">, ki obsega ionski vir na osnovi ionizacije plinov z elektronskim trkom (za delovanje s plini kisika, Ar, Ne in </w:t>
            </w:r>
            <w:proofErr w:type="spellStart"/>
            <w:r w:rsidRPr="00530653">
              <w:rPr>
                <w:rFonts w:ascii="Calibri" w:eastAsia="Calibri" w:hAnsi="Calibri" w:cs="Calibri"/>
                <w:sz w:val="20"/>
                <w:szCs w:val="20"/>
                <w:lang w:val="sl-SI"/>
              </w:rPr>
              <w:t>Xe</w:t>
            </w:r>
            <w:proofErr w:type="spellEnd"/>
            <w:r w:rsidRPr="00530653">
              <w:rPr>
                <w:rFonts w:ascii="Calibri" w:eastAsia="Calibri" w:hAnsi="Calibri" w:cs="Calibri"/>
                <w:sz w:val="20"/>
                <w:szCs w:val="20"/>
                <w:lang w:val="sl-SI"/>
              </w:rPr>
              <w:t xml:space="preserve">) ter cezijev ionski vir na osnovi termične ionizacije za </w:t>
            </w:r>
            <w:proofErr w:type="spellStart"/>
            <w:r w:rsidRPr="00530653">
              <w:rPr>
                <w:rFonts w:ascii="Calibri" w:eastAsia="Calibri" w:hAnsi="Calibri" w:cs="Calibri"/>
                <w:sz w:val="20"/>
                <w:szCs w:val="20"/>
                <w:lang w:val="sl-SI"/>
              </w:rPr>
              <w:t>dvokrovno</w:t>
            </w:r>
            <w:proofErr w:type="spellEnd"/>
            <w:r w:rsidRPr="00530653">
              <w:rPr>
                <w:rFonts w:ascii="Calibri" w:eastAsia="Calibri" w:hAnsi="Calibri" w:cs="Calibri"/>
                <w:sz w:val="20"/>
                <w:szCs w:val="20"/>
                <w:lang w:val="sl-SI"/>
              </w:rPr>
              <w:t xml:space="preserve"> globinsko profiliranje v kombinaciji z Bi ionskim </w:t>
            </w:r>
            <w:proofErr w:type="spellStart"/>
            <w:r w:rsidRPr="00530653">
              <w:rPr>
                <w:rFonts w:ascii="Calibri" w:eastAsia="Calibri" w:hAnsi="Calibri" w:cs="Calibri"/>
                <w:sz w:val="20"/>
                <w:szCs w:val="20"/>
                <w:lang w:val="sl-SI"/>
              </w:rPr>
              <w:t>klastrom</w:t>
            </w:r>
            <w:proofErr w:type="spellEnd"/>
            <w:r w:rsidRPr="00530653">
              <w:rPr>
                <w:rFonts w:ascii="Calibri" w:eastAsia="Calibri" w:hAnsi="Calibri" w:cs="Calibri"/>
                <w:sz w:val="20"/>
                <w:szCs w:val="20"/>
                <w:lang w:val="sl-SI"/>
              </w:rPr>
              <w:t xml:space="preserve">, pri čemer mora biti minimalna pospeševalna energija 100 </w:t>
            </w:r>
            <w:proofErr w:type="spellStart"/>
            <w:r w:rsidRPr="00530653">
              <w:rPr>
                <w:rFonts w:ascii="Calibri" w:eastAsia="Calibri" w:hAnsi="Calibri" w:cs="Calibri"/>
                <w:sz w:val="20"/>
                <w:szCs w:val="20"/>
                <w:lang w:val="sl-SI"/>
              </w:rPr>
              <w:t>eV</w:t>
            </w:r>
            <w:proofErr w:type="spellEnd"/>
            <w:r w:rsidRPr="00530653">
              <w:rPr>
                <w:rFonts w:ascii="Calibri" w:eastAsia="Calibri" w:hAnsi="Calibri" w:cs="Calibri"/>
                <w:sz w:val="20"/>
                <w:szCs w:val="20"/>
                <w:lang w:val="sl-SI"/>
              </w:rPr>
              <w:t xml:space="preserve"> ali manj,</w:t>
            </w:r>
          </w:p>
          <w:p w14:paraId="7150FBEB" w14:textId="77777777" w:rsidR="004C1B80" w:rsidRPr="00530653" w:rsidRDefault="004C1B80" w:rsidP="00E709EF">
            <w:pPr>
              <w:widowControl w:val="0"/>
              <w:numPr>
                <w:ilvl w:val="0"/>
                <w:numId w:val="40"/>
              </w:numPr>
              <w:autoSpaceDE w:val="0"/>
              <w:autoSpaceDN w:val="0"/>
              <w:jc w:val="both"/>
              <w:rPr>
                <w:rFonts w:ascii="Calibri" w:eastAsia="Calibri" w:hAnsi="Calibri" w:cs="Calibri"/>
                <w:sz w:val="20"/>
                <w:szCs w:val="20"/>
                <w:lang w:val="sl-SI"/>
              </w:rPr>
            </w:pPr>
            <w:r w:rsidRPr="00530653">
              <w:rPr>
                <w:rFonts w:ascii="Calibri" w:eastAsia="Calibri" w:hAnsi="Calibri" w:cs="Calibri"/>
                <w:sz w:val="20"/>
                <w:szCs w:val="20"/>
                <w:lang w:val="sl-SI"/>
              </w:rPr>
              <w:t>gostoto toka &gt; 48 mA/cm</w:t>
            </w:r>
            <w:r w:rsidRPr="00530653">
              <w:rPr>
                <w:rFonts w:ascii="Calibri" w:eastAsia="Calibri" w:hAnsi="Calibri" w:cs="Calibri"/>
                <w:sz w:val="20"/>
                <w:szCs w:val="20"/>
                <w:vertAlign w:val="superscript"/>
                <w:lang w:val="sl-SI"/>
              </w:rPr>
              <w:t>2</w:t>
            </w:r>
            <w:r w:rsidRPr="00530653">
              <w:rPr>
                <w:rFonts w:ascii="Calibri" w:eastAsia="Calibri" w:hAnsi="Calibri" w:cs="Calibri"/>
                <w:sz w:val="20"/>
                <w:szCs w:val="20"/>
                <w:lang w:val="sl-SI"/>
              </w:rPr>
              <w:t xml:space="preserve"> za kisik in &gt; 12 mA/cm</w:t>
            </w:r>
            <w:r w:rsidRPr="00530653">
              <w:rPr>
                <w:rFonts w:ascii="Calibri" w:eastAsia="Calibri" w:hAnsi="Calibri" w:cs="Calibri"/>
                <w:sz w:val="20"/>
                <w:szCs w:val="20"/>
                <w:vertAlign w:val="superscript"/>
                <w:lang w:val="sl-SI"/>
              </w:rPr>
              <w:t>2</w:t>
            </w:r>
            <w:r w:rsidRPr="00530653">
              <w:rPr>
                <w:rFonts w:ascii="Calibri" w:eastAsia="Calibri" w:hAnsi="Calibri" w:cs="Calibri"/>
                <w:sz w:val="20"/>
                <w:szCs w:val="20"/>
                <w:lang w:val="sl-SI"/>
              </w:rPr>
              <w:t xml:space="preserve"> za cezij,</w:t>
            </w:r>
          </w:p>
          <w:p w14:paraId="4ADD4B4D" w14:textId="77777777" w:rsidR="004C1B80" w:rsidRPr="00530653" w:rsidRDefault="004C1B80" w:rsidP="00E709EF">
            <w:pPr>
              <w:widowControl w:val="0"/>
              <w:numPr>
                <w:ilvl w:val="0"/>
                <w:numId w:val="40"/>
              </w:numPr>
              <w:autoSpaceDE w:val="0"/>
              <w:autoSpaceDN w:val="0"/>
              <w:jc w:val="both"/>
              <w:rPr>
                <w:rFonts w:ascii="Calibri" w:eastAsia="Calibri" w:hAnsi="Calibri" w:cs="Calibri"/>
                <w:sz w:val="20"/>
                <w:szCs w:val="20"/>
                <w:lang w:val="sl-SI"/>
              </w:rPr>
            </w:pPr>
            <w:r w:rsidRPr="00530653">
              <w:rPr>
                <w:rFonts w:ascii="Calibri" w:eastAsia="Calibri" w:hAnsi="Calibri" w:cs="Calibri"/>
                <w:sz w:val="20"/>
                <w:szCs w:val="20"/>
                <w:lang w:val="sl-SI"/>
              </w:rPr>
              <w:t>minimalne premere žarkov za jedkanje: 10 μm za kisik in 5 μm za cezij,</w:t>
            </w:r>
          </w:p>
          <w:p w14:paraId="269E963A" w14:textId="77777777" w:rsidR="004C1B80" w:rsidRPr="00530653" w:rsidRDefault="004C1B80" w:rsidP="00E709EF">
            <w:pPr>
              <w:widowControl w:val="0"/>
              <w:numPr>
                <w:ilvl w:val="0"/>
                <w:numId w:val="40"/>
              </w:numPr>
              <w:autoSpaceDE w:val="0"/>
              <w:autoSpaceDN w:val="0"/>
              <w:jc w:val="both"/>
              <w:rPr>
                <w:rFonts w:ascii="Calibri" w:eastAsia="Calibri" w:hAnsi="Calibri" w:cs="Calibri"/>
                <w:sz w:val="20"/>
                <w:szCs w:val="20"/>
                <w:lang w:val="sl-SI"/>
              </w:rPr>
            </w:pPr>
            <w:r w:rsidRPr="00530653">
              <w:rPr>
                <w:rFonts w:ascii="Calibri" w:eastAsia="Calibri" w:hAnsi="Calibri" w:cs="Calibri"/>
                <w:sz w:val="20"/>
                <w:szCs w:val="20"/>
                <w:lang w:val="sl-SI"/>
              </w:rPr>
              <w:t xml:space="preserve">strojno in programsko opremo za hitro in masno selektivno </w:t>
            </w:r>
            <w:proofErr w:type="spellStart"/>
            <w:r w:rsidRPr="00530653">
              <w:rPr>
                <w:rFonts w:ascii="Calibri" w:eastAsia="Calibri" w:hAnsi="Calibri" w:cs="Calibri"/>
                <w:sz w:val="20"/>
                <w:szCs w:val="20"/>
                <w:lang w:val="sl-SI"/>
              </w:rPr>
              <w:t>mapiranje</w:t>
            </w:r>
            <w:proofErr w:type="spellEnd"/>
            <w:r w:rsidRPr="00530653">
              <w:rPr>
                <w:rFonts w:ascii="Calibri" w:eastAsia="Calibri" w:hAnsi="Calibri" w:cs="Calibri"/>
                <w:sz w:val="20"/>
                <w:szCs w:val="20"/>
                <w:lang w:val="sl-SI"/>
              </w:rPr>
              <w:t xml:space="preserve"> sekundarnih ionov,</w:t>
            </w:r>
          </w:p>
          <w:p w14:paraId="0DA23637" w14:textId="2CF5ECF6" w:rsidR="004C1B80" w:rsidRPr="00530653" w:rsidRDefault="004C1B80" w:rsidP="00E709EF">
            <w:pPr>
              <w:rPr>
                <w:rFonts w:ascii="Calibri" w:hAnsi="Calibri" w:cs="Calibri"/>
                <w:sz w:val="20"/>
                <w:szCs w:val="20"/>
                <w:lang w:val="sl-SI"/>
              </w:rPr>
            </w:pPr>
            <w:r w:rsidRPr="00530653">
              <w:rPr>
                <w:rFonts w:ascii="Calibri" w:eastAsia="Calibri" w:hAnsi="Calibri" w:cs="Calibri"/>
                <w:sz w:val="20"/>
                <w:szCs w:val="20"/>
                <w:lang w:val="sl-SI"/>
              </w:rPr>
              <w:t xml:space="preserve">posebno držalo vzorcev in napajalnik za in-situ, hitro </w:t>
            </w:r>
            <w:r w:rsidRPr="00530653">
              <w:rPr>
                <w:rFonts w:ascii="Calibri" w:eastAsia="Calibri" w:hAnsi="Calibri" w:cs="Calibri"/>
                <w:b/>
                <w:bCs/>
                <w:sz w:val="20"/>
                <w:szCs w:val="20"/>
                <w:lang w:val="sl-SI"/>
              </w:rPr>
              <w:t>rotacijo vzorca</w:t>
            </w:r>
            <w:r w:rsidRPr="00530653">
              <w:rPr>
                <w:rFonts w:ascii="Calibri" w:eastAsia="Calibri" w:hAnsi="Calibri" w:cs="Calibri"/>
                <w:sz w:val="20"/>
                <w:szCs w:val="20"/>
                <w:lang w:val="sl-SI"/>
              </w:rPr>
              <w:t xml:space="preserve"> med analizo.</w:t>
            </w:r>
          </w:p>
        </w:tc>
        <w:tc>
          <w:tcPr>
            <w:tcW w:w="1635" w:type="dxa"/>
            <w:tcMar>
              <w:top w:w="70" w:type="dxa"/>
              <w:left w:w="80" w:type="dxa"/>
              <w:bottom w:w="70" w:type="dxa"/>
              <w:right w:w="80" w:type="dxa"/>
            </w:tcMar>
          </w:tcPr>
          <w:p w14:paraId="29D9520A" w14:textId="77777777" w:rsidR="00945EDD" w:rsidRDefault="00945EDD" w:rsidP="00530653">
            <w:pPr>
              <w:spacing w:after="20"/>
              <w:jc w:val="center"/>
              <w:rPr>
                <w:rFonts w:cs="Arial"/>
                <w:b/>
                <w:color w:val="1F1F1F"/>
                <w:sz w:val="16"/>
                <w:lang w:val="sl-SI"/>
              </w:rPr>
            </w:pPr>
          </w:p>
          <w:p w14:paraId="11DB58EA" w14:textId="2A5F6CAF" w:rsidR="00BE1B2A" w:rsidRDefault="004C1B80" w:rsidP="00530653">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29951227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528C84F3" w14:textId="65A1F906" w:rsidR="004C1B80" w:rsidRPr="00744F12" w:rsidRDefault="004C1B80" w:rsidP="00530653">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319116788"/>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06CBA347" w14:textId="77777777" w:rsidR="00945EDD" w:rsidRDefault="00945EDD" w:rsidP="00530653">
            <w:pPr>
              <w:spacing w:after="20"/>
              <w:rPr>
                <w:rFonts w:cs="Arial"/>
                <w:color w:val="6A6A6A"/>
                <w:sz w:val="15"/>
                <w:lang w:val="sl-SI"/>
              </w:rPr>
            </w:pPr>
          </w:p>
          <w:p w14:paraId="73D533EB" w14:textId="112D02A8" w:rsidR="004C1B80" w:rsidRPr="00744F12" w:rsidRDefault="004C1B80" w:rsidP="00530653">
            <w:pPr>
              <w:spacing w:after="20"/>
              <w:rPr>
                <w:rFonts w:cs="Arial"/>
                <w:lang w:val="sl-SI"/>
              </w:rPr>
            </w:pPr>
            <w:r w:rsidRPr="00744F12">
              <w:rPr>
                <w:rFonts w:cs="Arial"/>
                <w:color w:val="6A6A6A"/>
                <w:sz w:val="15"/>
                <w:lang w:val="sl-SI"/>
              </w:rPr>
              <w:t>Model / konfiguracija:</w:t>
            </w:r>
          </w:p>
          <w:p w14:paraId="5535AFD0" w14:textId="77777777" w:rsidR="004C1B80" w:rsidRPr="00744F12" w:rsidRDefault="004C1B80" w:rsidP="00530653">
            <w:pPr>
              <w:spacing w:after="20"/>
              <w:rPr>
                <w:rFonts w:cs="Arial"/>
                <w:lang w:val="sl-SI"/>
              </w:rPr>
            </w:pPr>
            <w:r w:rsidRPr="00744F12">
              <w:rPr>
                <w:rFonts w:cs="Arial"/>
                <w:color w:val="6A6A6A"/>
                <w:sz w:val="15"/>
                <w:lang w:val="sl-SI"/>
              </w:rPr>
              <w:t>________________</w:t>
            </w:r>
          </w:p>
          <w:p w14:paraId="07A698B4" w14:textId="77777777" w:rsidR="004C1B80" w:rsidRPr="00744F12" w:rsidRDefault="004C1B80" w:rsidP="00530653">
            <w:pPr>
              <w:spacing w:after="20"/>
              <w:rPr>
                <w:rFonts w:cs="Arial"/>
                <w:lang w:val="sl-SI"/>
              </w:rPr>
            </w:pPr>
          </w:p>
          <w:p w14:paraId="1D3CF893" w14:textId="77777777" w:rsidR="004C1B80" w:rsidRPr="00744F12" w:rsidRDefault="004C1B80" w:rsidP="00530653">
            <w:pPr>
              <w:spacing w:after="20"/>
              <w:rPr>
                <w:rFonts w:cs="Arial"/>
                <w:lang w:val="sl-SI"/>
              </w:rPr>
            </w:pPr>
            <w:r w:rsidRPr="00744F12">
              <w:rPr>
                <w:rFonts w:cs="Arial"/>
                <w:color w:val="6A6A6A"/>
                <w:sz w:val="15"/>
                <w:lang w:val="sl-SI"/>
              </w:rPr>
              <w:t>Ponujena specifikacija:</w:t>
            </w:r>
          </w:p>
          <w:p w14:paraId="5EA5CCEF" w14:textId="4718E84F" w:rsidR="004C1B80" w:rsidRPr="00744F12" w:rsidRDefault="004C1B80" w:rsidP="00530653">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19B3D8CC" w14:textId="77777777" w:rsidR="004C1B80" w:rsidRPr="00744F12" w:rsidRDefault="004C1B80" w:rsidP="002E1715">
            <w:pPr>
              <w:spacing w:after="20"/>
              <w:rPr>
                <w:rFonts w:cs="Arial"/>
                <w:lang w:val="sl-SI"/>
              </w:rPr>
            </w:pPr>
            <w:r w:rsidRPr="00744F12">
              <w:rPr>
                <w:rFonts w:cs="Arial"/>
                <w:color w:val="6A6A6A"/>
                <w:sz w:val="15"/>
                <w:lang w:val="sl-SI"/>
              </w:rPr>
              <w:t>Naziv dokazila / URL:</w:t>
            </w:r>
          </w:p>
          <w:p w14:paraId="2390DA23" w14:textId="77777777" w:rsidR="004C1B80" w:rsidRPr="00744F12" w:rsidRDefault="004C1B80" w:rsidP="002E1715">
            <w:pPr>
              <w:spacing w:after="20"/>
              <w:rPr>
                <w:rFonts w:cs="Arial"/>
                <w:lang w:val="sl-SI"/>
              </w:rPr>
            </w:pPr>
            <w:r w:rsidRPr="00744F12">
              <w:rPr>
                <w:rFonts w:cs="Arial"/>
                <w:color w:val="6A6A6A"/>
                <w:sz w:val="15"/>
                <w:lang w:val="sl-SI"/>
              </w:rPr>
              <w:t>________________</w:t>
            </w:r>
          </w:p>
          <w:p w14:paraId="070D23E5" w14:textId="77777777" w:rsidR="004C1B80" w:rsidRPr="00744F12" w:rsidRDefault="004C1B80" w:rsidP="002E1715">
            <w:pPr>
              <w:spacing w:after="20"/>
              <w:rPr>
                <w:rFonts w:cs="Arial"/>
                <w:lang w:val="sl-SI"/>
              </w:rPr>
            </w:pPr>
            <w:r w:rsidRPr="00744F12">
              <w:rPr>
                <w:rFonts w:cs="Arial"/>
                <w:color w:val="6A6A6A"/>
                <w:sz w:val="15"/>
                <w:lang w:val="sl-SI"/>
              </w:rPr>
              <w:t>Sklic / stran:</w:t>
            </w:r>
          </w:p>
          <w:p w14:paraId="1E26BDFE" w14:textId="77777777" w:rsidR="004C1B80" w:rsidRPr="00744F12" w:rsidRDefault="004C1B80" w:rsidP="002E1715">
            <w:pPr>
              <w:spacing w:after="20"/>
              <w:rPr>
                <w:rFonts w:cs="Arial"/>
                <w:lang w:val="sl-SI"/>
              </w:rPr>
            </w:pPr>
            <w:r w:rsidRPr="00744F12">
              <w:rPr>
                <w:rFonts w:cs="Arial"/>
                <w:color w:val="6A6A6A"/>
                <w:sz w:val="15"/>
                <w:lang w:val="sl-SI"/>
              </w:rPr>
              <w:t>________________</w:t>
            </w:r>
          </w:p>
        </w:tc>
      </w:tr>
      <w:tr w:rsidR="004C1B80" w:rsidRPr="00744F12" w14:paraId="3A4D0E34" w14:textId="77777777" w:rsidTr="004C1B80">
        <w:trPr>
          <w:jc w:val="center"/>
        </w:trPr>
        <w:tc>
          <w:tcPr>
            <w:tcW w:w="1701" w:type="dxa"/>
            <w:tcMar>
              <w:top w:w="70" w:type="dxa"/>
              <w:left w:w="80" w:type="dxa"/>
              <w:bottom w:w="70" w:type="dxa"/>
              <w:right w:w="80" w:type="dxa"/>
            </w:tcMar>
          </w:tcPr>
          <w:p w14:paraId="50E6F7BF" w14:textId="343D0699" w:rsidR="004C1B80" w:rsidRPr="00D01522" w:rsidRDefault="004C1B80" w:rsidP="00530653">
            <w:pPr>
              <w:jc w:val="center"/>
              <w:rPr>
                <w:rFonts w:ascii="Calibri" w:hAnsi="Calibri" w:cs="Calibri"/>
                <w:sz w:val="20"/>
                <w:szCs w:val="20"/>
                <w:lang w:val="sl-SI"/>
              </w:rPr>
            </w:pPr>
            <w:r w:rsidRPr="00D01522">
              <w:rPr>
                <w:rFonts w:ascii="Calibri" w:hAnsi="Calibri" w:cs="Calibri"/>
                <w:sz w:val="20"/>
                <w:szCs w:val="20"/>
                <w:lang w:val="sl-SI"/>
              </w:rPr>
              <w:t>1.11</w:t>
            </w:r>
          </w:p>
        </w:tc>
        <w:tc>
          <w:tcPr>
            <w:tcW w:w="1559" w:type="dxa"/>
          </w:tcPr>
          <w:p w14:paraId="066A1B2E" w14:textId="58A3BAFD" w:rsidR="004C1B80" w:rsidRPr="00530653" w:rsidRDefault="00DB2E9C" w:rsidP="006D5F46">
            <w:pPr>
              <w:widowControl w:val="0"/>
              <w:autoSpaceDE w:val="0"/>
              <w:autoSpaceDN w:val="0"/>
              <w:jc w:val="center"/>
              <w:rPr>
                <w:rFonts w:ascii="Calibri" w:hAnsi="Calibri" w:cs="Calibri"/>
                <w:b/>
                <w:bCs/>
                <w:sz w:val="20"/>
                <w:szCs w:val="20"/>
                <w:lang w:val="sv-SE"/>
              </w:rPr>
            </w:pPr>
            <w:r>
              <w:rPr>
                <w:rFonts w:ascii="Calibri" w:hAnsi="Calibri" w:cs="Calibri"/>
                <w:lang w:val="sv-SE"/>
              </w:rPr>
              <w:t>1</w:t>
            </w:r>
          </w:p>
        </w:tc>
        <w:tc>
          <w:tcPr>
            <w:tcW w:w="7393" w:type="dxa"/>
            <w:tcMar>
              <w:top w:w="70" w:type="dxa"/>
              <w:left w:w="85" w:type="dxa"/>
              <w:bottom w:w="70" w:type="dxa"/>
              <w:right w:w="85" w:type="dxa"/>
            </w:tcMar>
          </w:tcPr>
          <w:p w14:paraId="5D4E74D7" w14:textId="3BCEC50B" w:rsidR="004C1B80" w:rsidRPr="00530653" w:rsidRDefault="004C1B80" w:rsidP="00530653">
            <w:pPr>
              <w:widowControl w:val="0"/>
              <w:autoSpaceDE w:val="0"/>
              <w:autoSpaceDN w:val="0"/>
              <w:rPr>
                <w:rFonts w:ascii="Calibri" w:hAnsi="Calibri" w:cs="Calibri"/>
                <w:b/>
                <w:bCs/>
                <w:sz w:val="20"/>
                <w:szCs w:val="20"/>
                <w:lang w:val="sv-SE"/>
              </w:rPr>
            </w:pPr>
            <w:r w:rsidRPr="00530653">
              <w:rPr>
                <w:rFonts w:ascii="Calibri" w:hAnsi="Calibri" w:cs="Calibri"/>
                <w:b/>
                <w:bCs/>
                <w:sz w:val="20"/>
                <w:szCs w:val="20"/>
                <w:lang w:val="sv-SE"/>
              </w:rPr>
              <w:t>Sistem za analizo organskih vzorcev mora vključevati:</w:t>
            </w:r>
          </w:p>
          <w:p w14:paraId="25E53379" w14:textId="77777777" w:rsidR="004C1B80" w:rsidRPr="00D01522" w:rsidRDefault="004C1B80" w:rsidP="00530653">
            <w:pPr>
              <w:pStyle w:val="Odstavekseznama"/>
              <w:widowControl w:val="0"/>
              <w:numPr>
                <w:ilvl w:val="0"/>
                <w:numId w:val="39"/>
              </w:numPr>
              <w:autoSpaceDE w:val="0"/>
              <w:autoSpaceDN w:val="0"/>
              <w:jc w:val="both"/>
              <w:rPr>
                <w:rFonts w:ascii="Calibri" w:hAnsi="Calibri" w:cs="Calibri"/>
                <w:b/>
                <w:bCs/>
                <w:sz w:val="20"/>
                <w:szCs w:val="20"/>
                <w:lang w:val="sv-SE"/>
              </w:rPr>
            </w:pPr>
            <w:r w:rsidRPr="00D01522">
              <w:rPr>
                <w:rFonts w:ascii="Calibri" w:hAnsi="Calibri" w:cs="Calibri"/>
                <w:b/>
                <w:bCs/>
                <w:sz w:val="20"/>
                <w:szCs w:val="20"/>
                <w:lang w:val="sv-SE"/>
              </w:rPr>
              <w:t>ionski vir klastrov plina argona,</w:t>
            </w:r>
          </w:p>
          <w:p w14:paraId="64F47ADA" w14:textId="77777777" w:rsidR="004C1B80" w:rsidRPr="00D01522" w:rsidRDefault="004C1B80" w:rsidP="00530653">
            <w:pPr>
              <w:pStyle w:val="Odstavekseznama"/>
              <w:widowControl w:val="0"/>
              <w:numPr>
                <w:ilvl w:val="0"/>
                <w:numId w:val="39"/>
              </w:numPr>
              <w:autoSpaceDE w:val="0"/>
              <w:autoSpaceDN w:val="0"/>
              <w:jc w:val="both"/>
              <w:rPr>
                <w:rFonts w:ascii="Calibri" w:hAnsi="Calibri" w:cs="Calibri"/>
                <w:sz w:val="20"/>
                <w:szCs w:val="20"/>
                <w:lang w:val="sv-SE"/>
              </w:rPr>
            </w:pPr>
            <w:r w:rsidRPr="00D01522">
              <w:rPr>
                <w:rFonts w:ascii="Calibri" w:hAnsi="Calibri" w:cs="Calibri"/>
                <w:sz w:val="20"/>
                <w:szCs w:val="20"/>
                <w:lang w:val="sv-SE"/>
              </w:rPr>
              <w:t>opcijo delovanja s kisikom kot vir klastra plinov,</w:t>
            </w:r>
          </w:p>
          <w:p w14:paraId="1219EB7E" w14:textId="77777777" w:rsidR="004C1B80" w:rsidRPr="00530653" w:rsidRDefault="004C1B80" w:rsidP="00530653">
            <w:pPr>
              <w:pStyle w:val="Odstavekseznama"/>
              <w:widowControl w:val="0"/>
              <w:numPr>
                <w:ilvl w:val="0"/>
                <w:numId w:val="39"/>
              </w:numPr>
              <w:autoSpaceDE w:val="0"/>
              <w:autoSpaceDN w:val="0"/>
              <w:jc w:val="both"/>
              <w:rPr>
                <w:rFonts w:ascii="Calibri" w:hAnsi="Calibri" w:cs="Calibri"/>
                <w:sz w:val="20"/>
                <w:szCs w:val="20"/>
              </w:rPr>
            </w:pPr>
            <w:proofErr w:type="spellStart"/>
            <w:r w:rsidRPr="00530653">
              <w:rPr>
                <w:rFonts w:ascii="Calibri" w:hAnsi="Calibri" w:cs="Calibri"/>
                <w:sz w:val="20"/>
                <w:szCs w:val="20"/>
              </w:rPr>
              <w:t>interno</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Faradayevo</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skodelico</w:t>
            </w:r>
            <w:proofErr w:type="spellEnd"/>
            <w:r w:rsidRPr="00530653">
              <w:rPr>
                <w:rFonts w:ascii="Calibri" w:hAnsi="Calibri" w:cs="Calibri"/>
                <w:sz w:val="20"/>
                <w:szCs w:val="20"/>
              </w:rPr>
              <w:t>,</w:t>
            </w:r>
          </w:p>
          <w:p w14:paraId="076C02A4" w14:textId="77777777" w:rsidR="004C1B80" w:rsidRPr="00530653" w:rsidRDefault="004C1B80" w:rsidP="00530653">
            <w:pPr>
              <w:pStyle w:val="Odstavekseznama"/>
              <w:widowControl w:val="0"/>
              <w:numPr>
                <w:ilvl w:val="0"/>
                <w:numId w:val="39"/>
              </w:numPr>
              <w:autoSpaceDE w:val="0"/>
              <w:autoSpaceDN w:val="0"/>
              <w:jc w:val="both"/>
              <w:rPr>
                <w:rFonts w:ascii="Calibri" w:hAnsi="Calibri" w:cs="Calibri"/>
                <w:sz w:val="20"/>
                <w:szCs w:val="20"/>
              </w:rPr>
            </w:pPr>
            <w:proofErr w:type="spellStart"/>
            <w:r w:rsidRPr="00530653">
              <w:rPr>
                <w:rFonts w:ascii="Calibri" w:hAnsi="Calibri" w:cs="Calibri"/>
                <w:sz w:val="20"/>
                <w:szCs w:val="20"/>
              </w:rPr>
              <w:t>analizno</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opcijo</w:t>
            </w:r>
            <w:proofErr w:type="spellEnd"/>
            <w:r w:rsidRPr="00530653">
              <w:rPr>
                <w:rFonts w:ascii="Calibri" w:hAnsi="Calibri" w:cs="Calibri"/>
                <w:sz w:val="20"/>
                <w:szCs w:val="20"/>
              </w:rPr>
              <w:t xml:space="preserve"> za vir </w:t>
            </w:r>
            <w:proofErr w:type="spellStart"/>
            <w:r w:rsidRPr="00530653">
              <w:rPr>
                <w:rFonts w:ascii="Calibri" w:hAnsi="Calibri" w:cs="Calibri"/>
                <w:sz w:val="20"/>
                <w:szCs w:val="20"/>
              </w:rPr>
              <w:t>klastra</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plinov</w:t>
            </w:r>
            <w:proofErr w:type="spellEnd"/>
            <w:r w:rsidRPr="00530653">
              <w:rPr>
                <w:rFonts w:ascii="Calibri" w:hAnsi="Calibri" w:cs="Calibri"/>
                <w:sz w:val="20"/>
                <w:szCs w:val="20"/>
              </w:rPr>
              <w:t xml:space="preserve">, ki </w:t>
            </w:r>
            <w:proofErr w:type="spellStart"/>
            <w:r w:rsidRPr="00530653">
              <w:rPr>
                <w:rFonts w:ascii="Calibri" w:hAnsi="Calibri" w:cs="Calibri"/>
                <w:sz w:val="20"/>
                <w:szCs w:val="20"/>
              </w:rPr>
              <w:t>vključuje</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dodatne</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pulzne</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sisteme</w:t>
            </w:r>
            <w:proofErr w:type="spellEnd"/>
            <w:r w:rsidRPr="00530653">
              <w:rPr>
                <w:rFonts w:ascii="Calibri" w:hAnsi="Calibri" w:cs="Calibri"/>
                <w:sz w:val="20"/>
                <w:szCs w:val="20"/>
              </w:rPr>
              <w:t xml:space="preserve"> in </w:t>
            </w:r>
            <w:proofErr w:type="spellStart"/>
            <w:r w:rsidRPr="00530653">
              <w:rPr>
                <w:rFonts w:ascii="Calibri" w:hAnsi="Calibri" w:cs="Calibri"/>
                <w:sz w:val="20"/>
                <w:szCs w:val="20"/>
              </w:rPr>
              <w:t>programsko</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opremo</w:t>
            </w:r>
            <w:proofErr w:type="spellEnd"/>
            <w:r w:rsidRPr="00530653">
              <w:rPr>
                <w:rFonts w:ascii="Calibri" w:hAnsi="Calibri" w:cs="Calibri"/>
                <w:sz w:val="20"/>
                <w:szCs w:val="20"/>
              </w:rPr>
              <w:t>,</w:t>
            </w:r>
          </w:p>
          <w:p w14:paraId="55ADF417" w14:textId="77777777" w:rsidR="004C1B80" w:rsidRPr="00530653" w:rsidRDefault="004C1B80" w:rsidP="00530653">
            <w:pPr>
              <w:pStyle w:val="Odstavekseznama"/>
              <w:widowControl w:val="0"/>
              <w:numPr>
                <w:ilvl w:val="0"/>
                <w:numId w:val="39"/>
              </w:numPr>
              <w:autoSpaceDE w:val="0"/>
              <w:autoSpaceDN w:val="0"/>
              <w:jc w:val="both"/>
              <w:rPr>
                <w:rFonts w:ascii="Calibri" w:hAnsi="Calibri" w:cs="Calibri"/>
                <w:sz w:val="20"/>
                <w:szCs w:val="20"/>
              </w:rPr>
            </w:pPr>
            <w:proofErr w:type="spellStart"/>
            <w:r w:rsidRPr="00530653">
              <w:rPr>
                <w:rFonts w:ascii="Calibri" w:hAnsi="Calibri" w:cs="Calibri"/>
                <w:sz w:val="20"/>
                <w:szCs w:val="20"/>
              </w:rPr>
              <w:t>delovanje</w:t>
            </w:r>
            <w:proofErr w:type="spellEnd"/>
            <w:r w:rsidRPr="00530653">
              <w:rPr>
                <w:rFonts w:ascii="Calibri" w:hAnsi="Calibri" w:cs="Calibri"/>
                <w:sz w:val="20"/>
                <w:szCs w:val="20"/>
              </w:rPr>
              <w:t xml:space="preserve"> v </w:t>
            </w:r>
            <w:proofErr w:type="spellStart"/>
            <w:r w:rsidRPr="00530653">
              <w:rPr>
                <w:rFonts w:ascii="Calibri" w:hAnsi="Calibri" w:cs="Calibri"/>
                <w:sz w:val="20"/>
                <w:szCs w:val="20"/>
              </w:rPr>
              <w:t>dvokrovnem</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načinu</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globinskega</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profiliranja</w:t>
            </w:r>
            <w:proofErr w:type="spellEnd"/>
            <w:r w:rsidRPr="00530653">
              <w:rPr>
                <w:rFonts w:ascii="Calibri" w:hAnsi="Calibri" w:cs="Calibri"/>
                <w:sz w:val="20"/>
                <w:szCs w:val="20"/>
              </w:rPr>
              <w:t xml:space="preserve"> v </w:t>
            </w:r>
            <w:proofErr w:type="spellStart"/>
            <w:r w:rsidRPr="00530653">
              <w:rPr>
                <w:rFonts w:ascii="Calibri" w:hAnsi="Calibri" w:cs="Calibri"/>
                <w:sz w:val="20"/>
                <w:szCs w:val="20"/>
              </w:rPr>
              <w:t>kombinaciji</w:t>
            </w:r>
            <w:proofErr w:type="spellEnd"/>
            <w:r w:rsidRPr="00530653">
              <w:rPr>
                <w:rFonts w:ascii="Calibri" w:hAnsi="Calibri" w:cs="Calibri"/>
                <w:sz w:val="20"/>
                <w:szCs w:val="20"/>
              </w:rPr>
              <w:t xml:space="preserve"> s </w:t>
            </w:r>
            <w:proofErr w:type="spellStart"/>
            <w:r w:rsidRPr="00530653">
              <w:rPr>
                <w:rFonts w:ascii="Calibri" w:hAnsi="Calibri" w:cs="Calibri"/>
                <w:sz w:val="20"/>
                <w:szCs w:val="20"/>
              </w:rPr>
              <w:t>primarnim</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virom</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puške</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na</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tekočo</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kovino</w:t>
            </w:r>
            <w:proofErr w:type="spellEnd"/>
            <w:r w:rsidRPr="00530653">
              <w:rPr>
                <w:rFonts w:ascii="Calibri" w:hAnsi="Calibri" w:cs="Calibri"/>
                <w:sz w:val="20"/>
                <w:szCs w:val="20"/>
              </w:rPr>
              <w:t xml:space="preserve"> ter </w:t>
            </w:r>
            <w:proofErr w:type="spellStart"/>
            <w:r w:rsidRPr="00530653">
              <w:rPr>
                <w:rFonts w:ascii="Calibri" w:hAnsi="Calibri" w:cs="Calibri"/>
                <w:sz w:val="20"/>
                <w:szCs w:val="20"/>
              </w:rPr>
              <w:t>delovanje</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kot</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analizni</w:t>
            </w:r>
            <w:proofErr w:type="spellEnd"/>
            <w:r w:rsidRPr="00530653">
              <w:rPr>
                <w:rFonts w:ascii="Calibri" w:hAnsi="Calibri" w:cs="Calibri"/>
                <w:sz w:val="20"/>
                <w:szCs w:val="20"/>
              </w:rPr>
              <w:t xml:space="preserve"> vir s </w:t>
            </w:r>
            <w:proofErr w:type="spellStart"/>
            <w:r w:rsidRPr="00530653">
              <w:rPr>
                <w:rFonts w:ascii="Calibri" w:hAnsi="Calibri" w:cs="Calibri"/>
                <w:sz w:val="20"/>
                <w:szCs w:val="20"/>
              </w:rPr>
              <w:t>kratko</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dolžino</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pulza</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omogočeno</w:t>
            </w:r>
            <w:proofErr w:type="spellEnd"/>
            <w:r w:rsidRPr="00530653">
              <w:rPr>
                <w:rFonts w:ascii="Calibri" w:hAnsi="Calibri" w:cs="Calibri"/>
                <w:sz w:val="20"/>
                <w:szCs w:val="20"/>
              </w:rPr>
              <w:t xml:space="preserve"> mora </w:t>
            </w:r>
            <w:proofErr w:type="spellStart"/>
            <w:r w:rsidRPr="00530653">
              <w:rPr>
                <w:rFonts w:ascii="Calibri" w:hAnsi="Calibri" w:cs="Calibri"/>
                <w:sz w:val="20"/>
                <w:szCs w:val="20"/>
              </w:rPr>
              <w:t>biti</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delovanje</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tudi</w:t>
            </w:r>
            <w:proofErr w:type="spellEnd"/>
            <w:r w:rsidRPr="00530653">
              <w:rPr>
                <w:rFonts w:ascii="Calibri" w:hAnsi="Calibri" w:cs="Calibri"/>
                <w:sz w:val="20"/>
                <w:szCs w:val="20"/>
              </w:rPr>
              <w:t xml:space="preserve"> v </w:t>
            </w:r>
            <w:proofErr w:type="spellStart"/>
            <w:r w:rsidRPr="00530653">
              <w:rPr>
                <w:rFonts w:ascii="Calibri" w:hAnsi="Calibri" w:cs="Calibri"/>
                <w:sz w:val="20"/>
                <w:szCs w:val="20"/>
              </w:rPr>
              <w:t>enosnopnem</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načinu</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globinskega</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profiliranja</w:t>
            </w:r>
            <w:proofErr w:type="spellEnd"/>
            <w:r w:rsidRPr="00530653">
              <w:rPr>
                <w:rFonts w:ascii="Calibri" w:hAnsi="Calibri" w:cs="Calibri"/>
                <w:sz w:val="20"/>
                <w:szCs w:val="20"/>
              </w:rPr>
              <w:t>),</w:t>
            </w:r>
          </w:p>
          <w:p w14:paraId="0D79FE22" w14:textId="77777777" w:rsidR="004C1B80" w:rsidRPr="00D01522" w:rsidRDefault="004C1B80" w:rsidP="00530653">
            <w:pPr>
              <w:pStyle w:val="Odstavekseznama"/>
              <w:widowControl w:val="0"/>
              <w:numPr>
                <w:ilvl w:val="0"/>
                <w:numId w:val="39"/>
              </w:numPr>
              <w:autoSpaceDE w:val="0"/>
              <w:autoSpaceDN w:val="0"/>
              <w:jc w:val="both"/>
              <w:rPr>
                <w:rFonts w:ascii="Calibri" w:hAnsi="Calibri" w:cs="Calibri"/>
                <w:sz w:val="20"/>
                <w:szCs w:val="20"/>
                <w:lang w:val="sv-SE"/>
              </w:rPr>
            </w:pPr>
            <w:r w:rsidRPr="00D01522">
              <w:rPr>
                <w:rFonts w:ascii="Calibri" w:hAnsi="Calibri" w:cs="Calibri"/>
                <w:sz w:val="20"/>
                <w:szCs w:val="20"/>
                <w:lang w:val="sv-SE"/>
              </w:rPr>
              <w:t xml:space="preserve">velikost snopa: manj kot 50 </w:t>
            </w:r>
            <w:r w:rsidRPr="00530653">
              <w:rPr>
                <w:rFonts w:ascii="Calibri" w:hAnsi="Calibri" w:cs="Calibri"/>
                <w:sz w:val="20"/>
                <w:szCs w:val="20"/>
              </w:rPr>
              <w:t>μ</w:t>
            </w:r>
            <w:r w:rsidRPr="00D01522">
              <w:rPr>
                <w:rFonts w:ascii="Calibri" w:hAnsi="Calibri" w:cs="Calibri"/>
                <w:sz w:val="20"/>
                <w:szCs w:val="20"/>
                <w:lang w:val="sv-SE"/>
              </w:rPr>
              <w:t>m (pri toku klastrov Ar 10 nA ali več),</w:t>
            </w:r>
          </w:p>
          <w:p w14:paraId="1C1727C9" w14:textId="77777777" w:rsidR="004C1B80" w:rsidRPr="00D01522" w:rsidRDefault="004C1B80" w:rsidP="00530653">
            <w:pPr>
              <w:pStyle w:val="Odstavekseznama"/>
              <w:widowControl w:val="0"/>
              <w:numPr>
                <w:ilvl w:val="0"/>
                <w:numId w:val="39"/>
              </w:numPr>
              <w:autoSpaceDE w:val="0"/>
              <w:autoSpaceDN w:val="0"/>
              <w:jc w:val="both"/>
              <w:rPr>
                <w:rFonts w:ascii="Calibri" w:hAnsi="Calibri" w:cs="Calibri"/>
                <w:sz w:val="20"/>
                <w:szCs w:val="20"/>
                <w:lang w:val="sv-SE"/>
              </w:rPr>
            </w:pPr>
            <w:r w:rsidRPr="00D01522">
              <w:rPr>
                <w:rFonts w:ascii="Calibri" w:hAnsi="Calibri" w:cs="Calibri"/>
                <w:sz w:val="20"/>
                <w:szCs w:val="20"/>
                <w:lang w:val="sv-SE"/>
              </w:rPr>
              <w:t xml:space="preserve">minimalni premer snopa: 5 </w:t>
            </w:r>
            <w:r w:rsidRPr="00530653">
              <w:rPr>
                <w:rFonts w:ascii="Calibri" w:hAnsi="Calibri" w:cs="Calibri"/>
                <w:sz w:val="20"/>
                <w:szCs w:val="20"/>
              </w:rPr>
              <w:t>μ</w:t>
            </w:r>
            <w:r w:rsidRPr="00D01522">
              <w:rPr>
                <w:rFonts w:ascii="Calibri" w:hAnsi="Calibri" w:cs="Calibri"/>
                <w:sz w:val="20"/>
                <w:szCs w:val="20"/>
                <w:lang w:val="sv-SE"/>
              </w:rPr>
              <w:t>m ali manj,</w:t>
            </w:r>
          </w:p>
          <w:p w14:paraId="7C08A72C" w14:textId="3F5DFDCC" w:rsidR="004C1B80" w:rsidRPr="00530653" w:rsidRDefault="004C1B80" w:rsidP="00530653">
            <w:pPr>
              <w:rPr>
                <w:rFonts w:ascii="Calibri" w:hAnsi="Calibri" w:cs="Calibri"/>
                <w:sz w:val="20"/>
                <w:szCs w:val="20"/>
                <w:lang w:val="sl-SI"/>
              </w:rPr>
            </w:pPr>
            <w:proofErr w:type="spellStart"/>
            <w:r w:rsidRPr="00530653">
              <w:rPr>
                <w:rFonts w:ascii="Calibri" w:hAnsi="Calibri" w:cs="Calibri"/>
                <w:sz w:val="20"/>
                <w:szCs w:val="20"/>
              </w:rPr>
              <w:t>minimalna</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dolžina</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pulza</w:t>
            </w:r>
            <w:proofErr w:type="spellEnd"/>
            <w:r w:rsidRPr="00530653">
              <w:rPr>
                <w:rFonts w:ascii="Calibri" w:hAnsi="Calibri" w:cs="Calibri"/>
                <w:sz w:val="20"/>
                <w:szCs w:val="20"/>
              </w:rPr>
              <w:t xml:space="preserve"> (z </w:t>
            </w:r>
            <w:proofErr w:type="spellStart"/>
            <w:r w:rsidRPr="00530653">
              <w:rPr>
                <w:rFonts w:ascii="Calibri" w:hAnsi="Calibri" w:cs="Calibri"/>
                <w:sz w:val="20"/>
                <w:szCs w:val="20"/>
              </w:rPr>
              <w:t>uporabo</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analizne</w:t>
            </w:r>
            <w:proofErr w:type="spellEnd"/>
            <w:r w:rsidRPr="00530653">
              <w:rPr>
                <w:rFonts w:ascii="Calibri" w:hAnsi="Calibri" w:cs="Calibri"/>
                <w:sz w:val="20"/>
                <w:szCs w:val="20"/>
              </w:rPr>
              <w:t xml:space="preserve"> </w:t>
            </w:r>
            <w:proofErr w:type="spellStart"/>
            <w:r w:rsidRPr="00530653">
              <w:rPr>
                <w:rFonts w:ascii="Calibri" w:hAnsi="Calibri" w:cs="Calibri"/>
                <w:sz w:val="20"/>
                <w:szCs w:val="20"/>
              </w:rPr>
              <w:t>opcije</w:t>
            </w:r>
            <w:proofErr w:type="spellEnd"/>
            <w:r w:rsidRPr="00530653">
              <w:rPr>
                <w:rFonts w:ascii="Calibri" w:hAnsi="Calibri" w:cs="Calibri"/>
                <w:sz w:val="20"/>
                <w:szCs w:val="20"/>
              </w:rPr>
              <w:t>): &lt; 20 ns.</w:t>
            </w:r>
          </w:p>
        </w:tc>
        <w:tc>
          <w:tcPr>
            <w:tcW w:w="1635" w:type="dxa"/>
            <w:tcMar>
              <w:top w:w="70" w:type="dxa"/>
              <w:left w:w="80" w:type="dxa"/>
              <w:bottom w:w="70" w:type="dxa"/>
              <w:right w:w="80" w:type="dxa"/>
            </w:tcMar>
          </w:tcPr>
          <w:p w14:paraId="33EF3C27" w14:textId="77777777" w:rsidR="00945EDD" w:rsidRDefault="00945EDD" w:rsidP="00530653">
            <w:pPr>
              <w:spacing w:after="20"/>
              <w:jc w:val="center"/>
              <w:rPr>
                <w:rFonts w:cs="Arial"/>
                <w:b/>
                <w:color w:val="1F1F1F"/>
                <w:sz w:val="16"/>
                <w:lang w:val="sl-SI"/>
              </w:rPr>
            </w:pPr>
          </w:p>
          <w:p w14:paraId="0646CFE3" w14:textId="4D438FC4" w:rsidR="00BE1B2A" w:rsidRDefault="004C1B80" w:rsidP="00530653">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155623675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6E7EEA86" w14:textId="7DDF9AE9" w:rsidR="004C1B80" w:rsidRPr="00744F12" w:rsidRDefault="004C1B80" w:rsidP="00530653">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40140154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607A2F00" w14:textId="77777777" w:rsidR="00945EDD" w:rsidRDefault="00945EDD" w:rsidP="00530653">
            <w:pPr>
              <w:spacing w:after="20"/>
              <w:rPr>
                <w:rFonts w:cs="Arial"/>
                <w:color w:val="6A6A6A"/>
                <w:sz w:val="15"/>
                <w:lang w:val="sl-SI"/>
              </w:rPr>
            </w:pPr>
          </w:p>
          <w:p w14:paraId="15F80FB1" w14:textId="7BE377DC" w:rsidR="004C1B80" w:rsidRPr="00744F12" w:rsidRDefault="004C1B80" w:rsidP="00530653">
            <w:pPr>
              <w:spacing w:after="20"/>
              <w:rPr>
                <w:rFonts w:cs="Arial"/>
                <w:lang w:val="sl-SI"/>
              </w:rPr>
            </w:pPr>
            <w:r w:rsidRPr="00744F12">
              <w:rPr>
                <w:rFonts w:cs="Arial"/>
                <w:color w:val="6A6A6A"/>
                <w:sz w:val="15"/>
                <w:lang w:val="sl-SI"/>
              </w:rPr>
              <w:t>Model / konfiguracija:</w:t>
            </w:r>
          </w:p>
          <w:p w14:paraId="687EBA43" w14:textId="77777777" w:rsidR="004C1B80" w:rsidRPr="00744F12" w:rsidRDefault="004C1B80" w:rsidP="00530653">
            <w:pPr>
              <w:spacing w:after="20"/>
              <w:rPr>
                <w:rFonts w:cs="Arial"/>
                <w:lang w:val="sl-SI"/>
              </w:rPr>
            </w:pPr>
            <w:r w:rsidRPr="00744F12">
              <w:rPr>
                <w:rFonts w:cs="Arial"/>
                <w:color w:val="6A6A6A"/>
                <w:sz w:val="15"/>
                <w:lang w:val="sl-SI"/>
              </w:rPr>
              <w:t>________________</w:t>
            </w:r>
          </w:p>
          <w:p w14:paraId="60BC88AF" w14:textId="77777777" w:rsidR="004C1B80" w:rsidRPr="00744F12" w:rsidRDefault="004C1B80" w:rsidP="00530653">
            <w:pPr>
              <w:spacing w:after="20"/>
              <w:rPr>
                <w:rFonts w:cs="Arial"/>
                <w:lang w:val="sl-SI"/>
              </w:rPr>
            </w:pPr>
          </w:p>
          <w:p w14:paraId="3BD49471" w14:textId="77777777" w:rsidR="004C1B80" w:rsidRPr="00744F12" w:rsidRDefault="004C1B80" w:rsidP="00530653">
            <w:pPr>
              <w:spacing w:after="20"/>
              <w:rPr>
                <w:rFonts w:cs="Arial"/>
                <w:lang w:val="sl-SI"/>
              </w:rPr>
            </w:pPr>
            <w:r w:rsidRPr="00744F12">
              <w:rPr>
                <w:rFonts w:cs="Arial"/>
                <w:color w:val="6A6A6A"/>
                <w:sz w:val="15"/>
                <w:lang w:val="sl-SI"/>
              </w:rPr>
              <w:t>Ponujena specifikacija:</w:t>
            </w:r>
          </w:p>
          <w:p w14:paraId="0EB5CFD8" w14:textId="654F77FC" w:rsidR="004C1B80" w:rsidRPr="00744F12" w:rsidRDefault="004C1B80" w:rsidP="00530653">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6FF33C66" w14:textId="77777777" w:rsidR="004C1B80" w:rsidRPr="00744F12" w:rsidRDefault="004C1B80" w:rsidP="00530653">
            <w:pPr>
              <w:spacing w:after="20"/>
              <w:rPr>
                <w:rFonts w:cs="Arial"/>
                <w:lang w:val="sl-SI"/>
              </w:rPr>
            </w:pPr>
            <w:r w:rsidRPr="00744F12">
              <w:rPr>
                <w:rFonts w:cs="Arial"/>
                <w:color w:val="6A6A6A"/>
                <w:sz w:val="15"/>
                <w:lang w:val="sl-SI"/>
              </w:rPr>
              <w:t>Naziv dokazila / URL:</w:t>
            </w:r>
          </w:p>
          <w:p w14:paraId="61611854" w14:textId="77777777" w:rsidR="004C1B80" w:rsidRPr="00744F12" w:rsidRDefault="004C1B80" w:rsidP="00530653">
            <w:pPr>
              <w:spacing w:after="20"/>
              <w:rPr>
                <w:rFonts w:cs="Arial"/>
                <w:lang w:val="sl-SI"/>
              </w:rPr>
            </w:pPr>
            <w:r w:rsidRPr="00744F12">
              <w:rPr>
                <w:rFonts w:cs="Arial"/>
                <w:color w:val="6A6A6A"/>
                <w:sz w:val="15"/>
                <w:lang w:val="sl-SI"/>
              </w:rPr>
              <w:t>________________</w:t>
            </w:r>
          </w:p>
          <w:p w14:paraId="64EF3158" w14:textId="77777777" w:rsidR="004C1B80" w:rsidRPr="00744F12" w:rsidRDefault="004C1B80" w:rsidP="00530653">
            <w:pPr>
              <w:spacing w:after="20"/>
              <w:rPr>
                <w:rFonts w:cs="Arial"/>
                <w:lang w:val="sl-SI"/>
              </w:rPr>
            </w:pPr>
            <w:r w:rsidRPr="00744F12">
              <w:rPr>
                <w:rFonts w:cs="Arial"/>
                <w:color w:val="6A6A6A"/>
                <w:sz w:val="15"/>
                <w:lang w:val="sl-SI"/>
              </w:rPr>
              <w:t>Sklic / stran:</w:t>
            </w:r>
          </w:p>
          <w:p w14:paraId="4744ED36" w14:textId="77777777" w:rsidR="004C1B80" w:rsidRPr="00744F12" w:rsidRDefault="004C1B80" w:rsidP="00530653">
            <w:pPr>
              <w:spacing w:after="20"/>
              <w:rPr>
                <w:rFonts w:cs="Arial"/>
                <w:lang w:val="sl-SI"/>
              </w:rPr>
            </w:pPr>
            <w:r w:rsidRPr="00744F12">
              <w:rPr>
                <w:rFonts w:cs="Arial"/>
                <w:color w:val="6A6A6A"/>
                <w:sz w:val="15"/>
                <w:lang w:val="sl-SI"/>
              </w:rPr>
              <w:t>________________</w:t>
            </w:r>
          </w:p>
        </w:tc>
      </w:tr>
      <w:tr w:rsidR="004C1B80" w:rsidRPr="00744F12" w14:paraId="41305CB6" w14:textId="77777777" w:rsidTr="004C1B80">
        <w:trPr>
          <w:jc w:val="center"/>
        </w:trPr>
        <w:tc>
          <w:tcPr>
            <w:tcW w:w="1701" w:type="dxa"/>
            <w:tcMar>
              <w:top w:w="70" w:type="dxa"/>
              <w:left w:w="80" w:type="dxa"/>
              <w:bottom w:w="70" w:type="dxa"/>
              <w:right w:w="80" w:type="dxa"/>
            </w:tcMar>
          </w:tcPr>
          <w:p w14:paraId="3926B5B6" w14:textId="51DE6354" w:rsidR="004C1B80" w:rsidRPr="00D01522" w:rsidRDefault="004C1B80" w:rsidP="00D01522">
            <w:pPr>
              <w:jc w:val="center"/>
              <w:rPr>
                <w:rFonts w:ascii="Calibri" w:hAnsi="Calibri" w:cs="Calibri"/>
                <w:sz w:val="20"/>
                <w:szCs w:val="20"/>
                <w:lang w:val="sl-SI"/>
              </w:rPr>
            </w:pPr>
            <w:r w:rsidRPr="00D01522">
              <w:rPr>
                <w:rFonts w:ascii="Calibri" w:hAnsi="Calibri" w:cs="Calibri"/>
                <w:sz w:val="20"/>
                <w:szCs w:val="20"/>
                <w:lang w:val="sl-SI"/>
              </w:rPr>
              <w:t>1.12</w:t>
            </w:r>
          </w:p>
        </w:tc>
        <w:tc>
          <w:tcPr>
            <w:tcW w:w="1559" w:type="dxa"/>
          </w:tcPr>
          <w:p w14:paraId="5D28D7CF" w14:textId="31D76E7D" w:rsidR="004C1B80" w:rsidRPr="00D01522" w:rsidRDefault="00DB2E9C" w:rsidP="006D5F46">
            <w:pPr>
              <w:widowControl w:val="0"/>
              <w:autoSpaceDE w:val="0"/>
              <w:autoSpaceDN w:val="0"/>
              <w:jc w:val="center"/>
              <w:rPr>
                <w:rFonts w:ascii="Calibri" w:hAnsi="Calibri" w:cs="Calibri"/>
                <w:sz w:val="20"/>
                <w:szCs w:val="20"/>
                <w:lang w:val="sl-SI"/>
              </w:rPr>
            </w:pPr>
            <w:r>
              <w:rPr>
                <w:rFonts w:ascii="Calibri" w:hAnsi="Calibri" w:cs="Calibri"/>
                <w:lang w:val="sv-SE"/>
              </w:rPr>
              <w:t>1</w:t>
            </w:r>
          </w:p>
        </w:tc>
        <w:tc>
          <w:tcPr>
            <w:tcW w:w="7393" w:type="dxa"/>
            <w:tcMar>
              <w:top w:w="70" w:type="dxa"/>
              <w:left w:w="85" w:type="dxa"/>
              <w:bottom w:w="70" w:type="dxa"/>
              <w:right w:w="85" w:type="dxa"/>
            </w:tcMar>
          </w:tcPr>
          <w:p w14:paraId="7D29A74A" w14:textId="2FA16192" w:rsidR="004C1B80" w:rsidRPr="00D01522" w:rsidRDefault="004C1B80" w:rsidP="00D01522">
            <w:pPr>
              <w:widowControl w:val="0"/>
              <w:autoSpaceDE w:val="0"/>
              <w:autoSpaceDN w:val="0"/>
              <w:rPr>
                <w:rFonts w:ascii="Calibri" w:hAnsi="Calibri" w:cs="Calibri"/>
                <w:sz w:val="20"/>
                <w:szCs w:val="20"/>
                <w:lang w:val="sl-SI"/>
              </w:rPr>
            </w:pPr>
            <w:r w:rsidRPr="00D01522">
              <w:rPr>
                <w:rFonts w:ascii="Calibri" w:hAnsi="Calibri" w:cs="Calibri"/>
                <w:sz w:val="20"/>
                <w:szCs w:val="20"/>
                <w:lang w:val="sl-SI"/>
              </w:rPr>
              <w:t>Računalniško krmiljeno gretje in hlajenje vzorca v komori za vnos vzorcev ter v glavni analizni komori med analizo vzorca, z naslednjimi specifikacijami:</w:t>
            </w:r>
          </w:p>
          <w:p w14:paraId="4203CFCC" w14:textId="77777777" w:rsidR="004C1B80" w:rsidRPr="00D01522" w:rsidRDefault="004C1B80" w:rsidP="00D01522">
            <w:pPr>
              <w:pStyle w:val="Odstavekseznama"/>
              <w:widowControl w:val="0"/>
              <w:numPr>
                <w:ilvl w:val="0"/>
                <w:numId w:val="39"/>
              </w:numPr>
              <w:autoSpaceDE w:val="0"/>
              <w:autoSpaceDN w:val="0"/>
              <w:jc w:val="both"/>
              <w:rPr>
                <w:rFonts w:ascii="Calibri" w:hAnsi="Calibri" w:cs="Calibri"/>
                <w:sz w:val="20"/>
                <w:szCs w:val="20"/>
                <w:lang w:val="sl-SI"/>
              </w:rPr>
            </w:pPr>
            <w:r w:rsidRPr="00D01522">
              <w:rPr>
                <w:rFonts w:ascii="Calibri" w:hAnsi="Calibri" w:cs="Calibri"/>
                <w:sz w:val="20"/>
                <w:szCs w:val="20"/>
                <w:lang w:val="sl-SI"/>
              </w:rPr>
              <w:t xml:space="preserve">možnost </w:t>
            </w:r>
            <w:r w:rsidRPr="00D01522">
              <w:rPr>
                <w:rFonts w:ascii="Calibri" w:hAnsi="Calibri" w:cs="Calibri"/>
                <w:b/>
                <w:bCs/>
                <w:sz w:val="20"/>
                <w:szCs w:val="20"/>
                <w:lang w:val="sl-SI"/>
              </w:rPr>
              <w:t>hlajenja vzorca</w:t>
            </w:r>
            <w:r w:rsidRPr="00D01522">
              <w:rPr>
                <w:rFonts w:ascii="Calibri" w:hAnsi="Calibri" w:cs="Calibri"/>
                <w:sz w:val="20"/>
                <w:szCs w:val="20"/>
                <w:lang w:val="sl-SI"/>
              </w:rPr>
              <w:t xml:space="preserve"> najmanj do −150 °C (ali manj) in možnost </w:t>
            </w:r>
            <w:r w:rsidRPr="00D01522">
              <w:rPr>
                <w:rFonts w:ascii="Calibri" w:hAnsi="Calibri" w:cs="Calibri"/>
                <w:b/>
                <w:bCs/>
                <w:sz w:val="20"/>
                <w:szCs w:val="20"/>
                <w:lang w:val="sl-SI"/>
              </w:rPr>
              <w:t>gretja vzorca</w:t>
            </w:r>
            <w:r w:rsidRPr="00D01522">
              <w:rPr>
                <w:rFonts w:ascii="Calibri" w:hAnsi="Calibri" w:cs="Calibri"/>
                <w:sz w:val="20"/>
                <w:szCs w:val="20"/>
                <w:lang w:val="sl-SI"/>
              </w:rPr>
              <w:t xml:space="preserve"> najmanj do 600 °C (ali več), pri čemer mora biti celoten temperaturni razpon (od najmanj −150 °C do najmanj 600 °C) dosegljiv na istem nosilcu vzorcev,</w:t>
            </w:r>
          </w:p>
          <w:p w14:paraId="2747A026" w14:textId="77777777" w:rsidR="004C1B80" w:rsidRPr="00D01522" w:rsidRDefault="004C1B80" w:rsidP="00D01522">
            <w:pPr>
              <w:pStyle w:val="Odstavekseznama"/>
              <w:widowControl w:val="0"/>
              <w:numPr>
                <w:ilvl w:val="0"/>
                <w:numId w:val="39"/>
              </w:numPr>
              <w:autoSpaceDE w:val="0"/>
              <w:autoSpaceDN w:val="0"/>
              <w:jc w:val="both"/>
              <w:rPr>
                <w:rFonts w:ascii="Calibri" w:hAnsi="Calibri" w:cs="Calibri"/>
                <w:sz w:val="20"/>
                <w:szCs w:val="20"/>
                <w:lang w:val="sv-SE"/>
              </w:rPr>
            </w:pPr>
            <w:r w:rsidRPr="00D01522">
              <w:rPr>
                <w:rFonts w:ascii="Calibri" w:hAnsi="Calibri" w:cs="Calibri"/>
                <w:sz w:val="20"/>
                <w:szCs w:val="20"/>
                <w:lang w:val="sv-SE"/>
              </w:rPr>
              <w:t>hlajenje iz sobne temperature na −130 °C mora biti možno v manj kot 15 minutah,</w:t>
            </w:r>
          </w:p>
          <w:p w14:paraId="01D79FE2" w14:textId="77777777" w:rsidR="004C1B80" w:rsidRPr="00D01522" w:rsidRDefault="004C1B80" w:rsidP="00D01522">
            <w:pPr>
              <w:pStyle w:val="Odstavekseznama"/>
              <w:widowControl w:val="0"/>
              <w:numPr>
                <w:ilvl w:val="0"/>
                <w:numId w:val="39"/>
              </w:numPr>
              <w:autoSpaceDE w:val="0"/>
              <w:autoSpaceDN w:val="0"/>
              <w:jc w:val="both"/>
              <w:rPr>
                <w:rFonts w:ascii="Calibri" w:hAnsi="Calibri" w:cs="Calibri"/>
                <w:sz w:val="20"/>
                <w:szCs w:val="20"/>
                <w:lang w:val="sv-SE"/>
              </w:rPr>
            </w:pPr>
            <w:r w:rsidRPr="00D01522">
              <w:rPr>
                <w:rFonts w:ascii="Calibri" w:hAnsi="Calibri" w:cs="Calibri"/>
                <w:sz w:val="20"/>
                <w:szCs w:val="20"/>
                <w:lang w:val="sv-SE"/>
              </w:rPr>
              <w:t xml:space="preserve">vključen mora biti dodaten </w:t>
            </w:r>
            <w:r w:rsidRPr="00D01522">
              <w:rPr>
                <w:rFonts w:ascii="Calibri" w:hAnsi="Calibri" w:cs="Calibri"/>
                <w:b/>
                <w:bCs/>
                <w:sz w:val="20"/>
                <w:szCs w:val="20"/>
                <w:lang w:val="sv-SE"/>
              </w:rPr>
              <w:t>namenski nosilec vzorca</w:t>
            </w:r>
            <w:r w:rsidRPr="00D01522">
              <w:rPr>
                <w:rFonts w:ascii="Calibri" w:hAnsi="Calibri" w:cs="Calibri"/>
                <w:sz w:val="20"/>
                <w:szCs w:val="20"/>
                <w:lang w:val="sv-SE"/>
              </w:rPr>
              <w:t xml:space="preserve"> z možnostjo hlajenja in gretja ter z omogočenim polnim premikanjem vzorca v smereh X, Y in Z, vrtenjem in nagibanjem vzorca,</w:t>
            </w:r>
          </w:p>
          <w:p w14:paraId="41B92A6B" w14:textId="481D5EEB" w:rsidR="004C1B80" w:rsidRPr="00D01522" w:rsidRDefault="004C1B80" w:rsidP="00D01522">
            <w:pPr>
              <w:rPr>
                <w:rFonts w:ascii="Calibri" w:hAnsi="Calibri" w:cs="Calibri"/>
                <w:sz w:val="20"/>
                <w:szCs w:val="20"/>
                <w:lang w:val="sl-SI"/>
              </w:rPr>
            </w:pPr>
            <w:r w:rsidRPr="00D01522">
              <w:rPr>
                <w:rFonts w:ascii="Calibri" w:hAnsi="Calibri" w:cs="Calibri"/>
                <w:sz w:val="20"/>
                <w:szCs w:val="20"/>
                <w:lang w:val="sv-SE"/>
              </w:rPr>
              <w:t>vključene morajo biti posode za tekoči dušik za komoro za vnos vzorcev in za glavno komoro.</w:t>
            </w:r>
          </w:p>
        </w:tc>
        <w:tc>
          <w:tcPr>
            <w:tcW w:w="1635" w:type="dxa"/>
            <w:tcMar>
              <w:top w:w="70" w:type="dxa"/>
              <w:left w:w="80" w:type="dxa"/>
              <w:bottom w:w="70" w:type="dxa"/>
              <w:right w:w="80" w:type="dxa"/>
            </w:tcMar>
          </w:tcPr>
          <w:p w14:paraId="61449103" w14:textId="77777777" w:rsidR="00945EDD" w:rsidRDefault="00945EDD" w:rsidP="001F1564">
            <w:pPr>
              <w:spacing w:after="20"/>
              <w:jc w:val="center"/>
              <w:rPr>
                <w:rFonts w:cs="Arial"/>
                <w:b/>
                <w:color w:val="1F1F1F"/>
                <w:sz w:val="16"/>
                <w:lang w:val="sl-SI"/>
              </w:rPr>
            </w:pPr>
          </w:p>
          <w:p w14:paraId="1496F271" w14:textId="4A6A0B69" w:rsidR="00BE1B2A" w:rsidRDefault="004C1B80" w:rsidP="001F1564">
            <w:pPr>
              <w:spacing w:after="20"/>
              <w:jc w:val="center"/>
              <w:rPr>
                <w:rFonts w:cs="Arial"/>
                <w:b/>
                <w:color w:val="1F1F1F"/>
                <w:sz w:val="16"/>
                <w:lang w:val="sl-SI"/>
              </w:rPr>
            </w:pPr>
            <w:r w:rsidRPr="00744F12">
              <w:rPr>
                <w:rFonts w:cs="Arial"/>
                <w:b/>
                <w:color w:val="1F1F1F"/>
                <w:sz w:val="16"/>
                <w:lang w:val="sl-SI"/>
              </w:rPr>
              <w:t xml:space="preserve"> DA  </w:t>
            </w:r>
            <w:sdt>
              <w:sdtPr>
                <w:rPr>
                  <w:rFonts w:cs="Arial"/>
                  <w:b/>
                  <w:color w:val="1F1F1F"/>
                  <w:sz w:val="16"/>
                  <w:lang w:val="sl-SI"/>
                </w:rPr>
                <w:id w:val="433482078"/>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267938C1" w14:textId="7704F77A" w:rsidR="004C1B80" w:rsidRPr="00744F12" w:rsidRDefault="004C1B80" w:rsidP="001F1564">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660218450"/>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161BA688" w14:textId="77777777" w:rsidR="00945EDD" w:rsidRDefault="00945EDD" w:rsidP="001F1564">
            <w:pPr>
              <w:spacing w:after="20"/>
              <w:rPr>
                <w:rFonts w:cs="Arial"/>
                <w:color w:val="6A6A6A"/>
                <w:sz w:val="15"/>
                <w:lang w:val="sl-SI"/>
              </w:rPr>
            </w:pPr>
          </w:p>
          <w:p w14:paraId="1383151D" w14:textId="1E7C0013" w:rsidR="004C1B80" w:rsidRPr="00744F12" w:rsidRDefault="004C1B80" w:rsidP="001F1564">
            <w:pPr>
              <w:spacing w:after="20"/>
              <w:rPr>
                <w:rFonts w:cs="Arial"/>
                <w:lang w:val="sl-SI"/>
              </w:rPr>
            </w:pPr>
            <w:r w:rsidRPr="00744F12">
              <w:rPr>
                <w:rFonts w:cs="Arial"/>
                <w:color w:val="6A6A6A"/>
                <w:sz w:val="15"/>
                <w:lang w:val="sl-SI"/>
              </w:rPr>
              <w:t>Model / konfiguracija:</w:t>
            </w:r>
          </w:p>
          <w:p w14:paraId="26CDBA93" w14:textId="77777777" w:rsidR="004C1B80" w:rsidRPr="00744F12" w:rsidRDefault="004C1B80" w:rsidP="001F1564">
            <w:pPr>
              <w:spacing w:after="20"/>
              <w:rPr>
                <w:rFonts w:cs="Arial"/>
                <w:lang w:val="sl-SI"/>
              </w:rPr>
            </w:pPr>
            <w:r w:rsidRPr="00744F12">
              <w:rPr>
                <w:rFonts w:cs="Arial"/>
                <w:color w:val="6A6A6A"/>
                <w:sz w:val="15"/>
                <w:lang w:val="sl-SI"/>
              </w:rPr>
              <w:t>________________</w:t>
            </w:r>
          </w:p>
          <w:p w14:paraId="3D7B665B" w14:textId="77777777" w:rsidR="004C1B80" w:rsidRPr="00744F12" w:rsidRDefault="004C1B80" w:rsidP="001F1564">
            <w:pPr>
              <w:spacing w:after="20"/>
              <w:rPr>
                <w:rFonts w:cs="Arial"/>
                <w:lang w:val="sl-SI"/>
              </w:rPr>
            </w:pPr>
          </w:p>
          <w:p w14:paraId="42127971" w14:textId="77777777" w:rsidR="004C1B80" w:rsidRPr="00744F12" w:rsidRDefault="004C1B80" w:rsidP="001F1564">
            <w:pPr>
              <w:spacing w:after="20"/>
              <w:rPr>
                <w:rFonts w:cs="Arial"/>
                <w:lang w:val="sl-SI"/>
              </w:rPr>
            </w:pPr>
            <w:r w:rsidRPr="00744F12">
              <w:rPr>
                <w:rFonts w:cs="Arial"/>
                <w:color w:val="6A6A6A"/>
                <w:sz w:val="15"/>
                <w:lang w:val="sl-SI"/>
              </w:rPr>
              <w:t>Ponujena specifikacija:</w:t>
            </w:r>
          </w:p>
          <w:p w14:paraId="56194F4C" w14:textId="59C9A95C" w:rsidR="004C1B80" w:rsidRPr="00744F12" w:rsidRDefault="004C1B80" w:rsidP="001F1564">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240407D4" w14:textId="77777777" w:rsidR="004C1B80" w:rsidRPr="00744F12" w:rsidRDefault="004C1B80" w:rsidP="00D01522">
            <w:pPr>
              <w:spacing w:after="20"/>
              <w:rPr>
                <w:rFonts w:cs="Arial"/>
                <w:lang w:val="sl-SI"/>
              </w:rPr>
            </w:pPr>
            <w:r w:rsidRPr="00744F12">
              <w:rPr>
                <w:rFonts w:cs="Arial"/>
                <w:color w:val="6A6A6A"/>
                <w:sz w:val="15"/>
                <w:lang w:val="sl-SI"/>
              </w:rPr>
              <w:t>Naziv dokazila / URL:</w:t>
            </w:r>
          </w:p>
          <w:p w14:paraId="49AD1519" w14:textId="77777777" w:rsidR="004C1B80" w:rsidRPr="00744F12" w:rsidRDefault="004C1B80" w:rsidP="00D01522">
            <w:pPr>
              <w:spacing w:after="20"/>
              <w:rPr>
                <w:rFonts w:cs="Arial"/>
                <w:lang w:val="sl-SI"/>
              </w:rPr>
            </w:pPr>
            <w:r w:rsidRPr="00744F12">
              <w:rPr>
                <w:rFonts w:cs="Arial"/>
                <w:color w:val="6A6A6A"/>
                <w:sz w:val="15"/>
                <w:lang w:val="sl-SI"/>
              </w:rPr>
              <w:t>________________</w:t>
            </w:r>
          </w:p>
          <w:p w14:paraId="100F4C0F" w14:textId="77777777" w:rsidR="004C1B80" w:rsidRPr="00744F12" w:rsidRDefault="004C1B80" w:rsidP="00D01522">
            <w:pPr>
              <w:spacing w:after="20"/>
              <w:rPr>
                <w:rFonts w:cs="Arial"/>
                <w:lang w:val="sl-SI"/>
              </w:rPr>
            </w:pPr>
            <w:r w:rsidRPr="00744F12">
              <w:rPr>
                <w:rFonts w:cs="Arial"/>
                <w:color w:val="6A6A6A"/>
                <w:sz w:val="15"/>
                <w:lang w:val="sl-SI"/>
              </w:rPr>
              <w:t>Sklic / stran:</w:t>
            </w:r>
          </w:p>
          <w:p w14:paraId="35E5851C" w14:textId="77777777" w:rsidR="004C1B80" w:rsidRPr="00744F12" w:rsidRDefault="004C1B80" w:rsidP="00D01522">
            <w:pPr>
              <w:spacing w:after="20"/>
              <w:rPr>
                <w:rFonts w:cs="Arial"/>
                <w:lang w:val="sl-SI"/>
              </w:rPr>
            </w:pPr>
            <w:r w:rsidRPr="00744F12">
              <w:rPr>
                <w:rFonts w:cs="Arial"/>
                <w:color w:val="6A6A6A"/>
                <w:sz w:val="15"/>
                <w:lang w:val="sl-SI"/>
              </w:rPr>
              <w:t>________________</w:t>
            </w:r>
          </w:p>
        </w:tc>
      </w:tr>
      <w:tr w:rsidR="004C1B80" w:rsidRPr="00744F12" w14:paraId="7C5B4387" w14:textId="77777777" w:rsidTr="004C1B80">
        <w:trPr>
          <w:jc w:val="center"/>
        </w:trPr>
        <w:tc>
          <w:tcPr>
            <w:tcW w:w="1701" w:type="dxa"/>
            <w:tcMar>
              <w:top w:w="70" w:type="dxa"/>
              <w:left w:w="80" w:type="dxa"/>
              <w:bottom w:w="70" w:type="dxa"/>
              <w:right w:w="80" w:type="dxa"/>
            </w:tcMar>
          </w:tcPr>
          <w:p w14:paraId="77618E47" w14:textId="0EA4F47B" w:rsidR="004C1B80" w:rsidRPr="00D01522" w:rsidRDefault="004C1B80" w:rsidP="00D01522">
            <w:pPr>
              <w:jc w:val="center"/>
              <w:rPr>
                <w:rFonts w:asciiTheme="majorHAnsi" w:hAnsiTheme="majorHAnsi" w:cstheme="majorHAnsi"/>
                <w:sz w:val="20"/>
                <w:szCs w:val="20"/>
                <w:lang w:val="sl-SI"/>
              </w:rPr>
            </w:pPr>
            <w:r w:rsidRPr="00D01522">
              <w:rPr>
                <w:rFonts w:asciiTheme="majorHAnsi" w:hAnsiTheme="majorHAnsi" w:cstheme="majorHAnsi"/>
                <w:sz w:val="20"/>
                <w:szCs w:val="20"/>
                <w:lang w:val="sl-SI"/>
              </w:rPr>
              <w:t>1.13</w:t>
            </w:r>
          </w:p>
        </w:tc>
        <w:tc>
          <w:tcPr>
            <w:tcW w:w="1559" w:type="dxa"/>
          </w:tcPr>
          <w:p w14:paraId="32264055" w14:textId="4A92B3BB" w:rsidR="004C1B80" w:rsidRPr="00D01522" w:rsidRDefault="00DB2E9C" w:rsidP="006D5F46">
            <w:pPr>
              <w:jc w:val="center"/>
              <w:rPr>
                <w:rFonts w:asciiTheme="majorHAnsi" w:hAnsiTheme="majorHAnsi" w:cstheme="majorHAnsi"/>
                <w:sz w:val="20"/>
                <w:szCs w:val="20"/>
                <w:lang w:val="sl-SI"/>
              </w:rPr>
            </w:pPr>
            <w:r>
              <w:rPr>
                <w:rFonts w:ascii="Calibri" w:hAnsi="Calibri" w:cs="Calibri"/>
                <w:lang w:val="sv-SE"/>
              </w:rPr>
              <w:t>1</w:t>
            </w:r>
          </w:p>
        </w:tc>
        <w:tc>
          <w:tcPr>
            <w:tcW w:w="7393" w:type="dxa"/>
            <w:tcMar>
              <w:top w:w="70" w:type="dxa"/>
              <w:left w:w="85" w:type="dxa"/>
              <w:bottom w:w="70" w:type="dxa"/>
              <w:right w:w="85" w:type="dxa"/>
            </w:tcMar>
          </w:tcPr>
          <w:p w14:paraId="41817E27" w14:textId="02EBFBC4" w:rsidR="004C1B80" w:rsidRPr="00D01522" w:rsidRDefault="004C1B80" w:rsidP="00D01522">
            <w:pPr>
              <w:rPr>
                <w:rFonts w:asciiTheme="majorHAnsi" w:hAnsiTheme="majorHAnsi" w:cstheme="majorHAnsi"/>
                <w:sz w:val="20"/>
                <w:szCs w:val="20"/>
                <w:lang w:val="sl-SI"/>
              </w:rPr>
            </w:pPr>
            <w:r w:rsidRPr="00D01522">
              <w:rPr>
                <w:rFonts w:asciiTheme="majorHAnsi" w:hAnsiTheme="majorHAnsi" w:cstheme="majorHAnsi"/>
                <w:sz w:val="20"/>
                <w:szCs w:val="20"/>
                <w:lang w:val="sl-SI"/>
              </w:rPr>
              <w:t>Visoko ločljivi sistem za slikovno navigacijo vzorca (refleksna kamera z 24,0 milijona slikovnih pik ali več, integrirana indirektno za osvetlitev vzorca ter USB vmesnik).</w:t>
            </w:r>
          </w:p>
        </w:tc>
        <w:tc>
          <w:tcPr>
            <w:tcW w:w="1635" w:type="dxa"/>
            <w:tcMar>
              <w:top w:w="70" w:type="dxa"/>
              <w:left w:w="80" w:type="dxa"/>
              <w:bottom w:w="70" w:type="dxa"/>
              <w:right w:w="80" w:type="dxa"/>
            </w:tcMar>
          </w:tcPr>
          <w:p w14:paraId="7F76BDDF" w14:textId="77777777" w:rsidR="00945EDD" w:rsidRDefault="004C1B80" w:rsidP="001F1564">
            <w:pPr>
              <w:spacing w:after="20"/>
              <w:jc w:val="center"/>
              <w:rPr>
                <w:rFonts w:cs="Arial"/>
                <w:b/>
                <w:color w:val="1F1F1F"/>
                <w:sz w:val="16"/>
                <w:lang w:val="sl-SI"/>
              </w:rPr>
            </w:pPr>
            <w:r w:rsidRPr="00744F12">
              <w:rPr>
                <w:rFonts w:cs="Arial"/>
                <w:b/>
                <w:color w:val="1F1F1F"/>
                <w:sz w:val="16"/>
                <w:lang w:val="sl-SI"/>
              </w:rPr>
              <w:t xml:space="preserve"> </w:t>
            </w:r>
          </w:p>
          <w:p w14:paraId="738601EE" w14:textId="3DD069C7" w:rsidR="00BE1B2A" w:rsidRDefault="004C1B80" w:rsidP="001F1564">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896556978"/>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73AE972E" w14:textId="72F67226" w:rsidR="004C1B80" w:rsidRPr="00744F12" w:rsidRDefault="004C1B80" w:rsidP="001F1564">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76452001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20328CBF" w14:textId="77777777" w:rsidR="00945EDD" w:rsidRDefault="00945EDD" w:rsidP="001F1564">
            <w:pPr>
              <w:spacing w:after="20"/>
              <w:rPr>
                <w:rFonts w:cs="Arial"/>
                <w:color w:val="6A6A6A"/>
                <w:sz w:val="15"/>
                <w:lang w:val="sl-SI"/>
              </w:rPr>
            </w:pPr>
          </w:p>
          <w:p w14:paraId="0BEAC6F6" w14:textId="095F1844" w:rsidR="004C1B80" w:rsidRPr="00744F12" w:rsidRDefault="004C1B80" w:rsidP="001F1564">
            <w:pPr>
              <w:spacing w:after="20"/>
              <w:rPr>
                <w:rFonts w:cs="Arial"/>
                <w:lang w:val="sl-SI"/>
              </w:rPr>
            </w:pPr>
            <w:r w:rsidRPr="00744F12">
              <w:rPr>
                <w:rFonts w:cs="Arial"/>
                <w:color w:val="6A6A6A"/>
                <w:sz w:val="15"/>
                <w:lang w:val="sl-SI"/>
              </w:rPr>
              <w:t>Model / konfiguracija:</w:t>
            </w:r>
          </w:p>
          <w:p w14:paraId="48DF7999" w14:textId="77777777" w:rsidR="004C1B80" w:rsidRPr="00744F12" w:rsidRDefault="004C1B80" w:rsidP="001F1564">
            <w:pPr>
              <w:spacing w:after="20"/>
              <w:rPr>
                <w:rFonts w:cs="Arial"/>
                <w:lang w:val="sl-SI"/>
              </w:rPr>
            </w:pPr>
            <w:r w:rsidRPr="00744F12">
              <w:rPr>
                <w:rFonts w:cs="Arial"/>
                <w:color w:val="6A6A6A"/>
                <w:sz w:val="15"/>
                <w:lang w:val="sl-SI"/>
              </w:rPr>
              <w:t>________________</w:t>
            </w:r>
          </w:p>
          <w:p w14:paraId="4048BF32" w14:textId="77777777" w:rsidR="004C1B80" w:rsidRPr="00744F12" w:rsidRDefault="004C1B80" w:rsidP="001F1564">
            <w:pPr>
              <w:spacing w:after="20"/>
              <w:rPr>
                <w:rFonts w:cs="Arial"/>
                <w:lang w:val="sl-SI"/>
              </w:rPr>
            </w:pPr>
          </w:p>
          <w:p w14:paraId="41DBA81F" w14:textId="77777777" w:rsidR="004C1B80" w:rsidRPr="00744F12" w:rsidRDefault="004C1B80" w:rsidP="001F1564">
            <w:pPr>
              <w:spacing w:after="20"/>
              <w:rPr>
                <w:rFonts w:cs="Arial"/>
                <w:lang w:val="sl-SI"/>
              </w:rPr>
            </w:pPr>
            <w:r w:rsidRPr="00744F12">
              <w:rPr>
                <w:rFonts w:cs="Arial"/>
                <w:color w:val="6A6A6A"/>
                <w:sz w:val="15"/>
                <w:lang w:val="sl-SI"/>
              </w:rPr>
              <w:t>Ponujena specifikacija:</w:t>
            </w:r>
          </w:p>
          <w:p w14:paraId="36A99EA6" w14:textId="22CD87A1" w:rsidR="004C1B80" w:rsidRPr="00744F12" w:rsidRDefault="004C1B80" w:rsidP="001F1564">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2438265D" w14:textId="77777777" w:rsidR="004C1B80" w:rsidRPr="00744F12" w:rsidRDefault="004C1B80" w:rsidP="00D01522">
            <w:pPr>
              <w:spacing w:after="20"/>
              <w:rPr>
                <w:rFonts w:cs="Arial"/>
                <w:lang w:val="sl-SI"/>
              </w:rPr>
            </w:pPr>
            <w:r w:rsidRPr="00744F12">
              <w:rPr>
                <w:rFonts w:cs="Arial"/>
                <w:color w:val="6A6A6A"/>
                <w:sz w:val="15"/>
                <w:lang w:val="sl-SI"/>
              </w:rPr>
              <w:t>Naziv dokazila / URL:</w:t>
            </w:r>
          </w:p>
          <w:p w14:paraId="19249262" w14:textId="77777777" w:rsidR="004C1B80" w:rsidRPr="00744F12" w:rsidRDefault="004C1B80" w:rsidP="00D01522">
            <w:pPr>
              <w:spacing w:after="20"/>
              <w:rPr>
                <w:rFonts w:cs="Arial"/>
                <w:lang w:val="sl-SI"/>
              </w:rPr>
            </w:pPr>
            <w:r w:rsidRPr="00744F12">
              <w:rPr>
                <w:rFonts w:cs="Arial"/>
                <w:color w:val="6A6A6A"/>
                <w:sz w:val="15"/>
                <w:lang w:val="sl-SI"/>
              </w:rPr>
              <w:t>________________</w:t>
            </w:r>
          </w:p>
          <w:p w14:paraId="2B106FDA" w14:textId="77777777" w:rsidR="004C1B80" w:rsidRPr="00744F12" w:rsidRDefault="004C1B80" w:rsidP="00D01522">
            <w:pPr>
              <w:spacing w:after="20"/>
              <w:rPr>
                <w:rFonts w:cs="Arial"/>
                <w:lang w:val="sl-SI"/>
              </w:rPr>
            </w:pPr>
            <w:r w:rsidRPr="00744F12">
              <w:rPr>
                <w:rFonts w:cs="Arial"/>
                <w:color w:val="6A6A6A"/>
                <w:sz w:val="15"/>
                <w:lang w:val="sl-SI"/>
              </w:rPr>
              <w:t>Sklic / stran:</w:t>
            </w:r>
          </w:p>
          <w:p w14:paraId="309FC527" w14:textId="77777777" w:rsidR="004C1B80" w:rsidRPr="00744F12" w:rsidRDefault="004C1B80" w:rsidP="00D01522">
            <w:pPr>
              <w:spacing w:after="20"/>
              <w:rPr>
                <w:rFonts w:cs="Arial"/>
                <w:lang w:val="sl-SI"/>
              </w:rPr>
            </w:pPr>
            <w:r w:rsidRPr="00744F12">
              <w:rPr>
                <w:rFonts w:cs="Arial"/>
                <w:color w:val="6A6A6A"/>
                <w:sz w:val="15"/>
                <w:lang w:val="sl-SI"/>
              </w:rPr>
              <w:t>________________</w:t>
            </w:r>
          </w:p>
        </w:tc>
      </w:tr>
      <w:tr w:rsidR="004C1B80" w:rsidRPr="00744F12" w14:paraId="20A4DF5A" w14:textId="77777777" w:rsidTr="004C1B80">
        <w:trPr>
          <w:jc w:val="center"/>
        </w:trPr>
        <w:tc>
          <w:tcPr>
            <w:tcW w:w="1701" w:type="dxa"/>
            <w:tcMar>
              <w:top w:w="70" w:type="dxa"/>
              <w:left w:w="80" w:type="dxa"/>
              <w:bottom w:w="70" w:type="dxa"/>
              <w:right w:w="80" w:type="dxa"/>
            </w:tcMar>
          </w:tcPr>
          <w:p w14:paraId="543A947E" w14:textId="6BC79A04" w:rsidR="004C1B80" w:rsidRPr="00D01522" w:rsidRDefault="004C1B80" w:rsidP="00D01522">
            <w:pPr>
              <w:jc w:val="center"/>
              <w:rPr>
                <w:rFonts w:asciiTheme="majorHAnsi" w:hAnsiTheme="majorHAnsi" w:cstheme="majorHAnsi"/>
                <w:sz w:val="20"/>
                <w:szCs w:val="20"/>
                <w:lang w:val="sl-SI"/>
              </w:rPr>
            </w:pPr>
            <w:r w:rsidRPr="00D01522">
              <w:rPr>
                <w:rFonts w:asciiTheme="majorHAnsi" w:hAnsiTheme="majorHAnsi" w:cstheme="majorHAnsi"/>
                <w:sz w:val="20"/>
                <w:szCs w:val="20"/>
                <w:lang w:val="sl-SI"/>
              </w:rPr>
              <w:t>1.14</w:t>
            </w:r>
          </w:p>
        </w:tc>
        <w:tc>
          <w:tcPr>
            <w:tcW w:w="1559" w:type="dxa"/>
          </w:tcPr>
          <w:p w14:paraId="1A3A3977" w14:textId="29501770" w:rsidR="004C1B80" w:rsidRPr="00D01522" w:rsidRDefault="00DB2E9C" w:rsidP="006D5F46">
            <w:pPr>
              <w:jc w:val="center"/>
              <w:rPr>
                <w:rFonts w:asciiTheme="majorHAnsi" w:hAnsiTheme="majorHAnsi" w:cstheme="majorHAnsi"/>
                <w:sz w:val="20"/>
                <w:szCs w:val="20"/>
                <w:lang w:val="sl-SI"/>
              </w:rPr>
            </w:pPr>
            <w:r>
              <w:rPr>
                <w:rFonts w:ascii="Calibri" w:hAnsi="Calibri" w:cs="Calibri"/>
                <w:lang w:val="sv-SE"/>
              </w:rPr>
              <w:t>1</w:t>
            </w:r>
          </w:p>
        </w:tc>
        <w:tc>
          <w:tcPr>
            <w:tcW w:w="7393" w:type="dxa"/>
            <w:tcMar>
              <w:top w:w="70" w:type="dxa"/>
              <w:left w:w="85" w:type="dxa"/>
              <w:bottom w:w="70" w:type="dxa"/>
              <w:right w:w="85" w:type="dxa"/>
            </w:tcMar>
          </w:tcPr>
          <w:p w14:paraId="06C54AE9" w14:textId="007EC438" w:rsidR="004C1B80" w:rsidRPr="00D01522" w:rsidRDefault="004C1B80" w:rsidP="00D01522">
            <w:pPr>
              <w:rPr>
                <w:rFonts w:asciiTheme="majorHAnsi" w:hAnsiTheme="majorHAnsi" w:cstheme="majorHAnsi"/>
                <w:sz w:val="20"/>
                <w:szCs w:val="20"/>
                <w:lang w:val="sl-SI"/>
              </w:rPr>
            </w:pPr>
            <w:r w:rsidRPr="00D01522">
              <w:rPr>
                <w:rFonts w:asciiTheme="majorHAnsi" w:hAnsiTheme="majorHAnsi" w:cstheme="majorHAnsi"/>
                <w:sz w:val="20"/>
                <w:szCs w:val="20"/>
                <w:lang w:val="sl-SI"/>
              </w:rPr>
              <w:t xml:space="preserve">Detektor sekundarnih elektronov (SE). </w:t>
            </w:r>
          </w:p>
          <w:p w14:paraId="4E34B1D4" w14:textId="59D786B6" w:rsidR="004C1B80" w:rsidRPr="00D01522" w:rsidRDefault="004C1B80" w:rsidP="00D01522">
            <w:pPr>
              <w:rPr>
                <w:rFonts w:asciiTheme="majorHAnsi" w:hAnsiTheme="majorHAnsi" w:cstheme="majorHAnsi"/>
                <w:sz w:val="20"/>
                <w:szCs w:val="20"/>
                <w:lang w:val="sl-SI"/>
              </w:rPr>
            </w:pPr>
            <w:r w:rsidRPr="00D01522">
              <w:rPr>
                <w:rFonts w:asciiTheme="majorHAnsi" w:hAnsiTheme="majorHAnsi" w:cstheme="majorHAnsi"/>
                <w:sz w:val="20"/>
                <w:szCs w:val="20"/>
                <w:lang w:val="sl-SI"/>
              </w:rPr>
              <w:t xml:space="preserve">Omogočeno mora biti pridobivanje slik s pomočjo sekundarnih elektronov (SE) z uporabo različnih ionskih pušk z in brez napetosti (angl. </w:t>
            </w:r>
            <w:proofErr w:type="spellStart"/>
            <w:r w:rsidRPr="00D01522">
              <w:rPr>
                <w:rFonts w:asciiTheme="majorHAnsi" w:hAnsiTheme="majorHAnsi" w:cstheme="majorHAnsi"/>
                <w:sz w:val="20"/>
                <w:szCs w:val="20"/>
                <w:lang w:val="sl-SI"/>
              </w:rPr>
              <w:t>extraction</w:t>
            </w:r>
            <w:proofErr w:type="spellEnd"/>
            <w:r w:rsidRPr="00D01522">
              <w:rPr>
                <w:rFonts w:asciiTheme="majorHAnsi" w:hAnsiTheme="majorHAnsi" w:cstheme="majorHAnsi"/>
                <w:sz w:val="20"/>
                <w:szCs w:val="20"/>
                <w:lang w:val="sl-SI"/>
              </w:rPr>
              <w:t xml:space="preserve"> </w:t>
            </w:r>
            <w:proofErr w:type="spellStart"/>
            <w:r w:rsidRPr="00D01522">
              <w:rPr>
                <w:rFonts w:asciiTheme="majorHAnsi" w:hAnsiTheme="majorHAnsi" w:cstheme="majorHAnsi"/>
                <w:sz w:val="20"/>
                <w:szCs w:val="20"/>
                <w:lang w:val="sl-SI"/>
              </w:rPr>
              <w:t>voltage</w:t>
            </w:r>
            <w:proofErr w:type="spellEnd"/>
            <w:r w:rsidRPr="00D01522">
              <w:rPr>
                <w:rFonts w:asciiTheme="majorHAnsi" w:hAnsiTheme="majorHAnsi" w:cstheme="majorHAnsi"/>
                <w:sz w:val="20"/>
                <w:szCs w:val="20"/>
                <w:lang w:val="sl-SI"/>
              </w:rPr>
              <w:t>) analizatorja. Uporabniku mora biti omogočeno nastaviti parametre kot je fokus in območje pogleda za obe polariteti sekundarnih ionov s pomočjo SE-slik.</w:t>
            </w:r>
          </w:p>
        </w:tc>
        <w:tc>
          <w:tcPr>
            <w:tcW w:w="1635" w:type="dxa"/>
            <w:tcMar>
              <w:top w:w="70" w:type="dxa"/>
              <w:left w:w="80" w:type="dxa"/>
              <w:bottom w:w="70" w:type="dxa"/>
              <w:right w:w="80" w:type="dxa"/>
            </w:tcMar>
          </w:tcPr>
          <w:p w14:paraId="2A87ED84" w14:textId="77777777" w:rsidR="00945EDD" w:rsidRDefault="00945EDD" w:rsidP="001F1564">
            <w:pPr>
              <w:spacing w:after="20"/>
              <w:jc w:val="center"/>
              <w:rPr>
                <w:rFonts w:cs="Arial"/>
                <w:b/>
                <w:color w:val="1F1F1F"/>
                <w:sz w:val="16"/>
                <w:lang w:val="sl-SI"/>
              </w:rPr>
            </w:pPr>
          </w:p>
          <w:p w14:paraId="7EE00395" w14:textId="4E4E3D06" w:rsidR="00BE1B2A" w:rsidRDefault="004C1B80" w:rsidP="001F1564">
            <w:pPr>
              <w:spacing w:after="20"/>
              <w:jc w:val="center"/>
              <w:rPr>
                <w:rFonts w:cs="Arial"/>
                <w:b/>
                <w:color w:val="1F1F1F"/>
                <w:sz w:val="16"/>
                <w:lang w:val="sl-SI"/>
              </w:rPr>
            </w:pPr>
            <w:r w:rsidRPr="00744F12">
              <w:rPr>
                <w:rFonts w:cs="Arial"/>
                <w:b/>
                <w:color w:val="1F1F1F"/>
                <w:sz w:val="16"/>
                <w:lang w:val="sl-SI"/>
              </w:rPr>
              <w:t xml:space="preserve"> DA  </w:t>
            </w:r>
            <w:sdt>
              <w:sdtPr>
                <w:rPr>
                  <w:rFonts w:cs="Arial"/>
                  <w:b/>
                  <w:color w:val="1F1F1F"/>
                  <w:sz w:val="16"/>
                  <w:lang w:val="sl-SI"/>
                </w:rPr>
                <w:id w:val="1716843854"/>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23257B1F" w14:textId="6AC4117E" w:rsidR="004C1B80" w:rsidRPr="00744F12" w:rsidRDefault="004C1B80" w:rsidP="001F1564">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514663770"/>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5DCF043D" w14:textId="77777777" w:rsidR="00945EDD" w:rsidRDefault="00945EDD" w:rsidP="001F1564">
            <w:pPr>
              <w:spacing w:after="20"/>
              <w:rPr>
                <w:rFonts w:cs="Arial"/>
                <w:color w:val="6A6A6A"/>
                <w:sz w:val="15"/>
                <w:lang w:val="sl-SI"/>
              </w:rPr>
            </w:pPr>
          </w:p>
          <w:p w14:paraId="6FF12375" w14:textId="3BAFAEBB" w:rsidR="004C1B80" w:rsidRPr="00744F12" w:rsidRDefault="004C1B80" w:rsidP="001F1564">
            <w:pPr>
              <w:spacing w:after="20"/>
              <w:rPr>
                <w:rFonts w:cs="Arial"/>
                <w:lang w:val="sl-SI"/>
              </w:rPr>
            </w:pPr>
            <w:r w:rsidRPr="00744F12">
              <w:rPr>
                <w:rFonts w:cs="Arial"/>
                <w:color w:val="6A6A6A"/>
                <w:sz w:val="15"/>
                <w:lang w:val="sl-SI"/>
              </w:rPr>
              <w:t>Model / konfiguracija:</w:t>
            </w:r>
          </w:p>
          <w:p w14:paraId="10EA3F7C" w14:textId="77777777" w:rsidR="004C1B80" w:rsidRPr="00744F12" w:rsidRDefault="004C1B80" w:rsidP="001F1564">
            <w:pPr>
              <w:spacing w:after="20"/>
              <w:rPr>
                <w:rFonts w:cs="Arial"/>
                <w:lang w:val="sl-SI"/>
              </w:rPr>
            </w:pPr>
            <w:r w:rsidRPr="00744F12">
              <w:rPr>
                <w:rFonts w:cs="Arial"/>
                <w:color w:val="6A6A6A"/>
                <w:sz w:val="15"/>
                <w:lang w:val="sl-SI"/>
              </w:rPr>
              <w:t>________________</w:t>
            </w:r>
          </w:p>
          <w:p w14:paraId="059234D1" w14:textId="77777777" w:rsidR="004C1B80" w:rsidRPr="00744F12" w:rsidRDefault="004C1B80" w:rsidP="001F1564">
            <w:pPr>
              <w:spacing w:after="20"/>
              <w:rPr>
                <w:rFonts w:cs="Arial"/>
                <w:lang w:val="sl-SI"/>
              </w:rPr>
            </w:pPr>
          </w:p>
          <w:p w14:paraId="5500F550" w14:textId="77777777" w:rsidR="004C1B80" w:rsidRPr="00744F12" w:rsidRDefault="004C1B80" w:rsidP="001F1564">
            <w:pPr>
              <w:spacing w:after="20"/>
              <w:rPr>
                <w:rFonts w:cs="Arial"/>
                <w:lang w:val="sl-SI"/>
              </w:rPr>
            </w:pPr>
            <w:r w:rsidRPr="00744F12">
              <w:rPr>
                <w:rFonts w:cs="Arial"/>
                <w:color w:val="6A6A6A"/>
                <w:sz w:val="15"/>
                <w:lang w:val="sl-SI"/>
              </w:rPr>
              <w:t>Ponujena specifikacija:</w:t>
            </w:r>
          </w:p>
          <w:p w14:paraId="69721653" w14:textId="20CFF187" w:rsidR="004C1B80" w:rsidRPr="00744F12" w:rsidRDefault="004C1B80" w:rsidP="001F1564">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58CF6D01" w14:textId="77777777" w:rsidR="004C1B80" w:rsidRPr="00744F12" w:rsidRDefault="004C1B80" w:rsidP="00D01522">
            <w:pPr>
              <w:spacing w:after="20"/>
              <w:rPr>
                <w:rFonts w:cs="Arial"/>
                <w:lang w:val="sl-SI"/>
              </w:rPr>
            </w:pPr>
            <w:r w:rsidRPr="00744F12">
              <w:rPr>
                <w:rFonts w:cs="Arial"/>
                <w:color w:val="6A6A6A"/>
                <w:sz w:val="15"/>
                <w:lang w:val="sl-SI"/>
              </w:rPr>
              <w:t>Naziv dokazila / URL:</w:t>
            </w:r>
          </w:p>
          <w:p w14:paraId="2895AD0F" w14:textId="77777777" w:rsidR="004C1B80" w:rsidRPr="00744F12" w:rsidRDefault="004C1B80" w:rsidP="00D01522">
            <w:pPr>
              <w:spacing w:after="20"/>
              <w:rPr>
                <w:rFonts w:cs="Arial"/>
                <w:lang w:val="sl-SI"/>
              </w:rPr>
            </w:pPr>
            <w:r w:rsidRPr="00744F12">
              <w:rPr>
                <w:rFonts w:cs="Arial"/>
                <w:color w:val="6A6A6A"/>
                <w:sz w:val="15"/>
                <w:lang w:val="sl-SI"/>
              </w:rPr>
              <w:t>________________</w:t>
            </w:r>
          </w:p>
          <w:p w14:paraId="111CEF4B" w14:textId="77777777" w:rsidR="004C1B80" w:rsidRPr="00744F12" w:rsidRDefault="004C1B80" w:rsidP="00D01522">
            <w:pPr>
              <w:spacing w:after="20"/>
              <w:rPr>
                <w:rFonts w:cs="Arial"/>
                <w:lang w:val="sl-SI"/>
              </w:rPr>
            </w:pPr>
            <w:r w:rsidRPr="00744F12">
              <w:rPr>
                <w:rFonts w:cs="Arial"/>
                <w:color w:val="6A6A6A"/>
                <w:sz w:val="15"/>
                <w:lang w:val="sl-SI"/>
              </w:rPr>
              <w:t>Sklic / stran:</w:t>
            </w:r>
          </w:p>
          <w:p w14:paraId="1E14D7BB" w14:textId="77777777" w:rsidR="004C1B80" w:rsidRPr="00744F12" w:rsidRDefault="004C1B80" w:rsidP="00D01522">
            <w:pPr>
              <w:spacing w:after="20"/>
              <w:rPr>
                <w:rFonts w:cs="Arial"/>
                <w:lang w:val="sl-SI"/>
              </w:rPr>
            </w:pPr>
            <w:r w:rsidRPr="00744F12">
              <w:rPr>
                <w:rFonts w:cs="Arial"/>
                <w:color w:val="6A6A6A"/>
                <w:sz w:val="15"/>
                <w:lang w:val="sl-SI"/>
              </w:rPr>
              <w:t>________________</w:t>
            </w:r>
          </w:p>
        </w:tc>
      </w:tr>
      <w:tr w:rsidR="004C1B80" w:rsidRPr="00744F12" w14:paraId="2AF2A642" w14:textId="77777777" w:rsidTr="004C1B80">
        <w:trPr>
          <w:jc w:val="center"/>
        </w:trPr>
        <w:tc>
          <w:tcPr>
            <w:tcW w:w="1701" w:type="dxa"/>
            <w:tcMar>
              <w:top w:w="70" w:type="dxa"/>
              <w:left w:w="80" w:type="dxa"/>
              <w:bottom w:w="70" w:type="dxa"/>
              <w:right w:w="80" w:type="dxa"/>
            </w:tcMar>
          </w:tcPr>
          <w:p w14:paraId="70193EEF" w14:textId="542E3543" w:rsidR="004C1B80" w:rsidRPr="00D01522" w:rsidRDefault="004C1B80" w:rsidP="00D01522">
            <w:pPr>
              <w:jc w:val="center"/>
              <w:rPr>
                <w:rFonts w:asciiTheme="majorHAnsi" w:hAnsiTheme="majorHAnsi" w:cstheme="majorHAnsi"/>
                <w:sz w:val="20"/>
                <w:szCs w:val="20"/>
                <w:lang w:val="sl-SI"/>
              </w:rPr>
            </w:pPr>
            <w:r w:rsidRPr="00D01522">
              <w:rPr>
                <w:rFonts w:asciiTheme="majorHAnsi" w:hAnsiTheme="majorHAnsi" w:cstheme="majorHAnsi"/>
                <w:sz w:val="20"/>
                <w:szCs w:val="20"/>
                <w:lang w:val="sl-SI"/>
              </w:rPr>
              <w:t>1.15</w:t>
            </w:r>
          </w:p>
        </w:tc>
        <w:tc>
          <w:tcPr>
            <w:tcW w:w="1559" w:type="dxa"/>
          </w:tcPr>
          <w:p w14:paraId="19DED30C" w14:textId="2B433450" w:rsidR="004C1B80" w:rsidRPr="00D01522" w:rsidRDefault="00DB2E9C" w:rsidP="006D5F46">
            <w:pPr>
              <w:jc w:val="center"/>
              <w:rPr>
                <w:rFonts w:asciiTheme="majorHAnsi" w:eastAsia="Calibri" w:hAnsiTheme="majorHAnsi" w:cstheme="majorHAnsi"/>
                <w:sz w:val="20"/>
                <w:szCs w:val="20"/>
                <w:lang w:val="sl-SI" w:eastAsia="sl-SI"/>
              </w:rPr>
            </w:pPr>
            <w:r>
              <w:rPr>
                <w:rFonts w:ascii="Calibri" w:hAnsi="Calibri" w:cs="Calibri"/>
                <w:lang w:val="sv-SE"/>
              </w:rPr>
              <w:t>1</w:t>
            </w:r>
          </w:p>
        </w:tc>
        <w:tc>
          <w:tcPr>
            <w:tcW w:w="7393" w:type="dxa"/>
            <w:tcMar>
              <w:top w:w="70" w:type="dxa"/>
              <w:left w:w="85" w:type="dxa"/>
              <w:bottom w:w="70" w:type="dxa"/>
              <w:right w:w="85" w:type="dxa"/>
            </w:tcMar>
          </w:tcPr>
          <w:p w14:paraId="455D1CAD" w14:textId="46BB48A6" w:rsidR="004C1B80" w:rsidRPr="00D01522" w:rsidRDefault="004C1B80" w:rsidP="00D01522">
            <w:pPr>
              <w:jc w:val="both"/>
              <w:rPr>
                <w:rFonts w:asciiTheme="majorHAnsi" w:eastAsia="Calibri" w:hAnsiTheme="majorHAnsi" w:cstheme="majorHAnsi"/>
                <w:sz w:val="20"/>
                <w:szCs w:val="20"/>
                <w:lang w:val="sl-SI" w:eastAsia="sl-SI"/>
              </w:rPr>
            </w:pPr>
            <w:r w:rsidRPr="00D01522">
              <w:rPr>
                <w:rFonts w:asciiTheme="majorHAnsi" w:eastAsia="Calibri" w:hAnsiTheme="majorHAnsi" w:cstheme="majorHAnsi"/>
                <w:sz w:val="20"/>
                <w:szCs w:val="20"/>
                <w:lang w:val="sl-SI" w:eastAsia="sl-SI"/>
              </w:rPr>
              <w:t xml:space="preserve">Sistem mora biti dobavljen s kompletom </w:t>
            </w:r>
            <w:r w:rsidRPr="00D01522">
              <w:rPr>
                <w:rFonts w:asciiTheme="majorHAnsi" w:eastAsia="Calibri" w:hAnsiTheme="majorHAnsi" w:cstheme="majorHAnsi"/>
                <w:b/>
                <w:bCs/>
                <w:sz w:val="20"/>
                <w:szCs w:val="20"/>
                <w:lang w:val="sl-SI" w:eastAsia="sl-SI"/>
              </w:rPr>
              <w:t>nosilcev vzorcev</w:t>
            </w:r>
            <w:r w:rsidRPr="00D01522">
              <w:rPr>
                <w:rFonts w:asciiTheme="majorHAnsi" w:eastAsia="Calibri" w:hAnsiTheme="majorHAnsi" w:cstheme="majorHAnsi"/>
                <w:sz w:val="20"/>
                <w:szCs w:val="20"/>
                <w:lang w:val="sl-SI" w:eastAsia="sl-SI"/>
              </w:rPr>
              <w:t>, ki so kompatibilni s komoro za vnos vzorcev, in vključujejo najmanj:</w:t>
            </w:r>
          </w:p>
          <w:p w14:paraId="2021FC48" w14:textId="77777777" w:rsidR="004C1B80" w:rsidRPr="00D01522" w:rsidRDefault="004C1B80" w:rsidP="00D01522">
            <w:pPr>
              <w:numPr>
                <w:ilvl w:val="0"/>
                <w:numId w:val="39"/>
              </w:numPr>
              <w:contextualSpacing/>
              <w:jc w:val="both"/>
              <w:rPr>
                <w:rFonts w:asciiTheme="majorHAnsi" w:eastAsia="Calibri" w:hAnsiTheme="majorHAnsi" w:cstheme="majorHAnsi"/>
                <w:sz w:val="20"/>
                <w:szCs w:val="20"/>
                <w:lang w:val="sl-SI" w:eastAsia="sl-SI"/>
              </w:rPr>
            </w:pPr>
            <w:r w:rsidRPr="00D01522">
              <w:rPr>
                <w:rFonts w:asciiTheme="majorHAnsi" w:eastAsia="Calibri" w:hAnsiTheme="majorHAnsi" w:cstheme="majorHAnsi"/>
                <w:sz w:val="20"/>
                <w:szCs w:val="20"/>
                <w:lang w:val="sl-SI" w:eastAsia="sl-SI"/>
              </w:rPr>
              <w:t>3 nosilce vzorcev za vpetje od spodaj (pod površino nosilca) za 10 ali več vzorcev z dimenzijami 10 mm (ali več) × 10 mm (ali več) × 8 mm (ali več), vključno s priborom za vpetje in posodo za shranjevanje,</w:t>
            </w:r>
          </w:p>
          <w:p w14:paraId="1F682755" w14:textId="52D80B0E" w:rsidR="004C1B80" w:rsidRPr="00D01522" w:rsidRDefault="004C1B80" w:rsidP="00D01522">
            <w:pPr>
              <w:rPr>
                <w:rFonts w:asciiTheme="majorHAnsi" w:hAnsiTheme="majorHAnsi" w:cstheme="majorHAnsi"/>
                <w:sz w:val="20"/>
                <w:szCs w:val="20"/>
                <w:lang w:val="sl-SI"/>
              </w:rPr>
            </w:pPr>
            <w:r w:rsidRPr="00D01522">
              <w:rPr>
                <w:rFonts w:asciiTheme="majorHAnsi" w:eastAsia="Calibri" w:hAnsiTheme="majorHAnsi" w:cstheme="majorHAnsi"/>
                <w:sz w:val="20"/>
                <w:szCs w:val="20"/>
                <w:lang w:val="sl-SI" w:eastAsia="sl-SI"/>
              </w:rPr>
              <w:t>3 nosilce vzorcev za vpetje vzorcev od zgoraj (nad nosilcem) na površini 90 mm (ali več) × 70 mm (ali več) z debelino najmanj 20 mm ali več, vključno s priborom za vpetje in posodo za shranjevanje.</w:t>
            </w:r>
          </w:p>
        </w:tc>
        <w:tc>
          <w:tcPr>
            <w:tcW w:w="1635" w:type="dxa"/>
            <w:tcMar>
              <w:top w:w="70" w:type="dxa"/>
              <w:left w:w="80" w:type="dxa"/>
              <w:bottom w:w="70" w:type="dxa"/>
              <w:right w:w="80" w:type="dxa"/>
            </w:tcMar>
          </w:tcPr>
          <w:p w14:paraId="30DD08EC" w14:textId="77777777" w:rsidR="00945EDD" w:rsidRDefault="00945EDD" w:rsidP="001F1564">
            <w:pPr>
              <w:spacing w:after="20"/>
              <w:jc w:val="center"/>
              <w:rPr>
                <w:rFonts w:cs="Arial"/>
                <w:b/>
                <w:color w:val="1F1F1F"/>
                <w:sz w:val="16"/>
                <w:lang w:val="sl-SI"/>
              </w:rPr>
            </w:pPr>
          </w:p>
          <w:p w14:paraId="7000D3A3" w14:textId="69E27CDD" w:rsidR="00BE1B2A" w:rsidRDefault="004C1B80" w:rsidP="001F1564">
            <w:pPr>
              <w:spacing w:after="20"/>
              <w:jc w:val="center"/>
              <w:rPr>
                <w:rFonts w:cs="Arial"/>
                <w:b/>
                <w:color w:val="1F1F1F"/>
                <w:sz w:val="16"/>
                <w:lang w:val="sl-SI"/>
              </w:rPr>
            </w:pPr>
            <w:r w:rsidRPr="00744F12">
              <w:rPr>
                <w:rFonts w:cs="Arial"/>
                <w:b/>
                <w:color w:val="1F1F1F"/>
                <w:sz w:val="16"/>
                <w:lang w:val="sl-SI"/>
              </w:rPr>
              <w:t xml:space="preserve"> DA  </w:t>
            </w:r>
            <w:sdt>
              <w:sdtPr>
                <w:rPr>
                  <w:rFonts w:cs="Arial"/>
                  <w:b/>
                  <w:color w:val="1F1F1F"/>
                  <w:sz w:val="16"/>
                  <w:lang w:val="sl-SI"/>
                </w:rPr>
                <w:id w:val="146384522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2019AB5A" w14:textId="0DC8EB8A" w:rsidR="004C1B80" w:rsidRPr="00744F12" w:rsidRDefault="004C1B80" w:rsidP="001F1564">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961535082"/>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24E2E301" w14:textId="77777777" w:rsidR="00945EDD" w:rsidRDefault="00945EDD" w:rsidP="001F1564">
            <w:pPr>
              <w:spacing w:after="20"/>
              <w:rPr>
                <w:rFonts w:cs="Arial"/>
                <w:color w:val="6A6A6A"/>
                <w:sz w:val="15"/>
                <w:lang w:val="sl-SI"/>
              </w:rPr>
            </w:pPr>
          </w:p>
          <w:p w14:paraId="13CF6ABF" w14:textId="2AAC0906" w:rsidR="004C1B80" w:rsidRPr="00744F12" w:rsidRDefault="004C1B80" w:rsidP="001F1564">
            <w:pPr>
              <w:spacing w:after="20"/>
              <w:rPr>
                <w:rFonts w:cs="Arial"/>
                <w:lang w:val="sl-SI"/>
              </w:rPr>
            </w:pPr>
            <w:r w:rsidRPr="00744F12">
              <w:rPr>
                <w:rFonts w:cs="Arial"/>
                <w:color w:val="6A6A6A"/>
                <w:sz w:val="15"/>
                <w:lang w:val="sl-SI"/>
              </w:rPr>
              <w:t>Model / konfiguracija:</w:t>
            </w:r>
          </w:p>
          <w:p w14:paraId="173EED11" w14:textId="77777777" w:rsidR="004C1B80" w:rsidRPr="00744F12" w:rsidRDefault="004C1B80" w:rsidP="001F1564">
            <w:pPr>
              <w:spacing w:after="20"/>
              <w:rPr>
                <w:rFonts w:cs="Arial"/>
                <w:lang w:val="sl-SI"/>
              </w:rPr>
            </w:pPr>
            <w:r w:rsidRPr="00744F12">
              <w:rPr>
                <w:rFonts w:cs="Arial"/>
                <w:color w:val="6A6A6A"/>
                <w:sz w:val="15"/>
                <w:lang w:val="sl-SI"/>
              </w:rPr>
              <w:t>________________</w:t>
            </w:r>
          </w:p>
          <w:p w14:paraId="64196A2F" w14:textId="77777777" w:rsidR="004C1B80" w:rsidRPr="00744F12" w:rsidRDefault="004C1B80" w:rsidP="001F1564">
            <w:pPr>
              <w:spacing w:after="20"/>
              <w:rPr>
                <w:rFonts w:cs="Arial"/>
                <w:lang w:val="sl-SI"/>
              </w:rPr>
            </w:pPr>
          </w:p>
          <w:p w14:paraId="3E0B7214" w14:textId="77777777" w:rsidR="004C1B80" w:rsidRPr="00744F12" w:rsidRDefault="004C1B80" w:rsidP="001F1564">
            <w:pPr>
              <w:spacing w:after="20"/>
              <w:rPr>
                <w:rFonts w:cs="Arial"/>
                <w:lang w:val="sl-SI"/>
              </w:rPr>
            </w:pPr>
            <w:r w:rsidRPr="00744F12">
              <w:rPr>
                <w:rFonts w:cs="Arial"/>
                <w:color w:val="6A6A6A"/>
                <w:sz w:val="15"/>
                <w:lang w:val="sl-SI"/>
              </w:rPr>
              <w:t>Ponujena specifikacija:</w:t>
            </w:r>
          </w:p>
          <w:p w14:paraId="3EB711B7" w14:textId="58243D69" w:rsidR="004C1B80" w:rsidRPr="00744F12" w:rsidRDefault="004C1B80" w:rsidP="001F1564">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102F5C18" w14:textId="77777777" w:rsidR="004C1B80" w:rsidRPr="00744F12" w:rsidRDefault="004C1B80" w:rsidP="00D01522">
            <w:pPr>
              <w:spacing w:after="20"/>
              <w:rPr>
                <w:rFonts w:cs="Arial"/>
                <w:lang w:val="sl-SI"/>
              </w:rPr>
            </w:pPr>
            <w:r w:rsidRPr="00744F12">
              <w:rPr>
                <w:rFonts w:cs="Arial"/>
                <w:color w:val="6A6A6A"/>
                <w:sz w:val="15"/>
                <w:lang w:val="sl-SI"/>
              </w:rPr>
              <w:t>Naziv dokazila / URL:</w:t>
            </w:r>
          </w:p>
          <w:p w14:paraId="03ECCA8E" w14:textId="77777777" w:rsidR="004C1B80" w:rsidRPr="00744F12" w:rsidRDefault="004C1B80" w:rsidP="00D01522">
            <w:pPr>
              <w:spacing w:after="20"/>
              <w:rPr>
                <w:rFonts w:cs="Arial"/>
                <w:lang w:val="sl-SI"/>
              </w:rPr>
            </w:pPr>
            <w:r w:rsidRPr="00744F12">
              <w:rPr>
                <w:rFonts w:cs="Arial"/>
                <w:color w:val="6A6A6A"/>
                <w:sz w:val="15"/>
                <w:lang w:val="sl-SI"/>
              </w:rPr>
              <w:t>________________</w:t>
            </w:r>
          </w:p>
          <w:p w14:paraId="2E236827" w14:textId="77777777" w:rsidR="004C1B80" w:rsidRPr="00744F12" w:rsidRDefault="004C1B80" w:rsidP="00D01522">
            <w:pPr>
              <w:spacing w:after="20"/>
              <w:rPr>
                <w:rFonts w:cs="Arial"/>
                <w:lang w:val="sl-SI"/>
              </w:rPr>
            </w:pPr>
            <w:r w:rsidRPr="00744F12">
              <w:rPr>
                <w:rFonts w:cs="Arial"/>
                <w:color w:val="6A6A6A"/>
                <w:sz w:val="15"/>
                <w:lang w:val="sl-SI"/>
              </w:rPr>
              <w:t>Sklic / stran:</w:t>
            </w:r>
          </w:p>
          <w:p w14:paraId="1F5F6D59" w14:textId="77777777" w:rsidR="004C1B80" w:rsidRPr="00744F12" w:rsidRDefault="004C1B80" w:rsidP="00D01522">
            <w:pPr>
              <w:spacing w:after="20"/>
              <w:rPr>
                <w:rFonts w:cs="Arial"/>
                <w:lang w:val="sl-SI"/>
              </w:rPr>
            </w:pPr>
            <w:r w:rsidRPr="00744F12">
              <w:rPr>
                <w:rFonts w:cs="Arial"/>
                <w:color w:val="6A6A6A"/>
                <w:sz w:val="15"/>
                <w:lang w:val="sl-SI"/>
              </w:rPr>
              <w:t>________________</w:t>
            </w:r>
          </w:p>
        </w:tc>
      </w:tr>
      <w:tr w:rsidR="004C1B80" w:rsidRPr="00744F12" w14:paraId="1661C493" w14:textId="77777777" w:rsidTr="004C1B80">
        <w:trPr>
          <w:jc w:val="center"/>
        </w:trPr>
        <w:tc>
          <w:tcPr>
            <w:tcW w:w="1701" w:type="dxa"/>
            <w:tcMar>
              <w:top w:w="70" w:type="dxa"/>
              <w:left w:w="80" w:type="dxa"/>
              <w:bottom w:w="70" w:type="dxa"/>
              <w:right w:w="80" w:type="dxa"/>
            </w:tcMar>
          </w:tcPr>
          <w:p w14:paraId="39E0EAEC" w14:textId="177754F7" w:rsidR="004C1B80" w:rsidRPr="00D01522" w:rsidRDefault="004C1B80" w:rsidP="00D01522">
            <w:pPr>
              <w:jc w:val="center"/>
              <w:rPr>
                <w:rFonts w:asciiTheme="majorHAnsi" w:hAnsiTheme="majorHAnsi" w:cstheme="majorHAnsi"/>
                <w:sz w:val="20"/>
                <w:szCs w:val="20"/>
                <w:lang w:val="sl-SI"/>
              </w:rPr>
            </w:pPr>
            <w:r w:rsidRPr="00D01522">
              <w:rPr>
                <w:rFonts w:asciiTheme="majorHAnsi" w:hAnsiTheme="majorHAnsi" w:cstheme="majorHAnsi"/>
                <w:sz w:val="20"/>
                <w:szCs w:val="20"/>
                <w:lang w:val="sl-SI"/>
              </w:rPr>
              <w:t>1.16</w:t>
            </w:r>
          </w:p>
        </w:tc>
        <w:tc>
          <w:tcPr>
            <w:tcW w:w="1559" w:type="dxa"/>
          </w:tcPr>
          <w:p w14:paraId="58F6A405" w14:textId="0E3D549B" w:rsidR="004C1B80" w:rsidRPr="00D01522" w:rsidRDefault="00CF610E" w:rsidP="006D5F46">
            <w:pPr>
              <w:jc w:val="center"/>
              <w:rPr>
                <w:rFonts w:asciiTheme="majorHAnsi" w:eastAsia="Calibri" w:hAnsiTheme="majorHAnsi" w:cstheme="majorHAnsi"/>
                <w:sz w:val="20"/>
                <w:szCs w:val="20"/>
                <w:lang w:val="sl-SI" w:eastAsia="sl-SI"/>
              </w:rPr>
            </w:pPr>
            <w:r>
              <w:rPr>
                <w:rFonts w:ascii="Calibri" w:hAnsi="Calibri" w:cs="Calibri"/>
                <w:lang w:val="sv-SE"/>
              </w:rPr>
              <w:t>1</w:t>
            </w:r>
          </w:p>
        </w:tc>
        <w:tc>
          <w:tcPr>
            <w:tcW w:w="7393" w:type="dxa"/>
            <w:tcMar>
              <w:top w:w="70" w:type="dxa"/>
              <w:left w:w="85" w:type="dxa"/>
              <w:bottom w:w="70" w:type="dxa"/>
              <w:right w:w="85" w:type="dxa"/>
            </w:tcMar>
          </w:tcPr>
          <w:p w14:paraId="5ACAA9FC" w14:textId="14534123" w:rsidR="004C1B80" w:rsidRPr="00D01522" w:rsidRDefault="004C1B80" w:rsidP="00D01522">
            <w:pPr>
              <w:jc w:val="both"/>
              <w:rPr>
                <w:rFonts w:asciiTheme="majorHAnsi" w:eastAsia="Calibri" w:hAnsiTheme="majorHAnsi" w:cstheme="majorHAnsi"/>
                <w:sz w:val="20"/>
                <w:szCs w:val="20"/>
                <w:lang w:val="sl-SI" w:eastAsia="sl-SI"/>
              </w:rPr>
            </w:pPr>
            <w:r w:rsidRPr="00D01522">
              <w:rPr>
                <w:rFonts w:asciiTheme="majorHAnsi" w:eastAsia="Calibri" w:hAnsiTheme="majorHAnsi" w:cstheme="majorHAnsi"/>
                <w:sz w:val="20"/>
                <w:szCs w:val="20"/>
                <w:lang w:val="sl-SI" w:eastAsia="sl-SI"/>
              </w:rPr>
              <w:t xml:space="preserve">Sistem mora vključevati referenčno </w:t>
            </w:r>
            <w:r w:rsidRPr="00D01522">
              <w:rPr>
                <w:rFonts w:asciiTheme="majorHAnsi" w:eastAsia="Calibri" w:hAnsiTheme="majorHAnsi" w:cstheme="majorHAnsi"/>
                <w:b/>
                <w:bCs/>
                <w:sz w:val="20"/>
                <w:szCs w:val="20"/>
                <w:lang w:val="sl-SI" w:eastAsia="sl-SI"/>
              </w:rPr>
              <w:t>knjižnico za masno spektrometrijo za analizo podatkov MS in MS/MS</w:t>
            </w:r>
            <w:r w:rsidRPr="00D01522">
              <w:rPr>
                <w:rFonts w:asciiTheme="majorHAnsi" w:eastAsia="Calibri" w:hAnsiTheme="majorHAnsi" w:cstheme="majorHAnsi"/>
                <w:sz w:val="20"/>
                <w:szCs w:val="20"/>
                <w:lang w:val="sl-SI" w:eastAsia="sl-SI"/>
              </w:rPr>
              <w:t xml:space="preserve"> z naslednjimi minimalnimi zahtevami:</w:t>
            </w:r>
          </w:p>
          <w:p w14:paraId="2BE808D5" w14:textId="77777777" w:rsidR="004C1B80" w:rsidRPr="00D01522" w:rsidRDefault="004C1B80" w:rsidP="00D01522">
            <w:pPr>
              <w:numPr>
                <w:ilvl w:val="0"/>
                <w:numId w:val="39"/>
              </w:numPr>
              <w:contextualSpacing/>
              <w:jc w:val="both"/>
              <w:rPr>
                <w:rFonts w:asciiTheme="majorHAnsi" w:eastAsia="Calibri" w:hAnsiTheme="majorHAnsi" w:cstheme="majorHAnsi"/>
                <w:sz w:val="20"/>
                <w:szCs w:val="20"/>
                <w:lang w:val="sl-SI" w:eastAsia="sl-SI"/>
              </w:rPr>
            </w:pPr>
            <w:r w:rsidRPr="00D01522">
              <w:rPr>
                <w:rFonts w:asciiTheme="majorHAnsi" w:eastAsia="Calibri" w:hAnsiTheme="majorHAnsi" w:cstheme="majorHAnsi"/>
                <w:sz w:val="20"/>
                <w:szCs w:val="20"/>
                <w:lang w:val="sl-SI" w:eastAsia="sl-SI"/>
              </w:rPr>
              <w:t>knjižnica mora vključevati masne spektre za več kot 340000 referenčnih spojin z MS podatki,</w:t>
            </w:r>
          </w:p>
          <w:p w14:paraId="7FA79683" w14:textId="77777777" w:rsidR="004C1B80" w:rsidRPr="00D01522" w:rsidRDefault="004C1B80" w:rsidP="00D01522">
            <w:pPr>
              <w:numPr>
                <w:ilvl w:val="0"/>
                <w:numId w:val="39"/>
              </w:numPr>
              <w:contextualSpacing/>
              <w:jc w:val="both"/>
              <w:rPr>
                <w:rFonts w:asciiTheme="majorHAnsi" w:eastAsia="Calibri" w:hAnsiTheme="majorHAnsi" w:cstheme="majorHAnsi"/>
                <w:sz w:val="20"/>
                <w:szCs w:val="20"/>
                <w:lang w:val="sl-SI" w:eastAsia="sl-SI"/>
              </w:rPr>
            </w:pPr>
            <w:r w:rsidRPr="00D01522">
              <w:rPr>
                <w:rFonts w:asciiTheme="majorHAnsi" w:eastAsia="Calibri" w:hAnsiTheme="majorHAnsi" w:cstheme="majorHAnsi"/>
                <w:sz w:val="20"/>
                <w:szCs w:val="20"/>
                <w:lang w:val="sl-SI" w:eastAsia="sl-SI"/>
              </w:rPr>
              <w:t>knjižnica mora vključevati masne spektre za več kot 50000 referenčnih spojin z MS/MS podatki,</w:t>
            </w:r>
          </w:p>
          <w:p w14:paraId="5B461633" w14:textId="77777777" w:rsidR="004C1B80" w:rsidRPr="00D01522" w:rsidRDefault="004C1B80" w:rsidP="00D01522">
            <w:pPr>
              <w:numPr>
                <w:ilvl w:val="0"/>
                <w:numId w:val="39"/>
              </w:numPr>
              <w:contextualSpacing/>
              <w:jc w:val="both"/>
              <w:rPr>
                <w:rFonts w:asciiTheme="majorHAnsi" w:eastAsia="Calibri" w:hAnsiTheme="majorHAnsi" w:cstheme="majorHAnsi"/>
                <w:sz w:val="20"/>
                <w:szCs w:val="20"/>
                <w:lang w:val="sl-SI" w:eastAsia="sl-SI"/>
              </w:rPr>
            </w:pPr>
            <w:r w:rsidRPr="00D01522">
              <w:rPr>
                <w:rFonts w:asciiTheme="majorHAnsi" w:eastAsia="Calibri" w:hAnsiTheme="majorHAnsi" w:cstheme="majorHAnsi"/>
                <w:sz w:val="20"/>
                <w:szCs w:val="20"/>
                <w:lang w:val="sl-SI" w:eastAsia="sl-SI"/>
              </w:rPr>
              <w:t>iskanje po knjižnici mora biti mogoče neposredno iz programske opreme za obdelavo podatkov instrumenta kot del standardnega poteka obdelave,</w:t>
            </w:r>
          </w:p>
          <w:p w14:paraId="3F1EC6C7" w14:textId="2ACE910C" w:rsidR="004C1B80" w:rsidRPr="00D01522" w:rsidRDefault="004C1B80" w:rsidP="00D01522">
            <w:pPr>
              <w:rPr>
                <w:rFonts w:asciiTheme="majorHAnsi" w:hAnsiTheme="majorHAnsi" w:cstheme="majorHAnsi"/>
                <w:sz w:val="20"/>
                <w:szCs w:val="20"/>
                <w:lang w:val="sl-SI"/>
              </w:rPr>
            </w:pPr>
            <w:r w:rsidRPr="00D01522">
              <w:rPr>
                <w:rFonts w:asciiTheme="majorHAnsi" w:eastAsia="Calibri" w:hAnsiTheme="majorHAnsi" w:cstheme="majorHAnsi"/>
                <w:sz w:val="20"/>
                <w:szCs w:val="20"/>
                <w:lang w:val="sl-SI" w:eastAsia="sl-SI"/>
              </w:rPr>
              <w:t>pridobljene spektralne podatke mora biti mogoče izvoziti v NIST kompatibilnem formatu, tako da je omogočena izdelava lokalnih lastnih knjižnic, uporabnih pri poizvedbah v podatkovnih bazah.</w:t>
            </w:r>
          </w:p>
        </w:tc>
        <w:tc>
          <w:tcPr>
            <w:tcW w:w="1635" w:type="dxa"/>
            <w:tcMar>
              <w:top w:w="70" w:type="dxa"/>
              <w:left w:w="80" w:type="dxa"/>
              <w:bottom w:w="70" w:type="dxa"/>
              <w:right w:w="80" w:type="dxa"/>
            </w:tcMar>
          </w:tcPr>
          <w:p w14:paraId="2DA36471" w14:textId="77777777" w:rsidR="00945EDD" w:rsidRDefault="00945EDD" w:rsidP="001F1564">
            <w:pPr>
              <w:spacing w:after="20"/>
              <w:jc w:val="center"/>
              <w:rPr>
                <w:rFonts w:cs="Arial"/>
                <w:b/>
                <w:color w:val="1F1F1F"/>
                <w:sz w:val="16"/>
                <w:lang w:val="sl-SI"/>
              </w:rPr>
            </w:pPr>
          </w:p>
          <w:p w14:paraId="492E3C37" w14:textId="2F2B5D34" w:rsidR="00BE1B2A" w:rsidRDefault="004C1B80" w:rsidP="001F1564">
            <w:pPr>
              <w:spacing w:after="20"/>
              <w:jc w:val="center"/>
              <w:rPr>
                <w:rFonts w:cs="Arial"/>
                <w:b/>
                <w:color w:val="1F1F1F"/>
                <w:sz w:val="16"/>
                <w:lang w:val="sl-SI"/>
              </w:rPr>
            </w:pPr>
            <w:r w:rsidRPr="00744F12">
              <w:rPr>
                <w:rFonts w:cs="Arial"/>
                <w:b/>
                <w:color w:val="1F1F1F"/>
                <w:sz w:val="16"/>
                <w:lang w:val="sl-SI"/>
              </w:rPr>
              <w:t xml:space="preserve"> DA  </w:t>
            </w:r>
            <w:sdt>
              <w:sdtPr>
                <w:rPr>
                  <w:rFonts w:cs="Arial"/>
                  <w:b/>
                  <w:color w:val="1F1F1F"/>
                  <w:sz w:val="16"/>
                  <w:lang w:val="sl-SI"/>
                </w:rPr>
                <w:id w:val="180265203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45F0891C" w14:textId="2CFB8BC8" w:rsidR="004C1B80" w:rsidRPr="00744F12" w:rsidRDefault="004C1B80" w:rsidP="001F1564">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375937190"/>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6E927941" w14:textId="77777777" w:rsidR="00945EDD" w:rsidRDefault="00945EDD" w:rsidP="001F1564">
            <w:pPr>
              <w:spacing w:after="20"/>
              <w:rPr>
                <w:rFonts w:cs="Arial"/>
                <w:color w:val="6A6A6A"/>
                <w:sz w:val="15"/>
                <w:lang w:val="sl-SI"/>
              </w:rPr>
            </w:pPr>
          </w:p>
          <w:p w14:paraId="37C8C4A6" w14:textId="705100A4" w:rsidR="004C1B80" w:rsidRPr="00744F12" w:rsidRDefault="004C1B80" w:rsidP="001F1564">
            <w:pPr>
              <w:spacing w:after="20"/>
              <w:rPr>
                <w:rFonts w:cs="Arial"/>
                <w:lang w:val="sl-SI"/>
              </w:rPr>
            </w:pPr>
            <w:r w:rsidRPr="00744F12">
              <w:rPr>
                <w:rFonts w:cs="Arial"/>
                <w:color w:val="6A6A6A"/>
                <w:sz w:val="15"/>
                <w:lang w:val="sl-SI"/>
              </w:rPr>
              <w:t>Model / konfiguracija:</w:t>
            </w:r>
          </w:p>
          <w:p w14:paraId="2C2CE71A" w14:textId="77777777" w:rsidR="004C1B80" w:rsidRPr="00744F12" w:rsidRDefault="004C1B80" w:rsidP="001F1564">
            <w:pPr>
              <w:spacing w:after="20"/>
              <w:rPr>
                <w:rFonts w:cs="Arial"/>
                <w:lang w:val="sl-SI"/>
              </w:rPr>
            </w:pPr>
            <w:r w:rsidRPr="00744F12">
              <w:rPr>
                <w:rFonts w:cs="Arial"/>
                <w:color w:val="6A6A6A"/>
                <w:sz w:val="15"/>
                <w:lang w:val="sl-SI"/>
              </w:rPr>
              <w:t>________________</w:t>
            </w:r>
          </w:p>
          <w:p w14:paraId="51AA9F45" w14:textId="77777777" w:rsidR="004C1B80" w:rsidRPr="00744F12" w:rsidRDefault="004C1B80" w:rsidP="001F1564">
            <w:pPr>
              <w:spacing w:after="20"/>
              <w:rPr>
                <w:rFonts w:cs="Arial"/>
                <w:lang w:val="sl-SI"/>
              </w:rPr>
            </w:pPr>
          </w:p>
          <w:p w14:paraId="19ACF734" w14:textId="77777777" w:rsidR="004C1B80" w:rsidRPr="00744F12" w:rsidRDefault="004C1B80" w:rsidP="001F1564">
            <w:pPr>
              <w:spacing w:after="20"/>
              <w:rPr>
                <w:rFonts w:cs="Arial"/>
                <w:lang w:val="sl-SI"/>
              </w:rPr>
            </w:pPr>
            <w:r w:rsidRPr="00744F12">
              <w:rPr>
                <w:rFonts w:cs="Arial"/>
                <w:color w:val="6A6A6A"/>
                <w:sz w:val="15"/>
                <w:lang w:val="sl-SI"/>
              </w:rPr>
              <w:t>Ponujena specifikacija:</w:t>
            </w:r>
          </w:p>
          <w:p w14:paraId="0B900D96" w14:textId="1B945744" w:rsidR="004C1B80" w:rsidRPr="00744F12" w:rsidRDefault="004C1B80" w:rsidP="001F1564">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3065F954" w14:textId="77777777" w:rsidR="004C1B80" w:rsidRPr="00744F12" w:rsidRDefault="004C1B80" w:rsidP="00D01522">
            <w:pPr>
              <w:spacing w:after="20"/>
              <w:rPr>
                <w:rFonts w:cs="Arial"/>
                <w:lang w:val="sl-SI"/>
              </w:rPr>
            </w:pPr>
            <w:r w:rsidRPr="00744F12">
              <w:rPr>
                <w:rFonts w:cs="Arial"/>
                <w:color w:val="6A6A6A"/>
                <w:sz w:val="15"/>
                <w:lang w:val="sl-SI"/>
              </w:rPr>
              <w:t>Naziv dokazila / URL:</w:t>
            </w:r>
          </w:p>
          <w:p w14:paraId="531ACA14" w14:textId="77777777" w:rsidR="004C1B80" w:rsidRPr="00744F12" w:rsidRDefault="004C1B80" w:rsidP="00D01522">
            <w:pPr>
              <w:spacing w:after="20"/>
              <w:rPr>
                <w:rFonts w:cs="Arial"/>
                <w:lang w:val="sl-SI"/>
              </w:rPr>
            </w:pPr>
            <w:r w:rsidRPr="00744F12">
              <w:rPr>
                <w:rFonts w:cs="Arial"/>
                <w:color w:val="6A6A6A"/>
                <w:sz w:val="15"/>
                <w:lang w:val="sl-SI"/>
              </w:rPr>
              <w:t>________________</w:t>
            </w:r>
          </w:p>
          <w:p w14:paraId="45C754CE" w14:textId="77777777" w:rsidR="004C1B80" w:rsidRPr="00744F12" w:rsidRDefault="004C1B80" w:rsidP="00D01522">
            <w:pPr>
              <w:spacing w:after="20"/>
              <w:rPr>
                <w:rFonts w:cs="Arial"/>
                <w:lang w:val="sl-SI"/>
              </w:rPr>
            </w:pPr>
            <w:r w:rsidRPr="00744F12">
              <w:rPr>
                <w:rFonts w:cs="Arial"/>
                <w:color w:val="6A6A6A"/>
                <w:sz w:val="15"/>
                <w:lang w:val="sl-SI"/>
              </w:rPr>
              <w:t>Sklic / stran:</w:t>
            </w:r>
          </w:p>
          <w:p w14:paraId="0B0D4020" w14:textId="77777777" w:rsidR="004C1B80" w:rsidRPr="00744F12" w:rsidRDefault="004C1B80" w:rsidP="00D01522">
            <w:pPr>
              <w:spacing w:after="20"/>
              <w:rPr>
                <w:rFonts w:cs="Arial"/>
                <w:lang w:val="sl-SI"/>
              </w:rPr>
            </w:pPr>
            <w:r w:rsidRPr="00744F12">
              <w:rPr>
                <w:rFonts w:cs="Arial"/>
                <w:color w:val="6A6A6A"/>
                <w:sz w:val="15"/>
                <w:lang w:val="sl-SI"/>
              </w:rPr>
              <w:t>________________</w:t>
            </w:r>
          </w:p>
        </w:tc>
      </w:tr>
      <w:tr w:rsidR="004C1B80" w:rsidRPr="00744F12" w14:paraId="559BFFAE" w14:textId="77777777" w:rsidTr="004C1B80">
        <w:trPr>
          <w:jc w:val="center"/>
        </w:trPr>
        <w:tc>
          <w:tcPr>
            <w:tcW w:w="1701" w:type="dxa"/>
            <w:tcMar>
              <w:top w:w="70" w:type="dxa"/>
              <w:left w:w="80" w:type="dxa"/>
              <w:bottom w:w="70" w:type="dxa"/>
              <w:right w:w="80" w:type="dxa"/>
            </w:tcMar>
          </w:tcPr>
          <w:p w14:paraId="3FBEF0AD" w14:textId="108D0036" w:rsidR="004C1B80" w:rsidRPr="00D01522" w:rsidRDefault="004C1B80" w:rsidP="00D01522">
            <w:pPr>
              <w:jc w:val="center"/>
              <w:rPr>
                <w:rFonts w:asciiTheme="majorHAnsi" w:hAnsiTheme="majorHAnsi" w:cstheme="majorHAnsi"/>
                <w:sz w:val="20"/>
                <w:szCs w:val="20"/>
                <w:lang w:val="sl-SI"/>
              </w:rPr>
            </w:pPr>
            <w:r w:rsidRPr="00D01522">
              <w:rPr>
                <w:rFonts w:asciiTheme="majorHAnsi" w:hAnsiTheme="majorHAnsi" w:cstheme="majorHAnsi"/>
                <w:sz w:val="20"/>
                <w:szCs w:val="20"/>
                <w:lang w:val="sl-SI"/>
              </w:rPr>
              <w:t>1.17</w:t>
            </w:r>
          </w:p>
        </w:tc>
        <w:tc>
          <w:tcPr>
            <w:tcW w:w="1559" w:type="dxa"/>
          </w:tcPr>
          <w:p w14:paraId="422824F3" w14:textId="042D0796" w:rsidR="004C1B80" w:rsidRPr="00D01522" w:rsidRDefault="00CF610E" w:rsidP="006D5F46">
            <w:pPr>
              <w:jc w:val="center"/>
              <w:rPr>
                <w:rFonts w:asciiTheme="majorHAnsi" w:hAnsiTheme="majorHAnsi" w:cstheme="majorHAnsi"/>
                <w:sz w:val="20"/>
                <w:szCs w:val="20"/>
                <w:lang w:val="sl-SI"/>
              </w:rPr>
            </w:pPr>
            <w:r>
              <w:rPr>
                <w:rFonts w:ascii="Calibri" w:hAnsi="Calibri" w:cs="Calibri"/>
                <w:lang w:val="sv-SE"/>
              </w:rPr>
              <w:t>1</w:t>
            </w:r>
          </w:p>
        </w:tc>
        <w:tc>
          <w:tcPr>
            <w:tcW w:w="7393" w:type="dxa"/>
            <w:tcMar>
              <w:top w:w="70" w:type="dxa"/>
              <w:left w:w="85" w:type="dxa"/>
              <w:bottom w:w="70" w:type="dxa"/>
              <w:right w:w="85" w:type="dxa"/>
            </w:tcMar>
          </w:tcPr>
          <w:p w14:paraId="78690FCB" w14:textId="08FF3886" w:rsidR="004C1B80" w:rsidRPr="00D01522" w:rsidRDefault="004C1B80" w:rsidP="00D01522">
            <w:pPr>
              <w:rPr>
                <w:rFonts w:asciiTheme="majorHAnsi" w:hAnsiTheme="majorHAnsi" w:cstheme="majorHAnsi"/>
                <w:sz w:val="20"/>
                <w:szCs w:val="20"/>
                <w:lang w:val="sl-SI"/>
              </w:rPr>
            </w:pPr>
            <w:r w:rsidRPr="00D01522">
              <w:rPr>
                <w:rFonts w:asciiTheme="majorHAnsi" w:hAnsiTheme="majorHAnsi" w:cstheme="majorHAnsi"/>
                <w:sz w:val="20"/>
                <w:szCs w:val="20"/>
                <w:lang w:val="sl-SI"/>
              </w:rPr>
              <w:t xml:space="preserve">Sistem mora vključevati prilagoditev za vmesnik zunanje vakuumske </w:t>
            </w:r>
            <w:proofErr w:type="spellStart"/>
            <w:r w:rsidRPr="00D01522">
              <w:rPr>
                <w:rFonts w:asciiTheme="majorHAnsi" w:hAnsiTheme="majorHAnsi" w:cstheme="majorHAnsi"/>
                <w:sz w:val="20"/>
                <w:szCs w:val="20"/>
                <w:lang w:val="sl-SI"/>
              </w:rPr>
              <w:t>kriogene</w:t>
            </w:r>
            <w:proofErr w:type="spellEnd"/>
            <w:r w:rsidRPr="00D01522">
              <w:rPr>
                <w:rFonts w:asciiTheme="majorHAnsi" w:hAnsiTheme="majorHAnsi" w:cstheme="majorHAnsi"/>
                <w:sz w:val="20"/>
                <w:szCs w:val="20"/>
                <w:lang w:val="sl-SI"/>
              </w:rPr>
              <w:t xml:space="preserve"> prenosne posode na komori za vnos vzorcev. Prilagoditev mora omogočati prenos vzorcev iz vakuumske </w:t>
            </w:r>
            <w:proofErr w:type="spellStart"/>
            <w:r w:rsidRPr="00D01522">
              <w:rPr>
                <w:rFonts w:asciiTheme="majorHAnsi" w:hAnsiTheme="majorHAnsi" w:cstheme="majorHAnsi"/>
                <w:sz w:val="20"/>
                <w:szCs w:val="20"/>
                <w:lang w:val="sl-SI"/>
              </w:rPr>
              <w:t>kriogene</w:t>
            </w:r>
            <w:proofErr w:type="spellEnd"/>
            <w:r w:rsidRPr="00D01522">
              <w:rPr>
                <w:rFonts w:asciiTheme="majorHAnsi" w:hAnsiTheme="majorHAnsi" w:cstheme="majorHAnsi"/>
                <w:sz w:val="20"/>
                <w:szCs w:val="20"/>
                <w:lang w:val="sl-SI"/>
              </w:rPr>
              <w:t xml:space="preserve"> prenosne posode na specializiran nosilec vzorcev za gretje in hlajenje znotraj komore za vnos vzorcev. Obseg dobave mora vključevati namenski adapter za specializiran nosilec vzorcev za gretje in hlajenje.</w:t>
            </w:r>
          </w:p>
        </w:tc>
        <w:tc>
          <w:tcPr>
            <w:tcW w:w="1635" w:type="dxa"/>
            <w:tcMar>
              <w:top w:w="70" w:type="dxa"/>
              <w:left w:w="80" w:type="dxa"/>
              <w:bottom w:w="70" w:type="dxa"/>
              <w:right w:w="80" w:type="dxa"/>
            </w:tcMar>
          </w:tcPr>
          <w:p w14:paraId="0AE1AF8F" w14:textId="77777777" w:rsidR="00945EDD" w:rsidRDefault="00945EDD" w:rsidP="001F1564">
            <w:pPr>
              <w:spacing w:after="20"/>
              <w:jc w:val="center"/>
              <w:rPr>
                <w:rFonts w:cs="Arial"/>
                <w:b/>
                <w:color w:val="1F1F1F"/>
                <w:sz w:val="16"/>
                <w:lang w:val="sl-SI"/>
              </w:rPr>
            </w:pPr>
          </w:p>
          <w:p w14:paraId="3732A548" w14:textId="04429F30" w:rsidR="00BE1B2A" w:rsidRDefault="004C1B80" w:rsidP="001F1564">
            <w:pPr>
              <w:spacing w:after="20"/>
              <w:jc w:val="center"/>
              <w:rPr>
                <w:rFonts w:cs="Arial"/>
                <w:b/>
                <w:color w:val="1F1F1F"/>
                <w:sz w:val="16"/>
                <w:lang w:val="sl-SI"/>
              </w:rPr>
            </w:pPr>
            <w:r w:rsidRPr="00744F12">
              <w:rPr>
                <w:rFonts w:cs="Arial"/>
                <w:b/>
                <w:color w:val="1F1F1F"/>
                <w:sz w:val="16"/>
                <w:lang w:val="sl-SI"/>
              </w:rPr>
              <w:t xml:space="preserve"> DA  </w:t>
            </w:r>
            <w:sdt>
              <w:sdtPr>
                <w:rPr>
                  <w:rFonts w:cs="Arial"/>
                  <w:b/>
                  <w:color w:val="1F1F1F"/>
                  <w:sz w:val="16"/>
                  <w:lang w:val="sl-SI"/>
                </w:rPr>
                <w:id w:val="-65538123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667C6675" w14:textId="15D21314" w:rsidR="004C1B80" w:rsidRPr="00744F12" w:rsidRDefault="004C1B80" w:rsidP="001F1564">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52772262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439D5673" w14:textId="77777777" w:rsidR="00945EDD" w:rsidRDefault="00945EDD" w:rsidP="001F1564">
            <w:pPr>
              <w:spacing w:after="20"/>
              <w:rPr>
                <w:rFonts w:cs="Arial"/>
                <w:color w:val="6A6A6A"/>
                <w:sz w:val="15"/>
                <w:lang w:val="sl-SI"/>
              </w:rPr>
            </w:pPr>
          </w:p>
          <w:p w14:paraId="4D738972" w14:textId="0F18C07E" w:rsidR="004C1B80" w:rsidRPr="00744F12" w:rsidRDefault="004C1B80" w:rsidP="001F1564">
            <w:pPr>
              <w:spacing w:after="20"/>
              <w:rPr>
                <w:rFonts w:cs="Arial"/>
                <w:lang w:val="sl-SI"/>
              </w:rPr>
            </w:pPr>
            <w:r w:rsidRPr="00744F12">
              <w:rPr>
                <w:rFonts w:cs="Arial"/>
                <w:color w:val="6A6A6A"/>
                <w:sz w:val="15"/>
                <w:lang w:val="sl-SI"/>
              </w:rPr>
              <w:t>Model / konfiguracija:</w:t>
            </w:r>
          </w:p>
          <w:p w14:paraId="646CA651" w14:textId="77777777" w:rsidR="004C1B80" w:rsidRPr="00744F12" w:rsidRDefault="004C1B80" w:rsidP="001F1564">
            <w:pPr>
              <w:spacing w:after="20"/>
              <w:rPr>
                <w:rFonts w:cs="Arial"/>
                <w:lang w:val="sl-SI"/>
              </w:rPr>
            </w:pPr>
            <w:r w:rsidRPr="00744F12">
              <w:rPr>
                <w:rFonts w:cs="Arial"/>
                <w:color w:val="6A6A6A"/>
                <w:sz w:val="15"/>
                <w:lang w:val="sl-SI"/>
              </w:rPr>
              <w:t>________________</w:t>
            </w:r>
          </w:p>
          <w:p w14:paraId="37354B57" w14:textId="77777777" w:rsidR="004C1B80" w:rsidRPr="00744F12" w:rsidRDefault="004C1B80" w:rsidP="001F1564">
            <w:pPr>
              <w:spacing w:after="20"/>
              <w:rPr>
                <w:rFonts w:cs="Arial"/>
                <w:lang w:val="sl-SI"/>
              </w:rPr>
            </w:pPr>
          </w:p>
          <w:p w14:paraId="12982140" w14:textId="77777777" w:rsidR="004C1B80" w:rsidRPr="00744F12" w:rsidRDefault="004C1B80" w:rsidP="001F1564">
            <w:pPr>
              <w:spacing w:after="20"/>
              <w:rPr>
                <w:rFonts w:cs="Arial"/>
                <w:lang w:val="sl-SI"/>
              </w:rPr>
            </w:pPr>
            <w:r w:rsidRPr="00744F12">
              <w:rPr>
                <w:rFonts w:cs="Arial"/>
                <w:color w:val="6A6A6A"/>
                <w:sz w:val="15"/>
                <w:lang w:val="sl-SI"/>
              </w:rPr>
              <w:t>Ponujena specifikacija:</w:t>
            </w:r>
          </w:p>
          <w:p w14:paraId="539C85E0" w14:textId="71404327" w:rsidR="004C1B80" w:rsidRPr="00744F12" w:rsidRDefault="004C1B80" w:rsidP="001F1564">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36C8B1E0" w14:textId="77777777" w:rsidR="004C1B80" w:rsidRPr="00744F12" w:rsidRDefault="004C1B80" w:rsidP="00D01522">
            <w:pPr>
              <w:spacing w:after="20"/>
              <w:rPr>
                <w:rFonts w:cs="Arial"/>
                <w:lang w:val="sl-SI"/>
              </w:rPr>
            </w:pPr>
            <w:r w:rsidRPr="00744F12">
              <w:rPr>
                <w:rFonts w:cs="Arial"/>
                <w:color w:val="6A6A6A"/>
                <w:sz w:val="15"/>
                <w:lang w:val="sl-SI"/>
              </w:rPr>
              <w:t>Naziv dokazila / URL:</w:t>
            </w:r>
          </w:p>
          <w:p w14:paraId="4C5CAD80" w14:textId="77777777" w:rsidR="004C1B80" w:rsidRPr="00744F12" w:rsidRDefault="004C1B80" w:rsidP="00D01522">
            <w:pPr>
              <w:spacing w:after="20"/>
              <w:rPr>
                <w:rFonts w:cs="Arial"/>
                <w:lang w:val="sl-SI"/>
              </w:rPr>
            </w:pPr>
            <w:r w:rsidRPr="00744F12">
              <w:rPr>
                <w:rFonts w:cs="Arial"/>
                <w:color w:val="6A6A6A"/>
                <w:sz w:val="15"/>
                <w:lang w:val="sl-SI"/>
              </w:rPr>
              <w:t>________________</w:t>
            </w:r>
          </w:p>
          <w:p w14:paraId="1A78DA26" w14:textId="77777777" w:rsidR="004C1B80" w:rsidRPr="00744F12" w:rsidRDefault="004C1B80" w:rsidP="00D01522">
            <w:pPr>
              <w:spacing w:after="20"/>
              <w:rPr>
                <w:rFonts w:cs="Arial"/>
                <w:lang w:val="sl-SI"/>
              </w:rPr>
            </w:pPr>
            <w:r w:rsidRPr="00744F12">
              <w:rPr>
                <w:rFonts w:cs="Arial"/>
                <w:color w:val="6A6A6A"/>
                <w:sz w:val="15"/>
                <w:lang w:val="sl-SI"/>
              </w:rPr>
              <w:t>Sklic / stran:</w:t>
            </w:r>
          </w:p>
          <w:p w14:paraId="2955A4B2" w14:textId="77777777" w:rsidR="004C1B80" w:rsidRPr="00744F12" w:rsidRDefault="004C1B80" w:rsidP="00D01522">
            <w:pPr>
              <w:spacing w:after="20"/>
              <w:rPr>
                <w:rFonts w:cs="Arial"/>
                <w:lang w:val="sl-SI"/>
              </w:rPr>
            </w:pPr>
            <w:r w:rsidRPr="00744F12">
              <w:rPr>
                <w:rFonts w:cs="Arial"/>
                <w:color w:val="6A6A6A"/>
                <w:sz w:val="15"/>
                <w:lang w:val="sl-SI"/>
              </w:rPr>
              <w:t>________________</w:t>
            </w:r>
          </w:p>
        </w:tc>
      </w:tr>
      <w:tr w:rsidR="004C1B80" w:rsidRPr="00744F12" w14:paraId="3987AF00" w14:textId="77777777" w:rsidTr="004C1B80">
        <w:trPr>
          <w:jc w:val="center"/>
        </w:trPr>
        <w:tc>
          <w:tcPr>
            <w:tcW w:w="1701" w:type="dxa"/>
            <w:tcMar>
              <w:top w:w="70" w:type="dxa"/>
              <w:left w:w="80" w:type="dxa"/>
              <w:bottom w:w="70" w:type="dxa"/>
              <w:right w:w="80" w:type="dxa"/>
            </w:tcMar>
          </w:tcPr>
          <w:p w14:paraId="5CAC86D5" w14:textId="2104B76B" w:rsidR="004C1B80" w:rsidRPr="00D01522" w:rsidRDefault="004C1B80" w:rsidP="00D01522">
            <w:pPr>
              <w:jc w:val="center"/>
              <w:rPr>
                <w:rFonts w:ascii="Calibri" w:hAnsi="Calibri" w:cs="Calibri"/>
                <w:sz w:val="20"/>
                <w:szCs w:val="20"/>
                <w:lang w:val="sl-SI"/>
              </w:rPr>
            </w:pPr>
            <w:r w:rsidRPr="00D01522">
              <w:rPr>
                <w:rFonts w:ascii="Calibri" w:hAnsi="Calibri" w:cs="Calibri"/>
                <w:sz w:val="20"/>
                <w:szCs w:val="20"/>
                <w:lang w:val="sl-SI"/>
              </w:rPr>
              <w:t>1.18</w:t>
            </w:r>
          </w:p>
        </w:tc>
        <w:tc>
          <w:tcPr>
            <w:tcW w:w="1559" w:type="dxa"/>
          </w:tcPr>
          <w:p w14:paraId="3E85CD48" w14:textId="37427131" w:rsidR="004C1B80" w:rsidRPr="00D01522" w:rsidRDefault="00CF610E" w:rsidP="006D5F46">
            <w:pPr>
              <w:jc w:val="center"/>
              <w:rPr>
                <w:rFonts w:ascii="Calibri" w:eastAsia="Calibri" w:hAnsi="Calibri" w:cs="Calibri"/>
                <w:sz w:val="20"/>
                <w:szCs w:val="20"/>
                <w:lang w:val="sl-SI" w:eastAsia="sl-SI"/>
              </w:rPr>
            </w:pPr>
            <w:r>
              <w:rPr>
                <w:rFonts w:ascii="Calibri" w:hAnsi="Calibri" w:cs="Calibri"/>
                <w:lang w:val="sv-SE"/>
              </w:rPr>
              <w:t>1</w:t>
            </w:r>
          </w:p>
        </w:tc>
        <w:tc>
          <w:tcPr>
            <w:tcW w:w="7393" w:type="dxa"/>
            <w:tcMar>
              <w:top w:w="70" w:type="dxa"/>
              <w:left w:w="85" w:type="dxa"/>
              <w:bottom w:w="70" w:type="dxa"/>
              <w:right w:w="85" w:type="dxa"/>
            </w:tcMar>
          </w:tcPr>
          <w:p w14:paraId="3E895F88" w14:textId="191E67EE" w:rsidR="004C1B80" w:rsidRPr="00D01522" w:rsidRDefault="004C1B80" w:rsidP="00D01522">
            <w:pPr>
              <w:rPr>
                <w:rFonts w:ascii="Calibri" w:hAnsi="Calibri" w:cs="Calibri"/>
                <w:sz w:val="20"/>
                <w:szCs w:val="20"/>
                <w:lang w:val="sl-SI"/>
              </w:rPr>
            </w:pPr>
            <w:r w:rsidRPr="00D01522">
              <w:rPr>
                <w:rFonts w:ascii="Calibri" w:eastAsia="Calibri" w:hAnsi="Calibri" w:cs="Calibri"/>
                <w:sz w:val="20"/>
                <w:szCs w:val="20"/>
                <w:lang w:val="sl-SI" w:eastAsia="sl-SI"/>
              </w:rPr>
              <w:t xml:space="preserve">Sistem mora vključevati </w:t>
            </w:r>
            <w:r w:rsidRPr="00D01522">
              <w:rPr>
                <w:rFonts w:ascii="Calibri" w:eastAsia="Calibri" w:hAnsi="Calibri" w:cs="Calibri"/>
                <w:b/>
                <w:bCs/>
                <w:sz w:val="20"/>
                <w:szCs w:val="20"/>
                <w:lang w:val="sl-SI" w:eastAsia="sl-SI"/>
              </w:rPr>
              <w:t>dve ločeni parkirni poziciji za nosilce vzorcev znotraj sistema za vnos vzorcev</w:t>
            </w:r>
            <w:r w:rsidRPr="00D01522">
              <w:rPr>
                <w:rFonts w:ascii="Calibri" w:eastAsia="Calibri" w:hAnsi="Calibri" w:cs="Calibri"/>
                <w:sz w:val="20"/>
                <w:szCs w:val="20"/>
                <w:lang w:val="sl-SI" w:eastAsia="sl-SI"/>
              </w:rPr>
              <w:t>. Parkirni poziciji morata omogočati shranjevanje do dveh nosilcev vzorcev znotraj komore za vnos vzorcev.</w:t>
            </w:r>
          </w:p>
        </w:tc>
        <w:tc>
          <w:tcPr>
            <w:tcW w:w="1635" w:type="dxa"/>
            <w:tcMar>
              <w:top w:w="70" w:type="dxa"/>
              <w:left w:w="80" w:type="dxa"/>
              <w:bottom w:w="70" w:type="dxa"/>
              <w:right w:w="80" w:type="dxa"/>
            </w:tcMar>
          </w:tcPr>
          <w:p w14:paraId="53735A60" w14:textId="77777777" w:rsidR="00945EDD" w:rsidRDefault="00945EDD" w:rsidP="001F1564">
            <w:pPr>
              <w:spacing w:after="20"/>
              <w:jc w:val="center"/>
              <w:rPr>
                <w:rFonts w:cs="Arial"/>
                <w:b/>
                <w:color w:val="1F1F1F"/>
                <w:sz w:val="16"/>
                <w:lang w:val="sl-SI"/>
              </w:rPr>
            </w:pPr>
          </w:p>
          <w:p w14:paraId="7FD126FF" w14:textId="060A47DB" w:rsidR="00BE1B2A" w:rsidRDefault="004C1B80" w:rsidP="001F1564">
            <w:pPr>
              <w:spacing w:after="20"/>
              <w:jc w:val="center"/>
              <w:rPr>
                <w:rFonts w:cs="Arial"/>
                <w:b/>
                <w:color w:val="1F1F1F"/>
                <w:sz w:val="16"/>
                <w:lang w:val="sl-SI"/>
              </w:rPr>
            </w:pPr>
            <w:r w:rsidRPr="00744F12">
              <w:rPr>
                <w:rFonts w:cs="Arial"/>
                <w:b/>
                <w:color w:val="1F1F1F"/>
                <w:sz w:val="16"/>
                <w:lang w:val="sl-SI"/>
              </w:rPr>
              <w:t xml:space="preserve"> DA  </w:t>
            </w:r>
            <w:sdt>
              <w:sdtPr>
                <w:rPr>
                  <w:rFonts w:cs="Arial"/>
                  <w:b/>
                  <w:color w:val="1F1F1F"/>
                  <w:sz w:val="16"/>
                  <w:lang w:val="sl-SI"/>
                </w:rPr>
                <w:id w:val="788780673"/>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3BF02D06" w14:textId="147FA45C" w:rsidR="004C1B80" w:rsidRPr="00744F12" w:rsidRDefault="004C1B80" w:rsidP="001F1564">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895773319"/>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53211DDA" w14:textId="77777777" w:rsidR="00945EDD" w:rsidRDefault="00945EDD" w:rsidP="001F1564">
            <w:pPr>
              <w:spacing w:after="20"/>
              <w:rPr>
                <w:rFonts w:cs="Arial"/>
                <w:color w:val="6A6A6A"/>
                <w:sz w:val="15"/>
                <w:lang w:val="sl-SI"/>
              </w:rPr>
            </w:pPr>
          </w:p>
          <w:p w14:paraId="07FC05B1" w14:textId="0B5EE919" w:rsidR="004C1B80" w:rsidRPr="00744F12" w:rsidRDefault="004C1B80" w:rsidP="001F1564">
            <w:pPr>
              <w:spacing w:after="20"/>
              <w:rPr>
                <w:rFonts w:cs="Arial"/>
                <w:lang w:val="sl-SI"/>
              </w:rPr>
            </w:pPr>
            <w:r w:rsidRPr="00744F12">
              <w:rPr>
                <w:rFonts w:cs="Arial"/>
                <w:color w:val="6A6A6A"/>
                <w:sz w:val="15"/>
                <w:lang w:val="sl-SI"/>
              </w:rPr>
              <w:t>Model / konfiguracija:</w:t>
            </w:r>
          </w:p>
          <w:p w14:paraId="6A7307DA" w14:textId="77777777" w:rsidR="004C1B80" w:rsidRPr="00744F12" w:rsidRDefault="004C1B80" w:rsidP="001F1564">
            <w:pPr>
              <w:spacing w:after="20"/>
              <w:rPr>
                <w:rFonts w:cs="Arial"/>
                <w:lang w:val="sl-SI"/>
              </w:rPr>
            </w:pPr>
            <w:r w:rsidRPr="00744F12">
              <w:rPr>
                <w:rFonts w:cs="Arial"/>
                <w:color w:val="6A6A6A"/>
                <w:sz w:val="15"/>
                <w:lang w:val="sl-SI"/>
              </w:rPr>
              <w:t>________________</w:t>
            </w:r>
          </w:p>
          <w:p w14:paraId="5A012B02" w14:textId="77777777" w:rsidR="004C1B80" w:rsidRPr="00744F12" w:rsidRDefault="004C1B80" w:rsidP="001F1564">
            <w:pPr>
              <w:spacing w:after="20"/>
              <w:rPr>
                <w:rFonts w:cs="Arial"/>
                <w:lang w:val="sl-SI"/>
              </w:rPr>
            </w:pPr>
          </w:p>
          <w:p w14:paraId="79DBCC61" w14:textId="77777777" w:rsidR="004C1B80" w:rsidRPr="00744F12" w:rsidRDefault="004C1B80" w:rsidP="001F1564">
            <w:pPr>
              <w:spacing w:after="20"/>
              <w:rPr>
                <w:rFonts w:cs="Arial"/>
                <w:lang w:val="sl-SI"/>
              </w:rPr>
            </w:pPr>
            <w:r w:rsidRPr="00744F12">
              <w:rPr>
                <w:rFonts w:cs="Arial"/>
                <w:color w:val="6A6A6A"/>
                <w:sz w:val="15"/>
                <w:lang w:val="sl-SI"/>
              </w:rPr>
              <w:t>Ponujena specifikacija:</w:t>
            </w:r>
          </w:p>
          <w:p w14:paraId="42FEEB8B" w14:textId="003CB195" w:rsidR="004C1B80" w:rsidRPr="00744F12" w:rsidRDefault="004C1B80" w:rsidP="001F1564">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489F046B" w14:textId="77777777" w:rsidR="004C1B80" w:rsidRPr="00744F12" w:rsidRDefault="004C1B80" w:rsidP="00D01522">
            <w:pPr>
              <w:spacing w:after="20"/>
              <w:rPr>
                <w:rFonts w:cs="Arial"/>
                <w:lang w:val="sl-SI"/>
              </w:rPr>
            </w:pPr>
            <w:r w:rsidRPr="00744F12">
              <w:rPr>
                <w:rFonts w:cs="Arial"/>
                <w:color w:val="6A6A6A"/>
                <w:sz w:val="15"/>
                <w:lang w:val="sl-SI"/>
              </w:rPr>
              <w:t>Naziv dokazila / URL:</w:t>
            </w:r>
          </w:p>
          <w:p w14:paraId="17795D4E" w14:textId="77777777" w:rsidR="004C1B80" w:rsidRPr="00744F12" w:rsidRDefault="004C1B80" w:rsidP="00D01522">
            <w:pPr>
              <w:spacing w:after="20"/>
              <w:rPr>
                <w:rFonts w:cs="Arial"/>
                <w:lang w:val="sl-SI"/>
              </w:rPr>
            </w:pPr>
            <w:r w:rsidRPr="00744F12">
              <w:rPr>
                <w:rFonts w:cs="Arial"/>
                <w:color w:val="6A6A6A"/>
                <w:sz w:val="15"/>
                <w:lang w:val="sl-SI"/>
              </w:rPr>
              <w:t>________________</w:t>
            </w:r>
          </w:p>
          <w:p w14:paraId="25FD4A69" w14:textId="77777777" w:rsidR="004C1B80" w:rsidRPr="00744F12" w:rsidRDefault="004C1B80" w:rsidP="00D01522">
            <w:pPr>
              <w:spacing w:after="20"/>
              <w:rPr>
                <w:rFonts w:cs="Arial"/>
                <w:lang w:val="sl-SI"/>
              </w:rPr>
            </w:pPr>
            <w:r w:rsidRPr="00744F12">
              <w:rPr>
                <w:rFonts w:cs="Arial"/>
                <w:color w:val="6A6A6A"/>
                <w:sz w:val="15"/>
                <w:lang w:val="sl-SI"/>
              </w:rPr>
              <w:t>Sklic / stran:</w:t>
            </w:r>
          </w:p>
          <w:p w14:paraId="011C6628" w14:textId="77777777" w:rsidR="004C1B80" w:rsidRPr="00744F12" w:rsidRDefault="004C1B80" w:rsidP="00D01522">
            <w:pPr>
              <w:spacing w:after="20"/>
              <w:rPr>
                <w:rFonts w:cs="Arial"/>
                <w:lang w:val="sl-SI"/>
              </w:rPr>
            </w:pPr>
            <w:r w:rsidRPr="00744F12">
              <w:rPr>
                <w:rFonts w:cs="Arial"/>
                <w:color w:val="6A6A6A"/>
                <w:sz w:val="15"/>
                <w:lang w:val="sl-SI"/>
              </w:rPr>
              <w:t>________________</w:t>
            </w:r>
          </w:p>
        </w:tc>
      </w:tr>
      <w:tr w:rsidR="004C1B80" w:rsidRPr="00744F12" w14:paraId="12919CC7" w14:textId="77777777" w:rsidTr="004C1B80">
        <w:trPr>
          <w:jc w:val="center"/>
        </w:trPr>
        <w:tc>
          <w:tcPr>
            <w:tcW w:w="1701" w:type="dxa"/>
            <w:tcMar>
              <w:top w:w="70" w:type="dxa"/>
              <w:left w:w="80" w:type="dxa"/>
              <w:bottom w:w="70" w:type="dxa"/>
              <w:right w:w="80" w:type="dxa"/>
            </w:tcMar>
          </w:tcPr>
          <w:p w14:paraId="25515BC2" w14:textId="29947F41" w:rsidR="004C1B80" w:rsidRPr="004C1AE7" w:rsidRDefault="004C1B80" w:rsidP="00D01522">
            <w:pPr>
              <w:jc w:val="center"/>
              <w:rPr>
                <w:rFonts w:asciiTheme="majorHAnsi" w:hAnsiTheme="majorHAnsi" w:cstheme="majorHAnsi"/>
                <w:sz w:val="20"/>
                <w:szCs w:val="20"/>
                <w:lang w:val="sl-SI"/>
              </w:rPr>
            </w:pPr>
            <w:r w:rsidRPr="004C1AE7">
              <w:rPr>
                <w:rFonts w:asciiTheme="majorHAnsi" w:hAnsiTheme="majorHAnsi" w:cstheme="majorHAnsi"/>
                <w:sz w:val="20"/>
                <w:szCs w:val="20"/>
                <w:lang w:val="sl-SI"/>
              </w:rPr>
              <w:t>1.19</w:t>
            </w:r>
          </w:p>
        </w:tc>
        <w:tc>
          <w:tcPr>
            <w:tcW w:w="1559" w:type="dxa"/>
          </w:tcPr>
          <w:p w14:paraId="493C7EF8" w14:textId="134AF620" w:rsidR="004C1B80" w:rsidRPr="004C1AE7" w:rsidRDefault="00CF610E" w:rsidP="006D5F46">
            <w:pPr>
              <w:jc w:val="center"/>
              <w:rPr>
                <w:rFonts w:asciiTheme="majorHAnsi" w:hAnsiTheme="majorHAnsi" w:cstheme="majorHAnsi"/>
                <w:sz w:val="20"/>
                <w:szCs w:val="20"/>
                <w:lang w:val="sl-SI"/>
              </w:rPr>
            </w:pPr>
            <w:r>
              <w:rPr>
                <w:rFonts w:ascii="Calibri" w:hAnsi="Calibri" w:cs="Calibri"/>
                <w:lang w:val="sv-SE"/>
              </w:rPr>
              <w:t>1</w:t>
            </w:r>
          </w:p>
        </w:tc>
        <w:tc>
          <w:tcPr>
            <w:tcW w:w="7393" w:type="dxa"/>
            <w:tcMar>
              <w:top w:w="70" w:type="dxa"/>
              <w:left w:w="85" w:type="dxa"/>
              <w:bottom w:w="70" w:type="dxa"/>
              <w:right w:w="85" w:type="dxa"/>
            </w:tcMar>
          </w:tcPr>
          <w:p w14:paraId="1A54CA32" w14:textId="2E21295C" w:rsidR="004C1B80" w:rsidRPr="004C1AE7" w:rsidRDefault="004C1B80" w:rsidP="004C1AE7">
            <w:pPr>
              <w:jc w:val="both"/>
              <w:rPr>
                <w:rFonts w:asciiTheme="majorHAnsi" w:hAnsiTheme="majorHAnsi" w:cstheme="majorHAnsi"/>
                <w:sz w:val="20"/>
                <w:szCs w:val="20"/>
                <w:lang w:val="sl-SI"/>
              </w:rPr>
            </w:pPr>
            <w:r w:rsidRPr="004C1AE7">
              <w:rPr>
                <w:rFonts w:asciiTheme="majorHAnsi" w:hAnsiTheme="majorHAnsi" w:cstheme="majorHAnsi"/>
                <w:sz w:val="20"/>
                <w:szCs w:val="20"/>
                <w:lang w:val="sl-SI"/>
              </w:rPr>
              <w:t>Sistem mora vključevati transportno posodo za prenos celotnega nosilca vzorcev v atmosferi inertnega plina ali pri srednjem vakuumu. Transportna posoda mora omogočati prenos celotnega nosilca vzorcev brez izpostavitve vzorcev okoliškemu zraku. Obseg dobave mora vključevati transportno posodo in namensko različico komore za vnos vzorcev, ki je potrebna za kompatibilnost s transportno posodo.</w:t>
            </w:r>
          </w:p>
        </w:tc>
        <w:tc>
          <w:tcPr>
            <w:tcW w:w="1635" w:type="dxa"/>
            <w:tcMar>
              <w:top w:w="70" w:type="dxa"/>
              <w:left w:w="80" w:type="dxa"/>
              <w:bottom w:w="70" w:type="dxa"/>
              <w:right w:w="80" w:type="dxa"/>
            </w:tcMar>
          </w:tcPr>
          <w:p w14:paraId="17005DF8" w14:textId="77777777" w:rsidR="00945EDD" w:rsidRDefault="00945EDD" w:rsidP="001F1564">
            <w:pPr>
              <w:spacing w:after="20"/>
              <w:jc w:val="center"/>
              <w:rPr>
                <w:rFonts w:cs="Arial"/>
                <w:b/>
                <w:color w:val="1F1F1F"/>
                <w:sz w:val="16"/>
                <w:lang w:val="sl-SI"/>
              </w:rPr>
            </w:pPr>
          </w:p>
          <w:p w14:paraId="1BE3FD78" w14:textId="38830FC2" w:rsidR="00BE1B2A" w:rsidRDefault="004C1B80" w:rsidP="001F1564">
            <w:pPr>
              <w:spacing w:after="20"/>
              <w:jc w:val="center"/>
              <w:rPr>
                <w:rFonts w:cs="Arial"/>
                <w:b/>
                <w:color w:val="1F1F1F"/>
                <w:sz w:val="16"/>
                <w:lang w:val="sl-SI"/>
              </w:rPr>
            </w:pPr>
            <w:r w:rsidRPr="00744F12">
              <w:rPr>
                <w:rFonts w:cs="Arial"/>
                <w:b/>
                <w:color w:val="1F1F1F"/>
                <w:sz w:val="16"/>
                <w:lang w:val="sl-SI"/>
              </w:rPr>
              <w:t xml:space="preserve"> DA  </w:t>
            </w:r>
            <w:sdt>
              <w:sdtPr>
                <w:rPr>
                  <w:rFonts w:cs="Arial"/>
                  <w:b/>
                  <w:color w:val="1F1F1F"/>
                  <w:sz w:val="16"/>
                  <w:lang w:val="sl-SI"/>
                </w:rPr>
                <w:id w:val="-130020399"/>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5973E78F" w14:textId="370026F9" w:rsidR="004C1B80" w:rsidRPr="00744F12" w:rsidRDefault="004C1B80" w:rsidP="001F1564">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744096219"/>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1CF9BE71" w14:textId="77777777" w:rsidR="00945EDD" w:rsidRDefault="00945EDD" w:rsidP="001F1564">
            <w:pPr>
              <w:spacing w:after="20"/>
              <w:rPr>
                <w:rFonts w:cs="Arial"/>
                <w:color w:val="6A6A6A"/>
                <w:sz w:val="15"/>
                <w:lang w:val="sl-SI"/>
              </w:rPr>
            </w:pPr>
          </w:p>
          <w:p w14:paraId="4E873676" w14:textId="0421BA6E" w:rsidR="004C1B80" w:rsidRPr="00744F12" w:rsidRDefault="004C1B80" w:rsidP="001F1564">
            <w:pPr>
              <w:spacing w:after="20"/>
              <w:rPr>
                <w:rFonts w:cs="Arial"/>
                <w:lang w:val="sl-SI"/>
              </w:rPr>
            </w:pPr>
            <w:r w:rsidRPr="00744F12">
              <w:rPr>
                <w:rFonts w:cs="Arial"/>
                <w:color w:val="6A6A6A"/>
                <w:sz w:val="15"/>
                <w:lang w:val="sl-SI"/>
              </w:rPr>
              <w:t>Model / konfiguracija:</w:t>
            </w:r>
          </w:p>
          <w:p w14:paraId="34411AB8" w14:textId="77777777" w:rsidR="004C1B80" w:rsidRPr="00744F12" w:rsidRDefault="004C1B80" w:rsidP="001F1564">
            <w:pPr>
              <w:spacing w:after="20"/>
              <w:rPr>
                <w:rFonts w:cs="Arial"/>
                <w:lang w:val="sl-SI"/>
              </w:rPr>
            </w:pPr>
            <w:r w:rsidRPr="00744F12">
              <w:rPr>
                <w:rFonts w:cs="Arial"/>
                <w:color w:val="6A6A6A"/>
                <w:sz w:val="15"/>
                <w:lang w:val="sl-SI"/>
              </w:rPr>
              <w:t>________________</w:t>
            </w:r>
          </w:p>
          <w:p w14:paraId="40AAD41E" w14:textId="77777777" w:rsidR="004C1B80" w:rsidRPr="00744F12" w:rsidRDefault="004C1B80" w:rsidP="001F1564">
            <w:pPr>
              <w:spacing w:after="20"/>
              <w:rPr>
                <w:rFonts w:cs="Arial"/>
                <w:lang w:val="sl-SI"/>
              </w:rPr>
            </w:pPr>
          </w:p>
          <w:p w14:paraId="7498637A" w14:textId="77777777" w:rsidR="004C1B80" w:rsidRPr="00744F12" w:rsidRDefault="004C1B80" w:rsidP="001F1564">
            <w:pPr>
              <w:spacing w:after="20"/>
              <w:rPr>
                <w:rFonts w:cs="Arial"/>
                <w:lang w:val="sl-SI"/>
              </w:rPr>
            </w:pPr>
            <w:r w:rsidRPr="00744F12">
              <w:rPr>
                <w:rFonts w:cs="Arial"/>
                <w:color w:val="6A6A6A"/>
                <w:sz w:val="15"/>
                <w:lang w:val="sl-SI"/>
              </w:rPr>
              <w:t>Ponujena specifikacija:</w:t>
            </w:r>
          </w:p>
          <w:p w14:paraId="7C64604E" w14:textId="152D44B2" w:rsidR="004C1B80" w:rsidRPr="00744F12" w:rsidRDefault="004C1B80" w:rsidP="001F1564">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31CF964F" w14:textId="77777777" w:rsidR="004C1B80" w:rsidRPr="00744F12" w:rsidRDefault="004C1B80" w:rsidP="00D01522">
            <w:pPr>
              <w:spacing w:after="20"/>
              <w:rPr>
                <w:rFonts w:cs="Arial"/>
                <w:lang w:val="sl-SI"/>
              </w:rPr>
            </w:pPr>
            <w:r w:rsidRPr="00744F12">
              <w:rPr>
                <w:rFonts w:cs="Arial"/>
                <w:color w:val="6A6A6A"/>
                <w:sz w:val="15"/>
                <w:lang w:val="sl-SI"/>
              </w:rPr>
              <w:t>Naziv dokazila / URL:</w:t>
            </w:r>
          </w:p>
          <w:p w14:paraId="03C625DA" w14:textId="77777777" w:rsidR="004C1B80" w:rsidRPr="00744F12" w:rsidRDefault="004C1B80" w:rsidP="00D01522">
            <w:pPr>
              <w:spacing w:after="20"/>
              <w:rPr>
                <w:rFonts w:cs="Arial"/>
                <w:lang w:val="sl-SI"/>
              </w:rPr>
            </w:pPr>
            <w:r w:rsidRPr="00744F12">
              <w:rPr>
                <w:rFonts w:cs="Arial"/>
                <w:color w:val="6A6A6A"/>
                <w:sz w:val="15"/>
                <w:lang w:val="sl-SI"/>
              </w:rPr>
              <w:t>________________</w:t>
            </w:r>
          </w:p>
          <w:p w14:paraId="63A6C4CE" w14:textId="77777777" w:rsidR="004C1B80" w:rsidRPr="00744F12" w:rsidRDefault="004C1B80" w:rsidP="00D01522">
            <w:pPr>
              <w:spacing w:after="20"/>
              <w:rPr>
                <w:rFonts w:cs="Arial"/>
                <w:lang w:val="sl-SI"/>
              </w:rPr>
            </w:pPr>
            <w:r w:rsidRPr="00744F12">
              <w:rPr>
                <w:rFonts w:cs="Arial"/>
                <w:color w:val="6A6A6A"/>
                <w:sz w:val="15"/>
                <w:lang w:val="sl-SI"/>
              </w:rPr>
              <w:t>Sklic / stran:</w:t>
            </w:r>
          </w:p>
          <w:p w14:paraId="0FD8FDE9" w14:textId="77777777" w:rsidR="004C1B80" w:rsidRPr="00744F12" w:rsidRDefault="004C1B80" w:rsidP="00D01522">
            <w:pPr>
              <w:spacing w:after="20"/>
              <w:rPr>
                <w:rFonts w:cs="Arial"/>
                <w:lang w:val="sl-SI"/>
              </w:rPr>
            </w:pPr>
            <w:r w:rsidRPr="00744F12">
              <w:rPr>
                <w:rFonts w:cs="Arial"/>
                <w:color w:val="6A6A6A"/>
                <w:sz w:val="15"/>
                <w:lang w:val="sl-SI"/>
              </w:rPr>
              <w:t>________________</w:t>
            </w:r>
          </w:p>
        </w:tc>
      </w:tr>
      <w:tr w:rsidR="004C1B80" w:rsidRPr="00744F12" w14:paraId="59CAA3EA" w14:textId="77777777" w:rsidTr="004C1B80">
        <w:trPr>
          <w:jc w:val="center"/>
        </w:trPr>
        <w:tc>
          <w:tcPr>
            <w:tcW w:w="1701" w:type="dxa"/>
            <w:tcMar>
              <w:top w:w="70" w:type="dxa"/>
              <w:left w:w="80" w:type="dxa"/>
              <w:bottom w:w="70" w:type="dxa"/>
              <w:right w:w="80" w:type="dxa"/>
            </w:tcMar>
          </w:tcPr>
          <w:p w14:paraId="77383C8E" w14:textId="545CEE38" w:rsidR="004C1B80" w:rsidRPr="00DD12C8" w:rsidRDefault="004C1B80" w:rsidP="00D01522">
            <w:pPr>
              <w:jc w:val="center"/>
              <w:rPr>
                <w:rFonts w:asciiTheme="majorHAnsi" w:hAnsiTheme="majorHAnsi" w:cstheme="majorHAnsi"/>
                <w:sz w:val="20"/>
                <w:szCs w:val="20"/>
                <w:lang w:val="sl-SI"/>
              </w:rPr>
            </w:pPr>
            <w:r w:rsidRPr="00DD12C8">
              <w:rPr>
                <w:rFonts w:asciiTheme="majorHAnsi" w:hAnsiTheme="majorHAnsi" w:cstheme="majorHAnsi"/>
                <w:sz w:val="20"/>
                <w:szCs w:val="20"/>
                <w:lang w:val="sl-SI"/>
              </w:rPr>
              <w:t>1.20</w:t>
            </w:r>
          </w:p>
        </w:tc>
        <w:tc>
          <w:tcPr>
            <w:tcW w:w="1559" w:type="dxa"/>
          </w:tcPr>
          <w:p w14:paraId="15D6B60A" w14:textId="2BB8D7D7" w:rsidR="004C1B80" w:rsidRPr="00DD12C8" w:rsidRDefault="00CF610E" w:rsidP="006D5F46">
            <w:pPr>
              <w:jc w:val="center"/>
              <w:rPr>
                <w:rFonts w:asciiTheme="majorHAnsi" w:hAnsiTheme="majorHAnsi" w:cstheme="majorHAnsi"/>
                <w:sz w:val="20"/>
                <w:szCs w:val="20"/>
                <w:lang w:val="sl-SI"/>
              </w:rPr>
            </w:pPr>
            <w:r>
              <w:rPr>
                <w:rFonts w:ascii="Calibri" w:hAnsi="Calibri" w:cs="Calibri"/>
                <w:lang w:val="sv-SE"/>
              </w:rPr>
              <w:t>1</w:t>
            </w:r>
          </w:p>
        </w:tc>
        <w:tc>
          <w:tcPr>
            <w:tcW w:w="7393" w:type="dxa"/>
            <w:tcMar>
              <w:top w:w="70" w:type="dxa"/>
              <w:left w:w="85" w:type="dxa"/>
              <w:bottom w:w="70" w:type="dxa"/>
              <w:right w:w="85" w:type="dxa"/>
            </w:tcMar>
          </w:tcPr>
          <w:p w14:paraId="608C14F4" w14:textId="30DFD40D" w:rsidR="004C1B80" w:rsidRPr="00DD12C8" w:rsidRDefault="004C1B80" w:rsidP="00DD12C8">
            <w:pPr>
              <w:jc w:val="both"/>
              <w:rPr>
                <w:rFonts w:asciiTheme="majorHAnsi" w:hAnsiTheme="majorHAnsi" w:cstheme="majorHAnsi"/>
                <w:sz w:val="20"/>
                <w:szCs w:val="20"/>
                <w:lang w:val="sl-SI"/>
              </w:rPr>
            </w:pPr>
            <w:r w:rsidRPr="00DD12C8">
              <w:rPr>
                <w:rFonts w:asciiTheme="majorHAnsi" w:hAnsiTheme="majorHAnsi" w:cstheme="majorHAnsi"/>
                <w:sz w:val="20"/>
                <w:szCs w:val="20"/>
                <w:lang w:val="sl-SI"/>
              </w:rPr>
              <w:t xml:space="preserve">Sistem mora vključevati dodatni sistem za vnos vzorcev kot drugo komoro za vnos vzorcev instrumenta. Opcija mora vključevati notranji sistem za angl. </w:t>
            </w:r>
            <w:proofErr w:type="spellStart"/>
            <w:r w:rsidRPr="00DD12C8">
              <w:rPr>
                <w:rFonts w:asciiTheme="majorHAnsi" w:hAnsiTheme="majorHAnsi" w:cstheme="majorHAnsi"/>
                <w:sz w:val="20"/>
                <w:szCs w:val="20"/>
                <w:lang w:val="sl-SI"/>
              </w:rPr>
              <w:t>bakeout</w:t>
            </w:r>
            <w:proofErr w:type="spellEnd"/>
            <w:r w:rsidRPr="00DD12C8">
              <w:rPr>
                <w:rFonts w:asciiTheme="majorHAnsi" w:hAnsiTheme="majorHAnsi" w:cstheme="majorHAnsi"/>
                <w:sz w:val="20"/>
                <w:szCs w:val="20"/>
                <w:lang w:val="sl-SI"/>
              </w:rPr>
              <w:t xml:space="preserve"> druge komore za vnos vzorcev.</w:t>
            </w:r>
          </w:p>
        </w:tc>
        <w:tc>
          <w:tcPr>
            <w:tcW w:w="1635" w:type="dxa"/>
            <w:tcMar>
              <w:top w:w="70" w:type="dxa"/>
              <w:left w:w="80" w:type="dxa"/>
              <w:bottom w:w="70" w:type="dxa"/>
              <w:right w:w="80" w:type="dxa"/>
            </w:tcMar>
          </w:tcPr>
          <w:p w14:paraId="414C922F" w14:textId="77777777" w:rsidR="00945EDD" w:rsidRDefault="00945EDD" w:rsidP="001F1564">
            <w:pPr>
              <w:spacing w:after="20"/>
              <w:jc w:val="center"/>
              <w:rPr>
                <w:rFonts w:cs="Arial"/>
                <w:b/>
                <w:color w:val="1F1F1F"/>
                <w:sz w:val="16"/>
                <w:lang w:val="sl-SI"/>
              </w:rPr>
            </w:pPr>
          </w:p>
          <w:p w14:paraId="337A3CA4" w14:textId="340BBC89" w:rsidR="00BE1B2A" w:rsidRDefault="004C1B80" w:rsidP="001F1564">
            <w:pPr>
              <w:spacing w:after="20"/>
              <w:jc w:val="center"/>
              <w:rPr>
                <w:rFonts w:cs="Arial"/>
                <w:b/>
                <w:color w:val="1F1F1F"/>
                <w:sz w:val="16"/>
                <w:lang w:val="sl-SI"/>
              </w:rPr>
            </w:pPr>
            <w:r w:rsidRPr="00744F12">
              <w:rPr>
                <w:rFonts w:cs="Arial"/>
                <w:b/>
                <w:color w:val="1F1F1F"/>
                <w:sz w:val="16"/>
                <w:lang w:val="sl-SI"/>
              </w:rPr>
              <w:t xml:space="preserve"> DA  </w:t>
            </w:r>
            <w:sdt>
              <w:sdtPr>
                <w:rPr>
                  <w:rFonts w:cs="Arial"/>
                  <w:b/>
                  <w:color w:val="1F1F1F"/>
                  <w:sz w:val="16"/>
                  <w:lang w:val="sl-SI"/>
                </w:rPr>
                <w:id w:val="-64126807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50DD6306" w14:textId="344AC527" w:rsidR="004C1B80" w:rsidRPr="00744F12" w:rsidRDefault="004C1B80" w:rsidP="001F1564">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559635565"/>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21EDA461" w14:textId="77777777" w:rsidR="00945EDD" w:rsidRDefault="00945EDD" w:rsidP="001F1564">
            <w:pPr>
              <w:spacing w:after="20"/>
              <w:rPr>
                <w:rFonts w:cs="Arial"/>
                <w:color w:val="6A6A6A"/>
                <w:sz w:val="15"/>
                <w:lang w:val="sl-SI"/>
              </w:rPr>
            </w:pPr>
          </w:p>
          <w:p w14:paraId="582CC57B" w14:textId="3190FAAE" w:rsidR="004C1B80" w:rsidRPr="00744F12" w:rsidRDefault="004C1B80" w:rsidP="001F1564">
            <w:pPr>
              <w:spacing w:after="20"/>
              <w:rPr>
                <w:rFonts w:cs="Arial"/>
                <w:lang w:val="sl-SI"/>
              </w:rPr>
            </w:pPr>
            <w:r w:rsidRPr="00744F12">
              <w:rPr>
                <w:rFonts w:cs="Arial"/>
                <w:color w:val="6A6A6A"/>
                <w:sz w:val="15"/>
                <w:lang w:val="sl-SI"/>
              </w:rPr>
              <w:t>Model / konfiguracija:</w:t>
            </w:r>
          </w:p>
          <w:p w14:paraId="48A0D387" w14:textId="77777777" w:rsidR="004C1B80" w:rsidRPr="00744F12" w:rsidRDefault="004C1B80" w:rsidP="001F1564">
            <w:pPr>
              <w:spacing w:after="20"/>
              <w:rPr>
                <w:rFonts w:cs="Arial"/>
                <w:lang w:val="sl-SI"/>
              </w:rPr>
            </w:pPr>
            <w:r w:rsidRPr="00744F12">
              <w:rPr>
                <w:rFonts w:cs="Arial"/>
                <w:color w:val="6A6A6A"/>
                <w:sz w:val="15"/>
                <w:lang w:val="sl-SI"/>
              </w:rPr>
              <w:t>________________</w:t>
            </w:r>
          </w:p>
          <w:p w14:paraId="5CDFC5B2" w14:textId="77777777" w:rsidR="004C1B80" w:rsidRPr="00744F12" w:rsidRDefault="004C1B80" w:rsidP="001F1564">
            <w:pPr>
              <w:spacing w:after="20"/>
              <w:rPr>
                <w:rFonts w:cs="Arial"/>
                <w:lang w:val="sl-SI"/>
              </w:rPr>
            </w:pPr>
          </w:p>
          <w:p w14:paraId="0FB02DD6" w14:textId="77777777" w:rsidR="004C1B80" w:rsidRPr="00744F12" w:rsidRDefault="004C1B80" w:rsidP="001F1564">
            <w:pPr>
              <w:spacing w:after="20"/>
              <w:rPr>
                <w:rFonts w:cs="Arial"/>
                <w:lang w:val="sl-SI"/>
              </w:rPr>
            </w:pPr>
            <w:r w:rsidRPr="00744F12">
              <w:rPr>
                <w:rFonts w:cs="Arial"/>
                <w:color w:val="6A6A6A"/>
                <w:sz w:val="15"/>
                <w:lang w:val="sl-SI"/>
              </w:rPr>
              <w:t>Ponujena specifikacija:</w:t>
            </w:r>
          </w:p>
          <w:p w14:paraId="5B9B53B0" w14:textId="74DB1AFE" w:rsidR="004C1B80" w:rsidRPr="00744F12" w:rsidRDefault="004C1B80" w:rsidP="001F1564">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70E66A4A" w14:textId="77777777" w:rsidR="004C1B80" w:rsidRPr="00744F12" w:rsidRDefault="004C1B80" w:rsidP="00D01522">
            <w:pPr>
              <w:spacing w:after="20"/>
              <w:rPr>
                <w:rFonts w:cs="Arial"/>
                <w:lang w:val="sl-SI"/>
              </w:rPr>
            </w:pPr>
            <w:r w:rsidRPr="00744F12">
              <w:rPr>
                <w:rFonts w:cs="Arial"/>
                <w:color w:val="6A6A6A"/>
                <w:sz w:val="15"/>
                <w:lang w:val="sl-SI"/>
              </w:rPr>
              <w:t>Naziv dokazila / URL:</w:t>
            </w:r>
          </w:p>
          <w:p w14:paraId="5288938A" w14:textId="77777777" w:rsidR="004C1B80" w:rsidRPr="00744F12" w:rsidRDefault="004C1B80" w:rsidP="00D01522">
            <w:pPr>
              <w:spacing w:after="20"/>
              <w:rPr>
                <w:rFonts w:cs="Arial"/>
                <w:lang w:val="sl-SI"/>
              </w:rPr>
            </w:pPr>
            <w:r w:rsidRPr="00744F12">
              <w:rPr>
                <w:rFonts w:cs="Arial"/>
                <w:color w:val="6A6A6A"/>
                <w:sz w:val="15"/>
                <w:lang w:val="sl-SI"/>
              </w:rPr>
              <w:t>________________</w:t>
            </w:r>
          </w:p>
          <w:p w14:paraId="5C90FC4F" w14:textId="77777777" w:rsidR="004C1B80" w:rsidRPr="00744F12" w:rsidRDefault="004C1B80" w:rsidP="00D01522">
            <w:pPr>
              <w:spacing w:after="20"/>
              <w:rPr>
                <w:rFonts w:cs="Arial"/>
                <w:lang w:val="sl-SI"/>
              </w:rPr>
            </w:pPr>
            <w:r w:rsidRPr="00744F12">
              <w:rPr>
                <w:rFonts w:cs="Arial"/>
                <w:color w:val="6A6A6A"/>
                <w:sz w:val="15"/>
                <w:lang w:val="sl-SI"/>
              </w:rPr>
              <w:t>Sklic / stran:</w:t>
            </w:r>
          </w:p>
          <w:p w14:paraId="412C411C" w14:textId="77777777" w:rsidR="004C1B80" w:rsidRPr="00744F12" w:rsidRDefault="004C1B80" w:rsidP="00D01522">
            <w:pPr>
              <w:spacing w:after="20"/>
              <w:rPr>
                <w:rFonts w:cs="Arial"/>
                <w:lang w:val="sl-SI"/>
              </w:rPr>
            </w:pPr>
            <w:r w:rsidRPr="00744F12">
              <w:rPr>
                <w:rFonts w:cs="Arial"/>
                <w:color w:val="6A6A6A"/>
                <w:sz w:val="15"/>
                <w:lang w:val="sl-SI"/>
              </w:rPr>
              <w:t>________________</w:t>
            </w:r>
          </w:p>
        </w:tc>
      </w:tr>
      <w:tr w:rsidR="004C1B80" w:rsidRPr="00744F12" w14:paraId="0F13EC5E" w14:textId="77777777" w:rsidTr="004C1B80">
        <w:trPr>
          <w:jc w:val="center"/>
        </w:trPr>
        <w:tc>
          <w:tcPr>
            <w:tcW w:w="1701" w:type="dxa"/>
            <w:tcMar>
              <w:top w:w="70" w:type="dxa"/>
              <w:left w:w="80" w:type="dxa"/>
              <w:bottom w:w="70" w:type="dxa"/>
              <w:right w:w="80" w:type="dxa"/>
            </w:tcMar>
          </w:tcPr>
          <w:p w14:paraId="4DFF328E" w14:textId="038122B1" w:rsidR="004C1B80" w:rsidRPr="00E22B0F" w:rsidRDefault="004C1B80" w:rsidP="00D01522">
            <w:pPr>
              <w:jc w:val="center"/>
              <w:rPr>
                <w:rFonts w:asciiTheme="majorHAnsi" w:hAnsiTheme="majorHAnsi" w:cstheme="majorHAnsi"/>
                <w:sz w:val="20"/>
                <w:szCs w:val="20"/>
                <w:lang w:val="sl-SI"/>
              </w:rPr>
            </w:pPr>
            <w:r w:rsidRPr="00E22B0F">
              <w:rPr>
                <w:rFonts w:asciiTheme="majorHAnsi" w:hAnsiTheme="majorHAnsi" w:cstheme="majorHAnsi"/>
                <w:sz w:val="20"/>
                <w:szCs w:val="20"/>
                <w:lang w:val="sl-SI"/>
              </w:rPr>
              <w:t>1.21</w:t>
            </w:r>
          </w:p>
        </w:tc>
        <w:tc>
          <w:tcPr>
            <w:tcW w:w="1559" w:type="dxa"/>
          </w:tcPr>
          <w:p w14:paraId="018A30A5" w14:textId="3ED4B270" w:rsidR="004C1B80" w:rsidRPr="00E22B0F" w:rsidRDefault="00CF610E" w:rsidP="006D5F46">
            <w:pPr>
              <w:jc w:val="center"/>
              <w:rPr>
                <w:rFonts w:asciiTheme="majorHAnsi" w:eastAsia="Calibri" w:hAnsiTheme="majorHAnsi" w:cstheme="majorHAnsi"/>
                <w:sz w:val="20"/>
                <w:szCs w:val="20"/>
                <w:lang w:val="sl-SI" w:eastAsia="sl-SI"/>
              </w:rPr>
            </w:pPr>
            <w:r>
              <w:rPr>
                <w:rFonts w:ascii="Calibri" w:hAnsi="Calibri" w:cs="Calibri"/>
                <w:lang w:val="sv-SE"/>
              </w:rPr>
              <w:t>1</w:t>
            </w:r>
          </w:p>
        </w:tc>
        <w:tc>
          <w:tcPr>
            <w:tcW w:w="7393" w:type="dxa"/>
            <w:tcMar>
              <w:top w:w="70" w:type="dxa"/>
              <w:left w:w="85" w:type="dxa"/>
              <w:bottom w:w="70" w:type="dxa"/>
              <w:right w:w="85" w:type="dxa"/>
            </w:tcMar>
          </w:tcPr>
          <w:p w14:paraId="02510A47" w14:textId="691263C3" w:rsidR="004C1B80" w:rsidRPr="00E22B0F" w:rsidRDefault="004C1B80" w:rsidP="00E22B0F">
            <w:pPr>
              <w:jc w:val="both"/>
              <w:rPr>
                <w:rFonts w:asciiTheme="majorHAnsi" w:eastAsia="Calibri" w:hAnsiTheme="majorHAnsi" w:cstheme="majorHAnsi"/>
                <w:sz w:val="20"/>
                <w:szCs w:val="20"/>
                <w:lang w:val="sl-SI" w:eastAsia="sl-SI"/>
              </w:rPr>
            </w:pPr>
            <w:r w:rsidRPr="00E22B0F">
              <w:rPr>
                <w:rFonts w:asciiTheme="majorHAnsi" w:eastAsia="Calibri" w:hAnsiTheme="majorHAnsi" w:cstheme="majorHAnsi"/>
                <w:sz w:val="20"/>
                <w:szCs w:val="20"/>
                <w:lang w:val="sl-SI" w:eastAsia="sl-SI"/>
              </w:rPr>
              <w:t xml:space="preserve">Sistem mora vključevati modul angl. </w:t>
            </w:r>
            <w:proofErr w:type="spellStart"/>
            <w:r w:rsidRPr="00E22B0F">
              <w:rPr>
                <w:rFonts w:asciiTheme="majorHAnsi" w:eastAsia="Calibri" w:hAnsiTheme="majorHAnsi" w:cstheme="majorHAnsi"/>
                <w:b/>
                <w:bCs/>
                <w:i/>
                <w:iCs/>
                <w:sz w:val="20"/>
                <w:szCs w:val="20"/>
                <w:lang w:val="sl-SI" w:eastAsia="sl-SI"/>
              </w:rPr>
              <w:t>glovebox</w:t>
            </w:r>
            <w:proofErr w:type="spellEnd"/>
            <w:r w:rsidRPr="00E22B0F">
              <w:rPr>
                <w:rFonts w:asciiTheme="majorHAnsi" w:eastAsia="Calibri" w:hAnsiTheme="majorHAnsi" w:cstheme="majorHAnsi"/>
                <w:sz w:val="20"/>
                <w:szCs w:val="20"/>
                <w:lang w:val="sl-SI" w:eastAsia="sl-SI"/>
              </w:rPr>
              <w:t xml:space="preserve"> za sistem za vnos vzorcev, ki omogoča vnos vzorcev in nosilcev vzorcev v atmosferi inertnega plina. Angl. </w:t>
            </w:r>
            <w:proofErr w:type="spellStart"/>
            <w:r w:rsidRPr="00E22B0F">
              <w:rPr>
                <w:rFonts w:asciiTheme="majorHAnsi" w:eastAsia="Calibri" w:hAnsiTheme="majorHAnsi" w:cstheme="majorHAnsi"/>
                <w:sz w:val="20"/>
                <w:szCs w:val="20"/>
                <w:lang w:val="sl-SI" w:eastAsia="sl-SI"/>
              </w:rPr>
              <w:t>glovebox</w:t>
            </w:r>
            <w:proofErr w:type="spellEnd"/>
            <w:r w:rsidRPr="00E22B0F">
              <w:rPr>
                <w:rFonts w:asciiTheme="majorHAnsi" w:eastAsia="Calibri" w:hAnsiTheme="majorHAnsi" w:cstheme="majorHAnsi"/>
                <w:sz w:val="20"/>
                <w:szCs w:val="20"/>
                <w:lang w:val="sl-SI" w:eastAsia="sl-SI"/>
              </w:rPr>
              <w:t xml:space="preserve"> mora izpolnjevati naslednje minimalne zahteve:</w:t>
            </w:r>
          </w:p>
          <w:p w14:paraId="7A03EABB" w14:textId="77777777" w:rsidR="004C1B80" w:rsidRPr="00E22B0F" w:rsidRDefault="004C1B80" w:rsidP="00E22B0F">
            <w:pPr>
              <w:numPr>
                <w:ilvl w:val="0"/>
                <w:numId w:val="41"/>
              </w:numPr>
              <w:jc w:val="both"/>
              <w:rPr>
                <w:rFonts w:asciiTheme="majorHAnsi" w:eastAsia="Calibri" w:hAnsiTheme="majorHAnsi" w:cstheme="majorHAnsi"/>
                <w:sz w:val="20"/>
                <w:szCs w:val="20"/>
                <w:lang w:val="sl-SI" w:eastAsia="sl-SI"/>
              </w:rPr>
            </w:pPr>
            <w:r w:rsidRPr="00E22B0F">
              <w:rPr>
                <w:rFonts w:asciiTheme="majorHAnsi" w:eastAsia="Calibri" w:hAnsiTheme="majorHAnsi" w:cstheme="majorHAnsi"/>
                <w:sz w:val="20"/>
                <w:szCs w:val="20"/>
                <w:lang w:val="sl-SI" w:eastAsia="sl-SI"/>
              </w:rPr>
              <w:t>prozorno ohišje brez razpok in mehurčkov,</w:t>
            </w:r>
          </w:p>
          <w:p w14:paraId="0350F6D5" w14:textId="77777777" w:rsidR="004C1B80" w:rsidRPr="00E22B0F" w:rsidRDefault="004C1B80" w:rsidP="00E22B0F">
            <w:pPr>
              <w:numPr>
                <w:ilvl w:val="0"/>
                <w:numId w:val="41"/>
              </w:numPr>
              <w:jc w:val="both"/>
              <w:rPr>
                <w:rFonts w:asciiTheme="majorHAnsi" w:eastAsia="Calibri" w:hAnsiTheme="majorHAnsi" w:cstheme="majorHAnsi"/>
                <w:sz w:val="20"/>
                <w:szCs w:val="20"/>
                <w:lang w:val="sl-SI" w:eastAsia="sl-SI"/>
              </w:rPr>
            </w:pPr>
            <w:r w:rsidRPr="00E22B0F">
              <w:rPr>
                <w:rFonts w:asciiTheme="majorHAnsi" w:eastAsia="Calibri" w:hAnsiTheme="majorHAnsi" w:cstheme="majorHAnsi"/>
                <w:sz w:val="20"/>
                <w:szCs w:val="20"/>
                <w:lang w:val="sl-SI" w:eastAsia="sl-SI"/>
              </w:rPr>
              <w:t>namenski priključki za zunanji dovod inertnega plina,</w:t>
            </w:r>
          </w:p>
          <w:p w14:paraId="541A0D57" w14:textId="77777777" w:rsidR="004C1B80" w:rsidRPr="00E22B0F" w:rsidRDefault="004C1B80" w:rsidP="00E22B0F">
            <w:pPr>
              <w:numPr>
                <w:ilvl w:val="0"/>
                <w:numId w:val="41"/>
              </w:numPr>
              <w:jc w:val="both"/>
              <w:rPr>
                <w:rFonts w:asciiTheme="majorHAnsi" w:eastAsia="Calibri" w:hAnsiTheme="majorHAnsi" w:cstheme="majorHAnsi"/>
                <w:sz w:val="20"/>
                <w:szCs w:val="20"/>
                <w:lang w:val="sl-SI" w:eastAsia="sl-SI"/>
              </w:rPr>
            </w:pPr>
            <w:r w:rsidRPr="00E22B0F">
              <w:rPr>
                <w:rFonts w:asciiTheme="majorHAnsi" w:eastAsia="Calibri" w:hAnsiTheme="majorHAnsi" w:cstheme="majorHAnsi"/>
                <w:sz w:val="20"/>
                <w:szCs w:val="20"/>
                <w:lang w:val="sl-SI" w:eastAsia="sl-SI"/>
              </w:rPr>
              <w:t xml:space="preserve">ena vstopna prekatna komora za prenos predmetov v angl. </w:t>
            </w:r>
            <w:proofErr w:type="spellStart"/>
            <w:r w:rsidRPr="00E22B0F">
              <w:rPr>
                <w:rFonts w:asciiTheme="majorHAnsi" w:eastAsia="Calibri" w:hAnsiTheme="majorHAnsi" w:cstheme="majorHAnsi"/>
                <w:i/>
                <w:iCs/>
                <w:sz w:val="20"/>
                <w:szCs w:val="20"/>
                <w:lang w:val="sl-SI" w:eastAsia="sl-SI"/>
              </w:rPr>
              <w:t>glovebox</w:t>
            </w:r>
            <w:proofErr w:type="spellEnd"/>
            <w:r w:rsidRPr="00E22B0F">
              <w:rPr>
                <w:rFonts w:asciiTheme="majorHAnsi" w:eastAsia="Calibri" w:hAnsiTheme="majorHAnsi" w:cstheme="majorHAnsi"/>
                <w:sz w:val="20"/>
                <w:szCs w:val="20"/>
                <w:lang w:val="sl-SI" w:eastAsia="sl-SI"/>
              </w:rPr>
              <w:t>,</w:t>
            </w:r>
          </w:p>
          <w:p w14:paraId="067E92C9" w14:textId="77777777" w:rsidR="004C1B80" w:rsidRPr="00E22B0F" w:rsidRDefault="004C1B80" w:rsidP="00E22B0F">
            <w:pPr>
              <w:numPr>
                <w:ilvl w:val="0"/>
                <w:numId w:val="41"/>
              </w:numPr>
              <w:jc w:val="both"/>
              <w:rPr>
                <w:rFonts w:asciiTheme="majorHAnsi" w:eastAsia="Calibri" w:hAnsiTheme="majorHAnsi" w:cstheme="majorHAnsi"/>
                <w:sz w:val="20"/>
                <w:szCs w:val="20"/>
                <w:lang w:val="sl-SI" w:eastAsia="sl-SI"/>
              </w:rPr>
            </w:pPr>
            <w:r w:rsidRPr="00E22B0F">
              <w:rPr>
                <w:rFonts w:asciiTheme="majorHAnsi" w:eastAsia="Calibri" w:hAnsiTheme="majorHAnsi" w:cstheme="majorHAnsi"/>
                <w:sz w:val="20"/>
                <w:szCs w:val="20"/>
                <w:lang w:val="sl-SI" w:eastAsia="sl-SI"/>
              </w:rPr>
              <w:t xml:space="preserve">dve rokavici znotraj angl. </w:t>
            </w:r>
            <w:proofErr w:type="spellStart"/>
            <w:r w:rsidRPr="00E22B0F">
              <w:rPr>
                <w:rFonts w:asciiTheme="majorHAnsi" w:eastAsia="Calibri" w:hAnsiTheme="majorHAnsi" w:cstheme="majorHAnsi"/>
                <w:i/>
                <w:iCs/>
                <w:sz w:val="20"/>
                <w:szCs w:val="20"/>
                <w:lang w:val="sl-SI" w:eastAsia="sl-SI"/>
              </w:rPr>
              <w:t>glovebox</w:t>
            </w:r>
            <w:proofErr w:type="spellEnd"/>
            <w:r w:rsidRPr="00E22B0F">
              <w:rPr>
                <w:rFonts w:asciiTheme="majorHAnsi" w:eastAsia="Calibri" w:hAnsiTheme="majorHAnsi" w:cstheme="majorHAnsi"/>
                <w:sz w:val="20"/>
                <w:szCs w:val="20"/>
                <w:lang w:val="sl-SI" w:eastAsia="sl-SI"/>
              </w:rPr>
              <w:t xml:space="preserve"> za rokovanje z vzorci in nosilci,</w:t>
            </w:r>
          </w:p>
          <w:p w14:paraId="40D1DAC6" w14:textId="77777777" w:rsidR="004C1B80" w:rsidRPr="00E22B0F" w:rsidRDefault="004C1B80" w:rsidP="00E22B0F">
            <w:pPr>
              <w:numPr>
                <w:ilvl w:val="0"/>
                <w:numId w:val="41"/>
              </w:numPr>
              <w:jc w:val="both"/>
              <w:rPr>
                <w:rFonts w:asciiTheme="majorHAnsi" w:eastAsia="Calibri" w:hAnsiTheme="majorHAnsi" w:cstheme="majorHAnsi"/>
                <w:sz w:val="20"/>
                <w:szCs w:val="20"/>
                <w:lang w:val="sl-SI" w:eastAsia="sl-SI"/>
              </w:rPr>
            </w:pPr>
            <w:r w:rsidRPr="00E22B0F">
              <w:rPr>
                <w:rFonts w:asciiTheme="majorHAnsi" w:eastAsia="Calibri" w:hAnsiTheme="majorHAnsi" w:cstheme="majorHAnsi"/>
                <w:sz w:val="20"/>
                <w:szCs w:val="20"/>
                <w:lang w:val="sl-SI" w:eastAsia="sl-SI"/>
              </w:rPr>
              <w:t xml:space="preserve">mehasti (angl. </w:t>
            </w:r>
            <w:proofErr w:type="spellStart"/>
            <w:r w:rsidRPr="00E22B0F">
              <w:rPr>
                <w:rFonts w:asciiTheme="majorHAnsi" w:eastAsia="Calibri" w:hAnsiTheme="majorHAnsi" w:cstheme="majorHAnsi"/>
                <w:i/>
                <w:iCs/>
                <w:sz w:val="20"/>
                <w:szCs w:val="20"/>
                <w:lang w:val="sl-SI" w:eastAsia="sl-SI"/>
              </w:rPr>
              <w:t>bellows</w:t>
            </w:r>
            <w:proofErr w:type="spellEnd"/>
            <w:r w:rsidRPr="00E22B0F">
              <w:rPr>
                <w:rFonts w:asciiTheme="majorHAnsi" w:eastAsia="Calibri" w:hAnsiTheme="majorHAnsi" w:cstheme="majorHAnsi"/>
                <w:sz w:val="20"/>
                <w:szCs w:val="20"/>
                <w:lang w:val="sl-SI" w:eastAsia="sl-SI"/>
              </w:rPr>
              <w:t>) priključek na sistem za vnos vzorcev, ki omogoča prenos vzorcev in nosilcev vzorcev v inertni atmosferi,</w:t>
            </w:r>
          </w:p>
          <w:p w14:paraId="4DC2A8C8" w14:textId="77777777" w:rsidR="004C1B80" w:rsidRPr="00E22B0F" w:rsidRDefault="004C1B80" w:rsidP="00E22B0F">
            <w:pPr>
              <w:numPr>
                <w:ilvl w:val="0"/>
                <w:numId w:val="41"/>
              </w:numPr>
              <w:jc w:val="both"/>
              <w:rPr>
                <w:rFonts w:asciiTheme="majorHAnsi" w:eastAsia="Calibri" w:hAnsiTheme="majorHAnsi" w:cstheme="majorHAnsi"/>
                <w:sz w:val="20"/>
                <w:szCs w:val="20"/>
                <w:lang w:val="sl-SI" w:eastAsia="sl-SI"/>
              </w:rPr>
            </w:pPr>
            <w:r w:rsidRPr="00E22B0F">
              <w:rPr>
                <w:rFonts w:asciiTheme="majorHAnsi" w:eastAsia="Calibri" w:hAnsiTheme="majorHAnsi" w:cstheme="majorHAnsi"/>
                <w:sz w:val="20"/>
                <w:szCs w:val="20"/>
                <w:lang w:val="sl-SI" w:eastAsia="sl-SI"/>
              </w:rPr>
              <w:t>dosegljive ravni čistosti: kisik pod 200 ppm in voda pod 200 ppm,</w:t>
            </w:r>
          </w:p>
          <w:p w14:paraId="3FD1EC1B" w14:textId="77777777" w:rsidR="004C1B80" w:rsidRPr="00E22B0F" w:rsidRDefault="004C1B80" w:rsidP="00E22B0F">
            <w:pPr>
              <w:numPr>
                <w:ilvl w:val="0"/>
                <w:numId w:val="41"/>
              </w:numPr>
              <w:jc w:val="both"/>
              <w:rPr>
                <w:rFonts w:asciiTheme="majorHAnsi" w:eastAsia="Calibri" w:hAnsiTheme="majorHAnsi" w:cstheme="majorHAnsi"/>
                <w:sz w:val="20"/>
                <w:szCs w:val="20"/>
                <w:lang w:val="sl-SI" w:eastAsia="sl-SI"/>
              </w:rPr>
            </w:pPr>
            <w:r w:rsidRPr="00E22B0F">
              <w:rPr>
                <w:rFonts w:asciiTheme="majorHAnsi" w:eastAsia="Calibri" w:hAnsiTheme="majorHAnsi" w:cstheme="majorHAnsi"/>
                <w:sz w:val="20"/>
                <w:szCs w:val="20"/>
                <w:lang w:val="sl-SI" w:eastAsia="sl-SI"/>
              </w:rPr>
              <w:t>vsaj en varnostni ventil,</w:t>
            </w:r>
          </w:p>
          <w:p w14:paraId="735B8D6A" w14:textId="77777777" w:rsidR="004C1B80" w:rsidRPr="00E22B0F" w:rsidRDefault="004C1B80" w:rsidP="00E22B0F">
            <w:pPr>
              <w:numPr>
                <w:ilvl w:val="0"/>
                <w:numId w:val="41"/>
              </w:numPr>
              <w:jc w:val="both"/>
              <w:rPr>
                <w:rFonts w:asciiTheme="majorHAnsi" w:eastAsia="Calibri" w:hAnsiTheme="majorHAnsi" w:cstheme="majorHAnsi"/>
                <w:sz w:val="20"/>
                <w:szCs w:val="20"/>
                <w:lang w:val="sl-SI" w:eastAsia="sl-SI"/>
              </w:rPr>
            </w:pPr>
            <w:r w:rsidRPr="00E22B0F">
              <w:rPr>
                <w:rFonts w:asciiTheme="majorHAnsi" w:eastAsia="Calibri" w:hAnsiTheme="majorHAnsi" w:cstheme="majorHAnsi"/>
                <w:sz w:val="20"/>
                <w:szCs w:val="20"/>
                <w:lang w:val="sl-SI" w:eastAsia="sl-SI"/>
              </w:rPr>
              <w:t xml:space="preserve">senzor kisika za angl. </w:t>
            </w:r>
            <w:proofErr w:type="spellStart"/>
            <w:r w:rsidRPr="00E22B0F">
              <w:rPr>
                <w:rFonts w:asciiTheme="majorHAnsi" w:eastAsia="Calibri" w:hAnsiTheme="majorHAnsi" w:cstheme="majorHAnsi"/>
                <w:i/>
                <w:iCs/>
                <w:sz w:val="20"/>
                <w:szCs w:val="20"/>
                <w:lang w:val="sl-SI" w:eastAsia="sl-SI"/>
              </w:rPr>
              <w:t>glovebox</w:t>
            </w:r>
            <w:proofErr w:type="spellEnd"/>
            <w:r w:rsidRPr="00E22B0F">
              <w:rPr>
                <w:rFonts w:asciiTheme="majorHAnsi" w:eastAsia="Calibri" w:hAnsiTheme="majorHAnsi" w:cstheme="majorHAnsi"/>
                <w:sz w:val="20"/>
                <w:szCs w:val="20"/>
                <w:lang w:val="sl-SI" w:eastAsia="sl-SI"/>
              </w:rPr>
              <w:t xml:space="preserve"> in za vstopno prekatno komoro,</w:t>
            </w:r>
          </w:p>
          <w:p w14:paraId="1A4D11E6" w14:textId="77777777" w:rsidR="004C1B80" w:rsidRPr="00E22B0F" w:rsidRDefault="004C1B80" w:rsidP="00E22B0F">
            <w:pPr>
              <w:numPr>
                <w:ilvl w:val="0"/>
                <w:numId w:val="41"/>
              </w:numPr>
              <w:jc w:val="both"/>
              <w:rPr>
                <w:rFonts w:asciiTheme="majorHAnsi" w:eastAsia="Calibri" w:hAnsiTheme="majorHAnsi" w:cstheme="majorHAnsi"/>
                <w:sz w:val="20"/>
                <w:szCs w:val="20"/>
                <w:lang w:val="sl-SI" w:eastAsia="sl-SI"/>
              </w:rPr>
            </w:pPr>
            <w:r w:rsidRPr="00E22B0F">
              <w:rPr>
                <w:rFonts w:asciiTheme="majorHAnsi" w:eastAsia="Calibri" w:hAnsiTheme="majorHAnsi" w:cstheme="majorHAnsi"/>
                <w:sz w:val="20"/>
                <w:szCs w:val="20"/>
                <w:lang w:val="sl-SI" w:eastAsia="sl-SI"/>
              </w:rPr>
              <w:t xml:space="preserve">senzor vode (vlage) za angl. </w:t>
            </w:r>
            <w:proofErr w:type="spellStart"/>
            <w:r w:rsidRPr="00E22B0F">
              <w:rPr>
                <w:rFonts w:asciiTheme="majorHAnsi" w:eastAsia="Calibri" w:hAnsiTheme="majorHAnsi" w:cstheme="majorHAnsi"/>
                <w:i/>
                <w:iCs/>
                <w:sz w:val="20"/>
                <w:szCs w:val="20"/>
                <w:lang w:val="sl-SI" w:eastAsia="sl-SI"/>
              </w:rPr>
              <w:t>glovebox</w:t>
            </w:r>
            <w:proofErr w:type="spellEnd"/>
            <w:r w:rsidRPr="00E22B0F">
              <w:rPr>
                <w:rFonts w:asciiTheme="majorHAnsi" w:eastAsia="Calibri" w:hAnsiTheme="majorHAnsi" w:cstheme="majorHAnsi"/>
                <w:sz w:val="20"/>
                <w:szCs w:val="20"/>
                <w:lang w:val="sl-SI" w:eastAsia="sl-SI"/>
              </w:rPr>
              <w:t xml:space="preserve"> in za vstopno prekatno komoro,</w:t>
            </w:r>
          </w:p>
          <w:p w14:paraId="19B457BC" w14:textId="77777777" w:rsidR="004C1B80" w:rsidRPr="00E22B0F" w:rsidRDefault="004C1B80" w:rsidP="00E22B0F">
            <w:pPr>
              <w:numPr>
                <w:ilvl w:val="0"/>
                <w:numId w:val="41"/>
              </w:numPr>
              <w:jc w:val="both"/>
              <w:rPr>
                <w:rFonts w:asciiTheme="majorHAnsi" w:eastAsia="Calibri" w:hAnsiTheme="majorHAnsi" w:cstheme="majorHAnsi"/>
                <w:sz w:val="20"/>
                <w:szCs w:val="20"/>
                <w:lang w:val="sl-SI" w:eastAsia="sl-SI"/>
              </w:rPr>
            </w:pPr>
            <w:r w:rsidRPr="00E22B0F">
              <w:rPr>
                <w:rFonts w:asciiTheme="majorHAnsi" w:eastAsia="Calibri" w:hAnsiTheme="majorHAnsi" w:cstheme="majorHAnsi"/>
                <w:sz w:val="20"/>
                <w:szCs w:val="20"/>
                <w:lang w:val="sl-SI" w:eastAsia="sl-SI"/>
              </w:rPr>
              <w:t xml:space="preserve">avtomatizirana funkcionalnost </w:t>
            </w:r>
            <w:proofErr w:type="spellStart"/>
            <w:r w:rsidRPr="00E22B0F">
              <w:rPr>
                <w:rFonts w:asciiTheme="majorHAnsi" w:eastAsia="Calibri" w:hAnsiTheme="majorHAnsi" w:cstheme="majorHAnsi"/>
                <w:sz w:val="20"/>
                <w:szCs w:val="20"/>
                <w:lang w:val="sl-SI" w:eastAsia="sl-SI"/>
              </w:rPr>
              <w:t>inertizacije</w:t>
            </w:r>
            <w:proofErr w:type="spellEnd"/>
            <w:r w:rsidRPr="00E22B0F">
              <w:rPr>
                <w:rFonts w:asciiTheme="majorHAnsi" w:eastAsia="Calibri" w:hAnsiTheme="majorHAnsi" w:cstheme="majorHAnsi"/>
                <w:sz w:val="20"/>
                <w:szCs w:val="20"/>
                <w:lang w:val="sl-SI" w:eastAsia="sl-SI"/>
              </w:rPr>
              <w:t>,</w:t>
            </w:r>
          </w:p>
          <w:p w14:paraId="36967D19" w14:textId="77777777" w:rsidR="004C1B80" w:rsidRPr="00E22B0F" w:rsidRDefault="004C1B80" w:rsidP="00E22B0F">
            <w:pPr>
              <w:numPr>
                <w:ilvl w:val="0"/>
                <w:numId w:val="41"/>
              </w:numPr>
              <w:jc w:val="both"/>
              <w:rPr>
                <w:rFonts w:asciiTheme="majorHAnsi" w:eastAsia="Calibri" w:hAnsiTheme="majorHAnsi" w:cstheme="majorHAnsi"/>
                <w:sz w:val="20"/>
                <w:szCs w:val="20"/>
                <w:lang w:val="sl-SI" w:eastAsia="sl-SI"/>
              </w:rPr>
            </w:pPr>
            <w:r w:rsidRPr="00E22B0F">
              <w:rPr>
                <w:rFonts w:asciiTheme="majorHAnsi" w:eastAsia="Calibri" w:hAnsiTheme="majorHAnsi" w:cstheme="majorHAnsi"/>
                <w:sz w:val="20"/>
                <w:szCs w:val="20"/>
                <w:lang w:val="sl-SI" w:eastAsia="sl-SI"/>
              </w:rPr>
              <w:t>kompatibilnost s sistemom komore za vnos vzorcev SIMS instrumenta,</w:t>
            </w:r>
          </w:p>
          <w:p w14:paraId="524356AA" w14:textId="6E4CAEDC" w:rsidR="004C1B80" w:rsidRPr="00E22B0F" w:rsidRDefault="004C1B80" w:rsidP="00E22B0F">
            <w:pPr>
              <w:keepLines/>
              <w:rPr>
                <w:rFonts w:asciiTheme="majorHAnsi" w:hAnsiTheme="majorHAnsi" w:cstheme="majorHAnsi"/>
                <w:sz w:val="20"/>
                <w:szCs w:val="20"/>
                <w:lang w:val="sl-SI"/>
              </w:rPr>
            </w:pPr>
            <w:r w:rsidRPr="00E22B0F">
              <w:rPr>
                <w:rFonts w:asciiTheme="majorHAnsi" w:eastAsia="Calibri" w:hAnsiTheme="majorHAnsi" w:cstheme="majorHAnsi"/>
                <w:sz w:val="20"/>
                <w:szCs w:val="20"/>
                <w:lang w:val="sl-SI" w:eastAsia="sl-SI"/>
              </w:rPr>
              <w:t xml:space="preserve">dodatni sistem za vnos vzorcev mora biti kombiniran z angl. </w:t>
            </w:r>
            <w:proofErr w:type="spellStart"/>
            <w:r w:rsidRPr="00E22B0F">
              <w:rPr>
                <w:rFonts w:asciiTheme="majorHAnsi" w:eastAsia="Calibri" w:hAnsiTheme="majorHAnsi" w:cstheme="majorHAnsi"/>
                <w:i/>
                <w:iCs/>
                <w:sz w:val="20"/>
                <w:szCs w:val="20"/>
                <w:lang w:val="sl-SI" w:eastAsia="sl-SI"/>
              </w:rPr>
              <w:t>glovebox</w:t>
            </w:r>
            <w:proofErr w:type="spellEnd"/>
            <w:r w:rsidRPr="00E22B0F">
              <w:rPr>
                <w:rFonts w:asciiTheme="majorHAnsi" w:eastAsia="Calibri" w:hAnsiTheme="majorHAnsi" w:cstheme="majorHAnsi"/>
                <w:sz w:val="20"/>
                <w:szCs w:val="20"/>
                <w:lang w:val="sl-SI" w:eastAsia="sl-SI"/>
              </w:rPr>
              <w:t>.</w:t>
            </w:r>
          </w:p>
        </w:tc>
        <w:tc>
          <w:tcPr>
            <w:tcW w:w="1635" w:type="dxa"/>
            <w:tcMar>
              <w:top w:w="70" w:type="dxa"/>
              <w:left w:w="80" w:type="dxa"/>
              <w:bottom w:w="70" w:type="dxa"/>
              <w:right w:w="80" w:type="dxa"/>
            </w:tcMar>
          </w:tcPr>
          <w:p w14:paraId="7153E601" w14:textId="77777777" w:rsidR="00945EDD" w:rsidRDefault="004C1B80" w:rsidP="001F1564">
            <w:pPr>
              <w:spacing w:after="20"/>
              <w:jc w:val="center"/>
              <w:rPr>
                <w:rFonts w:cs="Arial"/>
                <w:b/>
                <w:color w:val="1F1F1F"/>
                <w:sz w:val="16"/>
                <w:lang w:val="sl-SI"/>
              </w:rPr>
            </w:pPr>
            <w:r w:rsidRPr="00744F12">
              <w:rPr>
                <w:rFonts w:cs="Arial"/>
                <w:b/>
                <w:color w:val="1F1F1F"/>
                <w:sz w:val="16"/>
                <w:lang w:val="sl-SI"/>
              </w:rPr>
              <w:t xml:space="preserve"> </w:t>
            </w:r>
          </w:p>
          <w:p w14:paraId="29A4D9F8" w14:textId="34C7D56F" w:rsidR="00BE1B2A" w:rsidRDefault="004C1B80" w:rsidP="001F1564">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299045543"/>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2A3F2272" w14:textId="0D7AB1B5" w:rsidR="004C1B80" w:rsidRPr="00744F12" w:rsidRDefault="004C1B80" w:rsidP="001F1564">
            <w:pPr>
              <w:spacing w:after="20"/>
              <w:jc w:val="center"/>
              <w:rPr>
                <w:rFonts w:cs="Arial"/>
                <w:lang w:val="sl-SI"/>
              </w:rPr>
            </w:pPr>
            <w:r w:rsidRPr="00744F12">
              <w:rPr>
                <w:rFonts w:cs="Arial"/>
                <w:b/>
                <w:color w:val="1F1F1F"/>
                <w:sz w:val="16"/>
                <w:lang w:val="sl-SI"/>
              </w:rPr>
              <w:t>NE</w:t>
            </w:r>
            <w:r w:rsidR="00BE1B2A">
              <w:rPr>
                <w:rFonts w:cs="Arial"/>
                <w:b/>
                <w:color w:val="1F1F1F"/>
                <w:sz w:val="16"/>
                <w:lang w:val="sl-SI"/>
              </w:rPr>
              <w:t xml:space="preserve"> </w:t>
            </w:r>
            <w:r w:rsidRPr="00744F12">
              <w:rPr>
                <w:rFonts w:cs="Arial"/>
                <w:b/>
                <w:color w:val="1F1F1F"/>
                <w:sz w:val="16"/>
                <w:lang w:val="sl-SI"/>
              </w:rPr>
              <w:t xml:space="preserve"> </w:t>
            </w:r>
            <w:sdt>
              <w:sdtPr>
                <w:rPr>
                  <w:rFonts w:cs="Arial"/>
                  <w:b/>
                  <w:color w:val="1F1F1F"/>
                  <w:sz w:val="16"/>
                  <w:lang w:val="sl-SI"/>
                </w:rPr>
                <w:id w:val="-356587316"/>
                <w14:checkbox>
                  <w14:checked w14:val="0"/>
                  <w14:checkedState w14:val="2612" w14:font="MS Gothic"/>
                  <w14:uncheckedState w14:val="2610" w14:font="MS Gothic"/>
                </w14:checkbox>
              </w:sdtPr>
              <w:sdtEndPr/>
              <w:sdtContent>
                <w:r w:rsidR="00BE1B2A">
                  <w:rPr>
                    <w:rFonts w:ascii="MS Gothic" w:eastAsia="MS Gothic" w:hAnsi="MS Gothic" w:cs="Arial" w:hint="eastAsia"/>
                    <w:b/>
                    <w:color w:val="1F1F1F"/>
                    <w:sz w:val="16"/>
                    <w:lang w:val="sl-SI"/>
                  </w:rPr>
                  <w:t>☐</w:t>
                </w:r>
              </w:sdtContent>
            </w:sdt>
          </w:p>
          <w:p w14:paraId="63C003F2" w14:textId="77777777" w:rsidR="00945EDD" w:rsidRDefault="00945EDD" w:rsidP="001F1564">
            <w:pPr>
              <w:spacing w:after="20"/>
              <w:rPr>
                <w:rFonts w:cs="Arial"/>
                <w:color w:val="6A6A6A"/>
                <w:sz w:val="15"/>
                <w:lang w:val="sl-SI"/>
              </w:rPr>
            </w:pPr>
          </w:p>
          <w:p w14:paraId="53192E94" w14:textId="3AAB96AB" w:rsidR="004C1B80" w:rsidRPr="00744F12" w:rsidRDefault="004C1B80" w:rsidP="001F1564">
            <w:pPr>
              <w:spacing w:after="20"/>
              <w:rPr>
                <w:rFonts w:cs="Arial"/>
                <w:lang w:val="sl-SI"/>
              </w:rPr>
            </w:pPr>
            <w:r w:rsidRPr="00744F12">
              <w:rPr>
                <w:rFonts w:cs="Arial"/>
                <w:color w:val="6A6A6A"/>
                <w:sz w:val="15"/>
                <w:lang w:val="sl-SI"/>
              </w:rPr>
              <w:t>Model / konfiguracija:</w:t>
            </w:r>
          </w:p>
          <w:p w14:paraId="081CC254" w14:textId="77777777" w:rsidR="004C1B80" w:rsidRPr="00744F12" w:rsidRDefault="004C1B80" w:rsidP="001F1564">
            <w:pPr>
              <w:spacing w:after="20"/>
              <w:rPr>
                <w:rFonts w:cs="Arial"/>
                <w:lang w:val="sl-SI"/>
              </w:rPr>
            </w:pPr>
            <w:r w:rsidRPr="00744F12">
              <w:rPr>
                <w:rFonts w:cs="Arial"/>
                <w:color w:val="6A6A6A"/>
                <w:sz w:val="15"/>
                <w:lang w:val="sl-SI"/>
              </w:rPr>
              <w:t>________________</w:t>
            </w:r>
          </w:p>
          <w:p w14:paraId="5257CCD5" w14:textId="77777777" w:rsidR="004C1B80" w:rsidRPr="00744F12" w:rsidRDefault="004C1B80" w:rsidP="001F1564">
            <w:pPr>
              <w:spacing w:after="20"/>
              <w:rPr>
                <w:rFonts w:cs="Arial"/>
                <w:lang w:val="sl-SI"/>
              </w:rPr>
            </w:pPr>
          </w:p>
          <w:p w14:paraId="0D59E9B0" w14:textId="77777777" w:rsidR="004C1B80" w:rsidRPr="00744F12" w:rsidRDefault="004C1B80" w:rsidP="001F1564">
            <w:pPr>
              <w:spacing w:after="20"/>
              <w:rPr>
                <w:rFonts w:cs="Arial"/>
                <w:lang w:val="sl-SI"/>
              </w:rPr>
            </w:pPr>
            <w:r w:rsidRPr="00744F12">
              <w:rPr>
                <w:rFonts w:cs="Arial"/>
                <w:color w:val="6A6A6A"/>
                <w:sz w:val="15"/>
                <w:lang w:val="sl-SI"/>
              </w:rPr>
              <w:t>Ponujena specifikacija:</w:t>
            </w:r>
          </w:p>
          <w:p w14:paraId="0EC3DD44" w14:textId="403B4E1A" w:rsidR="004C1B80" w:rsidRPr="00744F12" w:rsidRDefault="004C1B80" w:rsidP="001F1564">
            <w:pPr>
              <w:spacing w:after="20"/>
              <w:rPr>
                <w:rFonts w:cs="Arial"/>
                <w:lang w:val="sl-SI"/>
              </w:rPr>
            </w:pPr>
            <w:r w:rsidRPr="00744F12">
              <w:rPr>
                <w:rFonts w:cs="Arial"/>
                <w:color w:val="6A6A6A"/>
                <w:sz w:val="15"/>
                <w:lang w:val="sl-SI"/>
              </w:rPr>
              <w:t>_______________</w:t>
            </w:r>
          </w:p>
        </w:tc>
        <w:tc>
          <w:tcPr>
            <w:tcW w:w="2557" w:type="dxa"/>
            <w:tcMar>
              <w:top w:w="70" w:type="dxa"/>
              <w:left w:w="80" w:type="dxa"/>
              <w:bottom w:w="70" w:type="dxa"/>
              <w:right w:w="80" w:type="dxa"/>
            </w:tcMar>
          </w:tcPr>
          <w:p w14:paraId="0B0C2A2F" w14:textId="77777777" w:rsidR="004C1B80" w:rsidRPr="00744F12" w:rsidRDefault="004C1B80" w:rsidP="00D01522">
            <w:pPr>
              <w:spacing w:after="20"/>
              <w:rPr>
                <w:rFonts w:cs="Arial"/>
                <w:lang w:val="sl-SI"/>
              </w:rPr>
            </w:pPr>
            <w:r w:rsidRPr="00744F12">
              <w:rPr>
                <w:rFonts w:cs="Arial"/>
                <w:color w:val="6A6A6A"/>
                <w:sz w:val="15"/>
                <w:lang w:val="sl-SI"/>
              </w:rPr>
              <w:t>Naziv dokazila / URL:</w:t>
            </w:r>
          </w:p>
          <w:p w14:paraId="6CBB148E" w14:textId="77777777" w:rsidR="004C1B80" w:rsidRPr="00744F12" w:rsidRDefault="004C1B80" w:rsidP="00D01522">
            <w:pPr>
              <w:spacing w:after="20"/>
              <w:rPr>
                <w:rFonts w:cs="Arial"/>
                <w:lang w:val="sl-SI"/>
              </w:rPr>
            </w:pPr>
            <w:r w:rsidRPr="00744F12">
              <w:rPr>
                <w:rFonts w:cs="Arial"/>
                <w:color w:val="6A6A6A"/>
                <w:sz w:val="15"/>
                <w:lang w:val="sl-SI"/>
              </w:rPr>
              <w:t>________________</w:t>
            </w:r>
          </w:p>
          <w:p w14:paraId="6010705D" w14:textId="77777777" w:rsidR="004C1B80" w:rsidRPr="00744F12" w:rsidRDefault="004C1B80" w:rsidP="00D01522">
            <w:pPr>
              <w:spacing w:after="20"/>
              <w:rPr>
                <w:rFonts w:cs="Arial"/>
                <w:lang w:val="sl-SI"/>
              </w:rPr>
            </w:pPr>
            <w:r w:rsidRPr="00744F12">
              <w:rPr>
                <w:rFonts w:cs="Arial"/>
                <w:color w:val="6A6A6A"/>
                <w:sz w:val="15"/>
                <w:lang w:val="sl-SI"/>
              </w:rPr>
              <w:t>Sklic / stran:</w:t>
            </w:r>
          </w:p>
          <w:p w14:paraId="71B38576" w14:textId="77777777" w:rsidR="004C1B80" w:rsidRPr="00744F12" w:rsidRDefault="004C1B80" w:rsidP="00D01522">
            <w:pPr>
              <w:spacing w:after="20"/>
              <w:rPr>
                <w:rFonts w:cs="Arial"/>
                <w:lang w:val="sl-SI"/>
              </w:rPr>
            </w:pPr>
            <w:r w:rsidRPr="00744F12">
              <w:rPr>
                <w:rFonts w:cs="Arial"/>
                <w:color w:val="6A6A6A"/>
                <w:sz w:val="15"/>
                <w:lang w:val="sl-SI"/>
              </w:rPr>
              <w:t>________________</w:t>
            </w:r>
          </w:p>
        </w:tc>
      </w:tr>
      <w:tr w:rsidR="004C1B80" w:rsidRPr="00744F12" w14:paraId="238FDB51" w14:textId="77777777" w:rsidTr="004C1B80">
        <w:trPr>
          <w:jc w:val="center"/>
        </w:trPr>
        <w:tc>
          <w:tcPr>
            <w:tcW w:w="1701" w:type="dxa"/>
            <w:tcMar>
              <w:top w:w="70" w:type="dxa"/>
              <w:left w:w="80" w:type="dxa"/>
              <w:bottom w:w="70" w:type="dxa"/>
              <w:right w:w="80" w:type="dxa"/>
            </w:tcMar>
          </w:tcPr>
          <w:p w14:paraId="0A5F863A" w14:textId="3D10C57A" w:rsidR="004C1B80" w:rsidRPr="006268C2" w:rsidRDefault="004C1B80" w:rsidP="00D01522">
            <w:pPr>
              <w:jc w:val="center"/>
              <w:rPr>
                <w:rFonts w:ascii="Calibri" w:hAnsi="Calibri" w:cs="Calibri"/>
                <w:sz w:val="20"/>
                <w:szCs w:val="20"/>
                <w:lang w:val="sl-SI"/>
              </w:rPr>
            </w:pPr>
            <w:r w:rsidRPr="006268C2">
              <w:rPr>
                <w:rFonts w:ascii="Calibri" w:hAnsi="Calibri" w:cs="Calibri"/>
                <w:sz w:val="20"/>
                <w:szCs w:val="20"/>
                <w:lang w:val="sl-SI"/>
              </w:rPr>
              <w:t>1.22</w:t>
            </w:r>
          </w:p>
        </w:tc>
        <w:tc>
          <w:tcPr>
            <w:tcW w:w="1559" w:type="dxa"/>
          </w:tcPr>
          <w:p w14:paraId="1234B3A4" w14:textId="3B7161BB" w:rsidR="004C1B80" w:rsidRPr="006268C2" w:rsidRDefault="00A662BD" w:rsidP="006D5F46">
            <w:pPr>
              <w:jc w:val="center"/>
              <w:rPr>
                <w:rFonts w:ascii="Calibri" w:hAnsi="Calibri" w:cs="Calibri"/>
                <w:b/>
                <w:bCs/>
                <w:sz w:val="20"/>
                <w:szCs w:val="20"/>
                <w:lang w:val="sl-SI"/>
              </w:rPr>
            </w:pPr>
            <w:r>
              <w:rPr>
                <w:rFonts w:ascii="Calibri" w:hAnsi="Calibri" w:cs="Calibri"/>
                <w:lang w:val="sv-SE"/>
              </w:rPr>
              <w:t>1</w:t>
            </w:r>
          </w:p>
        </w:tc>
        <w:tc>
          <w:tcPr>
            <w:tcW w:w="7393" w:type="dxa"/>
            <w:tcMar>
              <w:top w:w="70" w:type="dxa"/>
              <w:left w:w="85" w:type="dxa"/>
              <w:bottom w:w="70" w:type="dxa"/>
              <w:right w:w="85" w:type="dxa"/>
            </w:tcMar>
          </w:tcPr>
          <w:p w14:paraId="107F161C" w14:textId="2D78E6A3" w:rsidR="004C1B80" w:rsidRPr="006268C2" w:rsidRDefault="004C1B80" w:rsidP="00D01522">
            <w:pPr>
              <w:rPr>
                <w:rFonts w:ascii="Calibri" w:hAnsi="Calibri" w:cs="Calibri"/>
                <w:sz w:val="20"/>
                <w:szCs w:val="20"/>
                <w:lang w:val="sl-SI"/>
              </w:rPr>
            </w:pPr>
            <w:r w:rsidRPr="006268C2">
              <w:rPr>
                <w:rFonts w:ascii="Calibri" w:hAnsi="Calibri" w:cs="Calibri"/>
                <w:b/>
                <w:bCs/>
                <w:sz w:val="20"/>
                <w:szCs w:val="20"/>
                <w:lang w:val="sl-SI"/>
              </w:rPr>
              <w:t xml:space="preserve">Licencirana programska oprema </w:t>
            </w:r>
            <w:r w:rsidRPr="006268C2">
              <w:rPr>
                <w:rFonts w:ascii="Calibri" w:hAnsi="Calibri" w:cs="Calibri"/>
                <w:sz w:val="20"/>
                <w:szCs w:val="20"/>
                <w:lang w:val="sl-SI"/>
              </w:rPr>
              <w:t>za izvajanje meritev in obdelavo podatkov za najmanj 10 uporabnikov.</w:t>
            </w:r>
          </w:p>
        </w:tc>
        <w:tc>
          <w:tcPr>
            <w:tcW w:w="1635" w:type="dxa"/>
            <w:tcMar>
              <w:top w:w="70" w:type="dxa"/>
              <w:left w:w="80" w:type="dxa"/>
              <w:bottom w:w="70" w:type="dxa"/>
              <w:right w:w="80" w:type="dxa"/>
            </w:tcMar>
          </w:tcPr>
          <w:p w14:paraId="1C2B0988" w14:textId="77777777" w:rsidR="00945EDD" w:rsidRDefault="004C1B80" w:rsidP="00412EA5">
            <w:pPr>
              <w:spacing w:after="20"/>
              <w:jc w:val="center"/>
              <w:rPr>
                <w:rFonts w:cs="Arial"/>
                <w:b/>
                <w:color w:val="1F1F1F"/>
                <w:sz w:val="16"/>
                <w:lang w:val="sl-SI"/>
              </w:rPr>
            </w:pPr>
            <w:r w:rsidRPr="00744F12">
              <w:rPr>
                <w:rFonts w:cs="Arial"/>
                <w:b/>
                <w:color w:val="1F1F1F"/>
                <w:sz w:val="16"/>
                <w:lang w:val="sl-SI"/>
              </w:rPr>
              <w:t xml:space="preserve"> </w:t>
            </w:r>
          </w:p>
          <w:p w14:paraId="07360610" w14:textId="58645559" w:rsidR="00BE1B2A" w:rsidRDefault="004C1B80" w:rsidP="00412EA5">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921290951"/>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5E2361A7" w14:textId="3E935500" w:rsidR="004C1B80" w:rsidRPr="00744F12" w:rsidRDefault="004C1B80" w:rsidP="00412EA5">
            <w:pPr>
              <w:spacing w:after="20"/>
              <w:jc w:val="center"/>
              <w:rPr>
                <w:rFonts w:cs="Arial"/>
                <w:lang w:val="sl-SI"/>
              </w:rPr>
            </w:pPr>
            <w:r w:rsidRPr="00744F12">
              <w:rPr>
                <w:rFonts w:cs="Arial"/>
                <w:b/>
                <w:color w:val="1F1F1F"/>
                <w:sz w:val="16"/>
                <w:lang w:val="sl-SI"/>
              </w:rPr>
              <w:t>NE</w:t>
            </w:r>
            <w:r w:rsidR="00BE1B2A">
              <w:rPr>
                <w:rFonts w:cs="Arial"/>
                <w:b/>
                <w:color w:val="1F1F1F"/>
                <w:sz w:val="16"/>
                <w:lang w:val="sl-SI"/>
              </w:rPr>
              <w:t xml:space="preserve"> </w:t>
            </w:r>
            <w:r w:rsidRPr="00744F12">
              <w:rPr>
                <w:rFonts w:cs="Arial"/>
                <w:b/>
                <w:color w:val="1F1F1F"/>
                <w:sz w:val="16"/>
                <w:lang w:val="sl-SI"/>
              </w:rPr>
              <w:t xml:space="preserve"> </w:t>
            </w:r>
            <w:sdt>
              <w:sdtPr>
                <w:rPr>
                  <w:rFonts w:cs="Arial"/>
                  <w:b/>
                  <w:color w:val="1F1F1F"/>
                  <w:sz w:val="16"/>
                  <w:lang w:val="sl-SI"/>
                </w:rPr>
                <w:id w:val="-283036048"/>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7B185392" w14:textId="77777777" w:rsidR="00945EDD" w:rsidRDefault="00945EDD" w:rsidP="00412EA5">
            <w:pPr>
              <w:spacing w:after="20"/>
              <w:rPr>
                <w:rFonts w:cs="Arial"/>
                <w:color w:val="6A6A6A"/>
                <w:sz w:val="15"/>
                <w:lang w:val="sl-SI"/>
              </w:rPr>
            </w:pPr>
          </w:p>
          <w:p w14:paraId="0E663184" w14:textId="3A1963D9" w:rsidR="004C1B80" w:rsidRPr="00744F12" w:rsidRDefault="004C1B80" w:rsidP="00412EA5">
            <w:pPr>
              <w:spacing w:after="20"/>
              <w:rPr>
                <w:rFonts w:cs="Arial"/>
                <w:lang w:val="sl-SI"/>
              </w:rPr>
            </w:pPr>
            <w:r w:rsidRPr="00744F12">
              <w:rPr>
                <w:rFonts w:cs="Arial"/>
                <w:color w:val="6A6A6A"/>
                <w:sz w:val="15"/>
                <w:lang w:val="sl-SI"/>
              </w:rPr>
              <w:t>Model / konfiguracija:</w:t>
            </w:r>
          </w:p>
          <w:p w14:paraId="0186535F" w14:textId="77777777" w:rsidR="004C1B80" w:rsidRPr="00744F12" w:rsidRDefault="004C1B80" w:rsidP="00412EA5">
            <w:pPr>
              <w:spacing w:after="20"/>
              <w:rPr>
                <w:rFonts w:cs="Arial"/>
                <w:lang w:val="sl-SI"/>
              </w:rPr>
            </w:pPr>
            <w:r w:rsidRPr="00744F12">
              <w:rPr>
                <w:rFonts w:cs="Arial"/>
                <w:color w:val="6A6A6A"/>
                <w:sz w:val="15"/>
                <w:lang w:val="sl-SI"/>
              </w:rPr>
              <w:t>________________</w:t>
            </w:r>
          </w:p>
          <w:p w14:paraId="193922C1" w14:textId="77777777" w:rsidR="004C1B80" w:rsidRPr="00744F12" w:rsidRDefault="004C1B80" w:rsidP="00412EA5">
            <w:pPr>
              <w:spacing w:after="20"/>
              <w:rPr>
                <w:rFonts w:cs="Arial"/>
                <w:lang w:val="sl-SI"/>
              </w:rPr>
            </w:pPr>
          </w:p>
          <w:p w14:paraId="3FF70548" w14:textId="77777777" w:rsidR="004C1B80" w:rsidRPr="00744F12" w:rsidRDefault="004C1B80" w:rsidP="00412EA5">
            <w:pPr>
              <w:spacing w:after="20"/>
              <w:rPr>
                <w:rFonts w:cs="Arial"/>
                <w:lang w:val="sl-SI"/>
              </w:rPr>
            </w:pPr>
            <w:r w:rsidRPr="00744F12">
              <w:rPr>
                <w:rFonts w:cs="Arial"/>
                <w:color w:val="6A6A6A"/>
                <w:sz w:val="15"/>
                <w:lang w:val="sl-SI"/>
              </w:rPr>
              <w:t>Ponujena specifikacija:</w:t>
            </w:r>
          </w:p>
          <w:p w14:paraId="4FCF47D0" w14:textId="02925EDC" w:rsidR="004C1B80" w:rsidRPr="00744F12" w:rsidRDefault="004C1B80" w:rsidP="00412EA5">
            <w:pPr>
              <w:spacing w:after="20"/>
              <w:rPr>
                <w:rFonts w:cs="Arial"/>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5E02C9CE" w14:textId="77777777" w:rsidR="004C1B80" w:rsidRPr="00744F12" w:rsidRDefault="004C1B80" w:rsidP="00D01522">
            <w:pPr>
              <w:spacing w:after="20"/>
              <w:rPr>
                <w:rFonts w:cs="Arial"/>
                <w:lang w:val="sl-SI"/>
              </w:rPr>
            </w:pPr>
            <w:r w:rsidRPr="00744F12">
              <w:rPr>
                <w:rFonts w:cs="Arial"/>
                <w:color w:val="6A6A6A"/>
                <w:sz w:val="15"/>
                <w:lang w:val="sl-SI"/>
              </w:rPr>
              <w:t>Naziv dokazila / URL:</w:t>
            </w:r>
          </w:p>
          <w:p w14:paraId="2C04DC79" w14:textId="77777777" w:rsidR="004C1B80" w:rsidRPr="00744F12" w:rsidRDefault="004C1B80" w:rsidP="00D01522">
            <w:pPr>
              <w:spacing w:after="20"/>
              <w:rPr>
                <w:rFonts w:cs="Arial"/>
                <w:lang w:val="sl-SI"/>
              </w:rPr>
            </w:pPr>
            <w:r w:rsidRPr="00744F12">
              <w:rPr>
                <w:rFonts w:cs="Arial"/>
                <w:color w:val="6A6A6A"/>
                <w:sz w:val="15"/>
                <w:lang w:val="sl-SI"/>
              </w:rPr>
              <w:t>________________</w:t>
            </w:r>
          </w:p>
          <w:p w14:paraId="518AD25E" w14:textId="77777777" w:rsidR="004C1B80" w:rsidRPr="00744F12" w:rsidRDefault="004C1B80" w:rsidP="00D01522">
            <w:pPr>
              <w:spacing w:after="20"/>
              <w:rPr>
                <w:rFonts w:cs="Arial"/>
                <w:lang w:val="sl-SI"/>
              </w:rPr>
            </w:pPr>
            <w:r w:rsidRPr="00744F12">
              <w:rPr>
                <w:rFonts w:cs="Arial"/>
                <w:color w:val="6A6A6A"/>
                <w:sz w:val="15"/>
                <w:lang w:val="sl-SI"/>
              </w:rPr>
              <w:t>Sklic / stran:</w:t>
            </w:r>
          </w:p>
          <w:p w14:paraId="55B533C4" w14:textId="77777777" w:rsidR="004C1B80" w:rsidRPr="00744F12" w:rsidRDefault="004C1B80" w:rsidP="00D01522">
            <w:pPr>
              <w:spacing w:after="20"/>
              <w:rPr>
                <w:rFonts w:cs="Arial"/>
                <w:lang w:val="sl-SI"/>
              </w:rPr>
            </w:pPr>
            <w:r w:rsidRPr="00744F12">
              <w:rPr>
                <w:rFonts w:cs="Arial"/>
                <w:color w:val="6A6A6A"/>
                <w:sz w:val="15"/>
                <w:lang w:val="sl-SI"/>
              </w:rPr>
              <w:t>________________</w:t>
            </w:r>
          </w:p>
        </w:tc>
      </w:tr>
      <w:tr w:rsidR="004C1B80" w:rsidRPr="00744F12" w14:paraId="1E8737A4" w14:textId="77777777" w:rsidTr="004C1B80">
        <w:trPr>
          <w:jc w:val="center"/>
        </w:trPr>
        <w:tc>
          <w:tcPr>
            <w:tcW w:w="1701" w:type="dxa"/>
            <w:tcMar>
              <w:top w:w="70" w:type="dxa"/>
              <w:left w:w="80" w:type="dxa"/>
              <w:bottom w:w="70" w:type="dxa"/>
              <w:right w:w="80" w:type="dxa"/>
            </w:tcMar>
          </w:tcPr>
          <w:p w14:paraId="01B49681" w14:textId="4774B389" w:rsidR="004C1B80" w:rsidRPr="0099439E" w:rsidRDefault="004C1B80" w:rsidP="00D01522">
            <w:pPr>
              <w:jc w:val="center"/>
              <w:rPr>
                <w:rFonts w:asciiTheme="majorHAnsi" w:hAnsiTheme="majorHAnsi" w:cstheme="majorHAnsi"/>
                <w:b/>
                <w:color w:val="000000"/>
                <w:sz w:val="20"/>
                <w:szCs w:val="20"/>
                <w:lang w:val="sl-SI"/>
              </w:rPr>
            </w:pPr>
            <w:r w:rsidRPr="0099439E">
              <w:rPr>
                <w:rFonts w:asciiTheme="majorHAnsi" w:hAnsiTheme="majorHAnsi" w:cstheme="majorHAnsi"/>
                <w:sz w:val="20"/>
                <w:szCs w:val="20"/>
                <w:lang w:val="sl-SI"/>
              </w:rPr>
              <w:t>1.23</w:t>
            </w:r>
          </w:p>
        </w:tc>
        <w:tc>
          <w:tcPr>
            <w:tcW w:w="1559" w:type="dxa"/>
          </w:tcPr>
          <w:p w14:paraId="4119EBC7" w14:textId="5C5BE06A" w:rsidR="004C1B80" w:rsidRPr="0099439E" w:rsidRDefault="00A662BD" w:rsidP="006D5F46">
            <w:pPr>
              <w:jc w:val="center"/>
              <w:rPr>
                <w:rFonts w:ascii="Calibri" w:eastAsia="Calibri" w:hAnsi="Calibri" w:cs="Calibri"/>
                <w:b/>
                <w:bCs/>
                <w:sz w:val="20"/>
                <w:szCs w:val="20"/>
                <w:lang w:val="sl-SI"/>
              </w:rPr>
            </w:pPr>
            <w:r>
              <w:rPr>
                <w:rFonts w:ascii="Calibri" w:hAnsi="Calibri" w:cs="Calibri"/>
                <w:lang w:val="sv-SE"/>
              </w:rPr>
              <w:t>1</w:t>
            </w:r>
          </w:p>
        </w:tc>
        <w:tc>
          <w:tcPr>
            <w:tcW w:w="7393" w:type="dxa"/>
            <w:tcMar>
              <w:top w:w="70" w:type="dxa"/>
              <w:left w:w="85" w:type="dxa"/>
              <w:bottom w:w="70" w:type="dxa"/>
              <w:right w:w="85" w:type="dxa"/>
            </w:tcMar>
          </w:tcPr>
          <w:p w14:paraId="4693CBAA" w14:textId="0ADC50F1" w:rsidR="004C1B80" w:rsidRPr="0099439E" w:rsidRDefault="004C1B80" w:rsidP="0099439E">
            <w:pPr>
              <w:jc w:val="both"/>
              <w:rPr>
                <w:rFonts w:ascii="Calibri" w:eastAsia="Calibri" w:hAnsi="Calibri" w:cs="Calibri"/>
                <w:b/>
                <w:bCs/>
                <w:sz w:val="20"/>
                <w:szCs w:val="20"/>
                <w:lang w:val="sl-SI"/>
              </w:rPr>
            </w:pPr>
            <w:r w:rsidRPr="0099439E">
              <w:rPr>
                <w:rFonts w:ascii="Calibri" w:eastAsia="Calibri" w:hAnsi="Calibri" w:cs="Calibri"/>
                <w:b/>
                <w:bCs/>
                <w:sz w:val="20"/>
                <w:szCs w:val="20"/>
                <w:lang w:val="sl-SI"/>
              </w:rPr>
              <w:t>Namenski procesni  računalnik s specifikacijami:</w:t>
            </w:r>
            <w:r w:rsidRPr="0099439E">
              <w:rPr>
                <w:rFonts w:ascii="Calibri" w:eastAsia="Calibri" w:hAnsi="Calibri" w:cs="Calibri"/>
                <w:b/>
                <w:bCs/>
                <w:color w:val="00B050"/>
                <w:sz w:val="20"/>
                <w:szCs w:val="20"/>
                <w:lang w:val="sl-SI"/>
              </w:rPr>
              <w:t>*</w:t>
            </w:r>
          </w:p>
          <w:p w14:paraId="2EF91898" w14:textId="77777777" w:rsidR="004C1B80" w:rsidRPr="0099439E" w:rsidRDefault="004C1B80" w:rsidP="0099439E">
            <w:pPr>
              <w:numPr>
                <w:ilvl w:val="0"/>
                <w:numId w:val="42"/>
              </w:numPr>
              <w:contextualSpacing/>
              <w:jc w:val="both"/>
              <w:rPr>
                <w:rFonts w:ascii="Calibri" w:eastAsia="Calibri" w:hAnsi="Calibri" w:cs="Calibri"/>
                <w:sz w:val="20"/>
                <w:szCs w:val="20"/>
                <w:lang w:val="sl-SI"/>
              </w:rPr>
            </w:pPr>
            <w:r w:rsidRPr="0099439E">
              <w:rPr>
                <w:rFonts w:ascii="Calibri" w:eastAsia="Calibri" w:hAnsi="Calibri" w:cs="Calibri"/>
                <w:sz w:val="20"/>
                <w:szCs w:val="20"/>
                <w:lang w:val="sl-SI"/>
              </w:rPr>
              <w:t>operacijski sistem MS Windows 11 Professional, 64-bit,</w:t>
            </w:r>
          </w:p>
          <w:p w14:paraId="25313EE9" w14:textId="77777777" w:rsidR="004C1B80" w:rsidRPr="0099439E" w:rsidRDefault="004C1B80" w:rsidP="0099439E">
            <w:pPr>
              <w:numPr>
                <w:ilvl w:val="0"/>
                <w:numId w:val="42"/>
              </w:numPr>
              <w:contextualSpacing/>
              <w:jc w:val="both"/>
              <w:rPr>
                <w:rFonts w:ascii="Calibri" w:eastAsia="Calibri" w:hAnsi="Calibri" w:cs="Calibri"/>
                <w:sz w:val="20"/>
                <w:szCs w:val="20"/>
                <w:lang w:val="sl-SI"/>
              </w:rPr>
            </w:pPr>
            <w:r w:rsidRPr="0099439E">
              <w:rPr>
                <w:rFonts w:ascii="Calibri" w:eastAsia="Calibri" w:hAnsi="Calibri" w:cs="Calibri"/>
                <w:sz w:val="20"/>
                <w:szCs w:val="20"/>
                <w:lang w:val="sl-SI"/>
              </w:rPr>
              <w:t>procesor najnovejše generacije z najmanj 16 fizičnimi jedri in največjo pospešeno frekvenco najmanj 5,7 GHz ali boljši,</w:t>
            </w:r>
          </w:p>
          <w:p w14:paraId="6D473341" w14:textId="77777777" w:rsidR="004C1B80" w:rsidRPr="0099439E" w:rsidRDefault="004C1B80" w:rsidP="0099439E">
            <w:pPr>
              <w:numPr>
                <w:ilvl w:val="0"/>
                <w:numId w:val="42"/>
              </w:numPr>
              <w:contextualSpacing/>
              <w:jc w:val="both"/>
              <w:rPr>
                <w:rFonts w:ascii="Calibri" w:eastAsia="Calibri" w:hAnsi="Calibri" w:cs="Calibri"/>
                <w:sz w:val="20"/>
                <w:szCs w:val="20"/>
                <w:lang w:val="sl-SI"/>
              </w:rPr>
            </w:pPr>
            <w:r w:rsidRPr="0099439E">
              <w:rPr>
                <w:rFonts w:ascii="Calibri" w:eastAsia="Calibri" w:hAnsi="Calibri" w:cs="Calibri"/>
                <w:sz w:val="20"/>
                <w:szCs w:val="20"/>
                <w:lang w:val="sl-SI"/>
              </w:rPr>
              <w:t>64 GB RAM ali več, SSD disk 8 TB ali več,</w:t>
            </w:r>
          </w:p>
          <w:p w14:paraId="5F8630CF" w14:textId="77777777" w:rsidR="004C1B80" w:rsidRPr="0099439E" w:rsidRDefault="004C1B80" w:rsidP="0099439E">
            <w:pPr>
              <w:numPr>
                <w:ilvl w:val="0"/>
                <w:numId w:val="42"/>
              </w:numPr>
              <w:contextualSpacing/>
              <w:jc w:val="both"/>
              <w:rPr>
                <w:rFonts w:ascii="Calibri" w:eastAsia="Calibri" w:hAnsi="Calibri" w:cs="Calibri"/>
                <w:sz w:val="20"/>
                <w:szCs w:val="20"/>
                <w:lang w:val="sl-SI"/>
              </w:rPr>
            </w:pPr>
            <w:r w:rsidRPr="0099439E">
              <w:rPr>
                <w:rFonts w:ascii="Calibri" w:eastAsia="Calibri" w:hAnsi="Calibri" w:cs="Calibri"/>
                <w:sz w:val="20"/>
                <w:szCs w:val="20"/>
                <w:lang w:val="sl-SI"/>
              </w:rPr>
              <w:t xml:space="preserve"> 2 × 27'' (ali večja) LED prikazovalnika  z ločljivostjo </w:t>
            </w:r>
            <w:proofErr w:type="spellStart"/>
            <w:r w:rsidRPr="0099439E">
              <w:rPr>
                <w:rFonts w:ascii="Calibri" w:eastAsia="Calibri" w:hAnsi="Calibri" w:cs="Calibri"/>
                <w:sz w:val="20"/>
                <w:szCs w:val="20"/>
                <w:lang w:val="sl-SI"/>
              </w:rPr>
              <w:t>Full</w:t>
            </w:r>
            <w:proofErr w:type="spellEnd"/>
            <w:r w:rsidRPr="0099439E">
              <w:rPr>
                <w:rFonts w:ascii="Calibri" w:eastAsia="Calibri" w:hAnsi="Calibri" w:cs="Calibri"/>
                <w:sz w:val="20"/>
                <w:szCs w:val="20"/>
                <w:lang w:val="sl-SI"/>
              </w:rPr>
              <w:t xml:space="preserve"> HD ali z višjo ločljivostjo od </w:t>
            </w:r>
            <w:proofErr w:type="spellStart"/>
            <w:r w:rsidRPr="0099439E">
              <w:rPr>
                <w:rFonts w:ascii="Calibri" w:eastAsia="Calibri" w:hAnsi="Calibri" w:cs="Calibri"/>
                <w:sz w:val="20"/>
                <w:szCs w:val="20"/>
                <w:lang w:val="sl-SI"/>
              </w:rPr>
              <w:t>Full</w:t>
            </w:r>
            <w:proofErr w:type="spellEnd"/>
            <w:r w:rsidRPr="0099439E">
              <w:rPr>
                <w:rFonts w:ascii="Calibri" w:eastAsia="Calibri" w:hAnsi="Calibri" w:cs="Calibri"/>
                <w:sz w:val="20"/>
                <w:szCs w:val="20"/>
                <w:lang w:val="sl-SI"/>
              </w:rPr>
              <w:t xml:space="preserve"> HD.</w:t>
            </w:r>
          </w:p>
          <w:p w14:paraId="3A0B5A21" w14:textId="77777777" w:rsidR="004C1B80" w:rsidRPr="0099439E" w:rsidRDefault="004C1B80" w:rsidP="0099439E">
            <w:pPr>
              <w:jc w:val="both"/>
              <w:rPr>
                <w:rFonts w:ascii="Calibri" w:eastAsia="Calibri" w:hAnsi="Calibri" w:cs="Calibri"/>
                <w:sz w:val="20"/>
                <w:szCs w:val="20"/>
                <w:lang w:val="sl-SI"/>
              </w:rPr>
            </w:pPr>
          </w:p>
          <w:p w14:paraId="07FE7795" w14:textId="608D712A" w:rsidR="004C1B80" w:rsidRPr="00744F12" w:rsidRDefault="004C1B80" w:rsidP="0099439E">
            <w:pPr>
              <w:rPr>
                <w:rFonts w:cstheme="minorHAnsi"/>
                <w:b/>
                <w:bCs/>
                <w:lang w:val="sl-SI"/>
              </w:rPr>
            </w:pPr>
            <w:r w:rsidRPr="0099439E">
              <w:rPr>
                <w:rFonts w:ascii="Calibri" w:eastAsia="Calibri" w:hAnsi="Calibri" w:cs="Calibri"/>
                <w:color w:val="538135"/>
                <w:sz w:val="20"/>
                <w:szCs w:val="20"/>
                <w:lang w:val="sl-SI"/>
              </w:rPr>
              <w:t>* Posebne zahteve za postavko 1.23 skladno z Uredbo o zelenem javnem naročanju so zapisane na koncu tega dokumenta.</w:t>
            </w:r>
          </w:p>
        </w:tc>
        <w:tc>
          <w:tcPr>
            <w:tcW w:w="1635" w:type="dxa"/>
            <w:tcMar>
              <w:top w:w="70" w:type="dxa"/>
              <w:left w:w="80" w:type="dxa"/>
              <w:bottom w:w="70" w:type="dxa"/>
              <w:right w:w="80" w:type="dxa"/>
            </w:tcMar>
          </w:tcPr>
          <w:p w14:paraId="2AD03822" w14:textId="77777777" w:rsidR="00945EDD" w:rsidRDefault="004C1B80" w:rsidP="00412EA5">
            <w:pPr>
              <w:spacing w:after="20"/>
              <w:jc w:val="center"/>
              <w:rPr>
                <w:rFonts w:cs="Arial"/>
                <w:b/>
                <w:color w:val="1F1F1F"/>
                <w:sz w:val="16"/>
                <w:lang w:val="sl-SI"/>
              </w:rPr>
            </w:pPr>
            <w:r w:rsidRPr="00744F12">
              <w:rPr>
                <w:rFonts w:cs="Arial"/>
                <w:b/>
                <w:color w:val="1F1F1F"/>
                <w:sz w:val="16"/>
                <w:lang w:val="sl-SI"/>
              </w:rPr>
              <w:t xml:space="preserve"> </w:t>
            </w:r>
          </w:p>
          <w:p w14:paraId="77AC7F74" w14:textId="6F4AFCC6" w:rsidR="00BE1B2A" w:rsidRDefault="004C1B80" w:rsidP="00412EA5">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1030221942"/>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41C1F878" w14:textId="421340DF" w:rsidR="004C1B80" w:rsidRPr="00744F12" w:rsidRDefault="004C1B80" w:rsidP="00412EA5">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379746506"/>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38229971" w14:textId="77777777" w:rsidR="00945EDD" w:rsidRDefault="00945EDD" w:rsidP="00412EA5">
            <w:pPr>
              <w:spacing w:after="20"/>
              <w:rPr>
                <w:rFonts w:cs="Arial"/>
                <w:color w:val="6A6A6A"/>
                <w:sz w:val="15"/>
                <w:lang w:val="sl-SI"/>
              </w:rPr>
            </w:pPr>
          </w:p>
          <w:p w14:paraId="4965E6B0" w14:textId="1106421A" w:rsidR="004C1B80" w:rsidRPr="00744F12" w:rsidRDefault="004C1B80" w:rsidP="00412EA5">
            <w:pPr>
              <w:spacing w:after="20"/>
              <w:rPr>
                <w:rFonts w:cs="Arial"/>
                <w:lang w:val="sl-SI"/>
              </w:rPr>
            </w:pPr>
            <w:r w:rsidRPr="00744F12">
              <w:rPr>
                <w:rFonts w:cs="Arial"/>
                <w:color w:val="6A6A6A"/>
                <w:sz w:val="15"/>
                <w:lang w:val="sl-SI"/>
              </w:rPr>
              <w:t>Model / konfiguracija:</w:t>
            </w:r>
          </w:p>
          <w:p w14:paraId="654FD8A2" w14:textId="77777777" w:rsidR="004C1B80" w:rsidRPr="00744F12" w:rsidRDefault="004C1B80" w:rsidP="00412EA5">
            <w:pPr>
              <w:spacing w:after="20"/>
              <w:rPr>
                <w:rFonts w:cs="Arial"/>
                <w:lang w:val="sl-SI"/>
              </w:rPr>
            </w:pPr>
            <w:r w:rsidRPr="00744F12">
              <w:rPr>
                <w:rFonts w:cs="Arial"/>
                <w:color w:val="6A6A6A"/>
                <w:sz w:val="15"/>
                <w:lang w:val="sl-SI"/>
              </w:rPr>
              <w:t>________________</w:t>
            </w:r>
          </w:p>
          <w:p w14:paraId="4336B1DE" w14:textId="77777777" w:rsidR="004C1B80" w:rsidRPr="00744F12" w:rsidRDefault="004C1B80" w:rsidP="00412EA5">
            <w:pPr>
              <w:spacing w:after="20"/>
              <w:rPr>
                <w:rFonts w:cs="Arial"/>
                <w:lang w:val="sl-SI"/>
              </w:rPr>
            </w:pPr>
          </w:p>
          <w:p w14:paraId="24526485" w14:textId="77777777" w:rsidR="004C1B80" w:rsidRPr="00744F12" w:rsidRDefault="004C1B80" w:rsidP="00412EA5">
            <w:pPr>
              <w:spacing w:after="20"/>
              <w:rPr>
                <w:rFonts w:cs="Arial"/>
                <w:lang w:val="sl-SI"/>
              </w:rPr>
            </w:pPr>
            <w:r w:rsidRPr="00744F12">
              <w:rPr>
                <w:rFonts w:cs="Arial"/>
                <w:color w:val="6A6A6A"/>
                <w:sz w:val="15"/>
                <w:lang w:val="sl-SI"/>
              </w:rPr>
              <w:t>Ponujena specifikacija:</w:t>
            </w:r>
          </w:p>
          <w:p w14:paraId="483E42C2" w14:textId="07E7181D" w:rsidR="004C1B80" w:rsidRPr="00744F12" w:rsidRDefault="004C1B80" w:rsidP="00412EA5">
            <w:pPr>
              <w:spacing w:after="20"/>
              <w:jc w:val="center"/>
              <w:rPr>
                <w:rFonts w:cs="Arial"/>
                <w:b/>
                <w:color w:val="1F1F1F"/>
                <w:sz w:val="16"/>
                <w:lang w:val="sl-SI"/>
              </w:rPr>
            </w:pPr>
            <w:r w:rsidRPr="00744F12">
              <w:rPr>
                <w:rFonts w:cs="Arial"/>
                <w:color w:val="6A6A6A"/>
                <w:sz w:val="15"/>
                <w:lang w:val="sl-SI"/>
              </w:rPr>
              <w:t>________________</w:t>
            </w:r>
          </w:p>
        </w:tc>
        <w:tc>
          <w:tcPr>
            <w:tcW w:w="2557" w:type="dxa"/>
            <w:tcMar>
              <w:top w:w="70" w:type="dxa"/>
              <w:left w:w="80" w:type="dxa"/>
              <w:bottom w:w="70" w:type="dxa"/>
              <w:right w:w="80" w:type="dxa"/>
            </w:tcMar>
          </w:tcPr>
          <w:p w14:paraId="173F2336" w14:textId="77777777" w:rsidR="004C1B80" w:rsidRPr="00744F12" w:rsidRDefault="004C1B80" w:rsidP="00D01522">
            <w:pPr>
              <w:spacing w:after="20"/>
              <w:rPr>
                <w:rFonts w:cs="Arial"/>
                <w:lang w:val="sl-SI"/>
              </w:rPr>
            </w:pPr>
            <w:r w:rsidRPr="00744F12">
              <w:rPr>
                <w:rFonts w:cs="Arial"/>
                <w:color w:val="6A6A6A"/>
                <w:sz w:val="15"/>
                <w:lang w:val="sl-SI"/>
              </w:rPr>
              <w:t>Naziv dokazila / URL:</w:t>
            </w:r>
          </w:p>
          <w:p w14:paraId="6C369D70" w14:textId="77777777" w:rsidR="004C1B80" w:rsidRPr="00744F12" w:rsidRDefault="004C1B80" w:rsidP="00D01522">
            <w:pPr>
              <w:spacing w:after="20"/>
              <w:rPr>
                <w:rFonts w:cs="Arial"/>
                <w:lang w:val="sl-SI"/>
              </w:rPr>
            </w:pPr>
            <w:r w:rsidRPr="00744F12">
              <w:rPr>
                <w:rFonts w:cs="Arial"/>
                <w:color w:val="6A6A6A"/>
                <w:sz w:val="15"/>
                <w:lang w:val="sl-SI"/>
              </w:rPr>
              <w:t>________________</w:t>
            </w:r>
          </w:p>
          <w:p w14:paraId="0642D531" w14:textId="77777777" w:rsidR="004C1B80" w:rsidRPr="00744F12" w:rsidRDefault="004C1B80" w:rsidP="00D01522">
            <w:pPr>
              <w:spacing w:after="20"/>
              <w:rPr>
                <w:rFonts w:cs="Arial"/>
                <w:lang w:val="sl-SI"/>
              </w:rPr>
            </w:pPr>
            <w:r w:rsidRPr="00744F12">
              <w:rPr>
                <w:rFonts w:cs="Arial"/>
                <w:color w:val="6A6A6A"/>
                <w:sz w:val="15"/>
                <w:lang w:val="sl-SI"/>
              </w:rPr>
              <w:t>Sklic / stran:</w:t>
            </w:r>
          </w:p>
          <w:p w14:paraId="1793DCB8" w14:textId="4CF963E2" w:rsidR="004C1B80" w:rsidRPr="00744F12" w:rsidRDefault="004C1B80" w:rsidP="00D01522">
            <w:pPr>
              <w:spacing w:after="20"/>
              <w:rPr>
                <w:rFonts w:cs="Arial"/>
                <w:color w:val="6A6A6A"/>
                <w:sz w:val="15"/>
                <w:lang w:val="sl-SI"/>
              </w:rPr>
            </w:pPr>
            <w:r w:rsidRPr="00744F12">
              <w:rPr>
                <w:rFonts w:cs="Arial"/>
                <w:color w:val="6A6A6A"/>
                <w:sz w:val="15"/>
                <w:lang w:val="sl-SI"/>
              </w:rPr>
              <w:t>________________</w:t>
            </w:r>
          </w:p>
        </w:tc>
      </w:tr>
      <w:tr w:rsidR="004C1B80" w:rsidRPr="009437A3" w14:paraId="3F81AD19" w14:textId="77777777" w:rsidTr="004C1B80">
        <w:trPr>
          <w:jc w:val="center"/>
        </w:trPr>
        <w:tc>
          <w:tcPr>
            <w:tcW w:w="1701" w:type="dxa"/>
            <w:tcMar>
              <w:top w:w="70" w:type="dxa"/>
              <w:left w:w="80" w:type="dxa"/>
              <w:bottom w:w="70" w:type="dxa"/>
              <w:right w:w="80" w:type="dxa"/>
            </w:tcMar>
          </w:tcPr>
          <w:p w14:paraId="21F0D672" w14:textId="63185CEB" w:rsidR="004C1B80" w:rsidRPr="00C80A2C" w:rsidRDefault="004C1B80" w:rsidP="00C80A2C">
            <w:pPr>
              <w:jc w:val="center"/>
              <w:rPr>
                <w:rFonts w:ascii="Calibri" w:hAnsi="Calibri" w:cs="Calibri"/>
                <w:b/>
                <w:color w:val="000000"/>
                <w:sz w:val="20"/>
                <w:szCs w:val="20"/>
                <w:highlight w:val="yellow"/>
                <w:lang w:val="sl-SI"/>
              </w:rPr>
            </w:pPr>
            <w:r w:rsidRPr="009422D4">
              <w:rPr>
                <w:rFonts w:ascii="Calibri" w:hAnsi="Calibri" w:cs="Calibri"/>
                <w:sz w:val="20"/>
                <w:szCs w:val="20"/>
                <w:lang w:val="sl-SI"/>
              </w:rPr>
              <w:t>1.24</w:t>
            </w:r>
          </w:p>
        </w:tc>
        <w:tc>
          <w:tcPr>
            <w:tcW w:w="1559" w:type="dxa"/>
          </w:tcPr>
          <w:p w14:paraId="65F9C1A4" w14:textId="74210FB3" w:rsidR="004C1B80" w:rsidRPr="00C80A2C" w:rsidRDefault="00A662BD" w:rsidP="006D5F46">
            <w:pPr>
              <w:jc w:val="center"/>
              <w:rPr>
                <w:rFonts w:ascii="Calibri" w:hAnsi="Calibri" w:cs="Calibri"/>
                <w:b/>
                <w:bCs/>
                <w:sz w:val="20"/>
                <w:szCs w:val="20"/>
                <w:lang w:val="sv-SE"/>
              </w:rPr>
            </w:pPr>
            <w:r>
              <w:rPr>
                <w:rFonts w:ascii="Calibri" w:hAnsi="Calibri" w:cs="Calibri"/>
                <w:lang w:val="sv-SE"/>
              </w:rPr>
              <w:t>1</w:t>
            </w:r>
          </w:p>
        </w:tc>
        <w:tc>
          <w:tcPr>
            <w:tcW w:w="7393" w:type="dxa"/>
            <w:tcMar>
              <w:top w:w="70" w:type="dxa"/>
              <w:left w:w="85" w:type="dxa"/>
              <w:bottom w:w="70" w:type="dxa"/>
              <w:right w:w="85" w:type="dxa"/>
            </w:tcMar>
          </w:tcPr>
          <w:p w14:paraId="45F9E2E8" w14:textId="1A7718A9" w:rsidR="004C1B80" w:rsidRPr="00C80A2C" w:rsidRDefault="004C1B80" w:rsidP="00C80A2C">
            <w:pPr>
              <w:rPr>
                <w:rFonts w:ascii="Calibri" w:hAnsi="Calibri" w:cs="Calibri"/>
                <w:b/>
                <w:bCs/>
                <w:sz w:val="20"/>
                <w:szCs w:val="20"/>
                <w:lang w:val="sv-SE"/>
              </w:rPr>
            </w:pPr>
            <w:r w:rsidRPr="00C80A2C">
              <w:rPr>
                <w:rFonts w:ascii="Calibri" w:hAnsi="Calibri" w:cs="Calibri"/>
                <w:b/>
                <w:bCs/>
                <w:sz w:val="20"/>
                <w:szCs w:val="20"/>
                <w:lang w:val="sv-SE"/>
              </w:rPr>
              <w:t>Garancija: 60 mesecev ali več mora zajemati:</w:t>
            </w:r>
          </w:p>
          <w:p w14:paraId="1E82AC82" w14:textId="77777777" w:rsidR="004C1B80" w:rsidRPr="00C80A2C" w:rsidRDefault="004C1B80" w:rsidP="00C80A2C">
            <w:pPr>
              <w:numPr>
                <w:ilvl w:val="0"/>
                <w:numId w:val="44"/>
              </w:numPr>
              <w:jc w:val="both"/>
              <w:rPr>
                <w:rFonts w:ascii="Calibri" w:hAnsi="Calibri" w:cs="Calibri"/>
                <w:sz w:val="20"/>
                <w:szCs w:val="20"/>
              </w:rPr>
            </w:pPr>
            <w:proofErr w:type="spellStart"/>
            <w:r w:rsidRPr="00C80A2C">
              <w:rPr>
                <w:rFonts w:ascii="Calibri" w:hAnsi="Calibri" w:cs="Calibri"/>
                <w:sz w:val="20"/>
                <w:szCs w:val="20"/>
              </w:rPr>
              <w:t>stroške</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zamenjave</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okvarjenih</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delov</w:t>
            </w:r>
            <w:proofErr w:type="spellEnd"/>
            <w:r w:rsidRPr="00C80A2C">
              <w:rPr>
                <w:rFonts w:ascii="Calibri" w:hAnsi="Calibri" w:cs="Calibri"/>
                <w:sz w:val="20"/>
                <w:szCs w:val="20"/>
              </w:rPr>
              <w:t>,</w:t>
            </w:r>
          </w:p>
          <w:p w14:paraId="1620C2FB" w14:textId="77777777" w:rsidR="004C1B80" w:rsidRPr="009422D4" w:rsidRDefault="004C1B80" w:rsidP="00C80A2C">
            <w:pPr>
              <w:numPr>
                <w:ilvl w:val="0"/>
                <w:numId w:val="44"/>
              </w:numPr>
              <w:jc w:val="both"/>
              <w:rPr>
                <w:rFonts w:ascii="Calibri" w:hAnsi="Calibri" w:cs="Calibri"/>
                <w:sz w:val="20"/>
                <w:szCs w:val="20"/>
                <w:lang w:val="sv-SE"/>
              </w:rPr>
            </w:pPr>
            <w:r w:rsidRPr="009422D4">
              <w:rPr>
                <w:rFonts w:ascii="Calibri" w:hAnsi="Calibri" w:cs="Calibri"/>
                <w:sz w:val="20"/>
                <w:szCs w:val="20"/>
                <w:lang w:val="sv-SE"/>
              </w:rPr>
              <w:t>pripadajoče stroške dela, skupaj s potnimi stroški ter stroški bivanja osebja ponudnika.</w:t>
            </w:r>
          </w:p>
          <w:p w14:paraId="01E4E32A" w14:textId="77777777" w:rsidR="004C1B80" w:rsidRPr="00C80A2C" w:rsidRDefault="004C1B80" w:rsidP="00C80A2C">
            <w:pPr>
              <w:rPr>
                <w:rFonts w:ascii="Calibri" w:hAnsi="Calibri" w:cs="Calibri"/>
                <w:sz w:val="20"/>
                <w:szCs w:val="20"/>
              </w:rPr>
            </w:pPr>
            <w:r w:rsidRPr="009422D4">
              <w:rPr>
                <w:rFonts w:ascii="Calibri" w:hAnsi="Calibri" w:cs="Calibri"/>
                <w:sz w:val="20"/>
                <w:szCs w:val="20"/>
                <w:lang w:val="sv-SE"/>
              </w:rPr>
              <w:t xml:space="preserve">Zagotovljene morajo biti vse komponente in storitve, ki so potrebne za vzdrževanje optimalnega stanja in visoke razpoložljivosti instrumenta. Vse, kar je potrebno za uspešno izvajanje površinskih analiz, mora biti v času garancije zajeto brez dodatnih stroškov. </w:t>
            </w:r>
            <w:r w:rsidRPr="00C80A2C">
              <w:rPr>
                <w:rFonts w:ascii="Calibri" w:hAnsi="Calibri" w:cs="Calibri"/>
                <w:sz w:val="20"/>
                <w:szCs w:val="20"/>
              </w:rPr>
              <w:t xml:space="preserve">To </w:t>
            </w:r>
            <w:proofErr w:type="spellStart"/>
            <w:r w:rsidRPr="00C80A2C">
              <w:rPr>
                <w:rFonts w:ascii="Calibri" w:hAnsi="Calibri" w:cs="Calibri"/>
                <w:sz w:val="20"/>
                <w:szCs w:val="20"/>
              </w:rPr>
              <w:t>vključuje</w:t>
            </w:r>
            <w:proofErr w:type="spellEnd"/>
            <w:r w:rsidRPr="00C80A2C">
              <w:rPr>
                <w:rFonts w:ascii="Calibri" w:hAnsi="Calibri" w:cs="Calibri"/>
                <w:sz w:val="20"/>
                <w:szCs w:val="20"/>
              </w:rPr>
              <w:t>:</w:t>
            </w:r>
          </w:p>
          <w:p w14:paraId="44EB7CC7" w14:textId="77777777" w:rsidR="004C1B80" w:rsidRPr="00C80A2C" w:rsidRDefault="004C1B80" w:rsidP="00C80A2C">
            <w:pPr>
              <w:numPr>
                <w:ilvl w:val="0"/>
                <w:numId w:val="43"/>
              </w:numPr>
              <w:jc w:val="both"/>
              <w:rPr>
                <w:rFonts w:ascii="Calibri" w:hAnsi="Calibri" w:cs="Calibri"/>
                <w:sz w:val="20"/>
                <w:szCs w:val="20"/>
              </w:rPr>
            </w:pPr>
            <w:proofErr w:type="spellStart"/>
            <w:r w:rsidRPr="00C80A2C">
              <w:rPr>
                <w:rFonts w:ascii="Calibri" w:hAnsi="Calibri" w:cs="Calibri"/>
                <w:sz w:val="20"/>
                <w:szCs w:val="20"/>
              </w:rPr>
              <w:t>vse</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potrebne</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rezervne</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dele</w:t>
            </w:r>
            <w:proofErr w:type="spellEnd"/>
            <w:r w:rsidRPr="00C80A2C">
              <w:rPr>
                <w:rFonts w:ascii="Calibri" w:hAnsi="Calibri" w:cs="Calibri"/>
                <w:sz w:val="20"/>
                <w:szCs w:val="20"/>
              </w:rPr>
              <w:t>,</w:t>
            </w:r>
          </w:p>
          <w:p w14:paraId="191EB2D1" w14:textId="77777777" w:rsidR="004C1B80" w:rsidRPr="00C80A2C" w:rsidRDefault="004C1B80" w:rsidP="00C80A2C">
            <w:pPr>
              <w:numPr>
                <w:ilvl w:val="0"/>
                <w:numId w:val="43"/>
              </w:numPr>
              <w:jc w:val="both"/>
              <w:rPr>
                <w:rFonts w:ascii="Calibri" w:hAnsi="Calibri" w:cs="Calibri"/>
                <w:sz w:val="20"/>
                <w:szCs w:val="20"/>
              </w:rPr>
            </w:pPr>
            <w:proofErr w:type="spellStart"/>
            <w:r w:rsidRPr="00C80A2C">
              <w:rPr>
                <w:rFonts w:ascii="Calibri" w:hAnsi="Calibri" w:cs="Calibri"/>
                <w:sz w:val="20"/>
                <w:szCs w:val="20"/>
              </w:rPr>
              <w:t>ves</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potrošni</w:t>
            </w:r>
            <w:proofErr w:type="spellEnd"/>
            <w:r w:rsidRPr="00C80A2C">
              <w:rPr>
                <w:rFonts w:ascii="Calibri" w:hAnsi="Calibri" w:cs="Calibri"/>
                <w:sz w:val="20"/>
                <w:szCs w:val="20"/>
              </w:rPr>
              <w:t xml:space="preserve"> material, </w:t>
            </w:r>
            <w:proofErr w:type="spellStart"/>
            <w:r w:rsidRPr="00C80A2C">
              <w:rPr>
                <w:rFonts w:ascii="Calibri" w:hAnsi="Calibri" w:cs="Calibri"/>
                <w:sz w:val="20"/>
                <w:szCs w:val="20"/>
              </w:rPr>
              <w:t>potreben</w:t>
            </w:r>
            <w:proofErr w:type="spellEnd"/>
            <w:r w:rsidRPr="00C80A2C">
              <w:rPr>
                <w:rFonts w:ascii="Calibri" w:hAnsi="Calibri" w:cs="Calibri"/>
                <w:sz w:val="20"/>
                <w:szCs w:val="20"/>
              </w:rPr>
              <w:t xml:space="preserve"> za 1200 </w:t>
            </w:r>
            <w:proofErr w:type="spellStart"/>
            <w:r w:rsidRPr="00C80A2C">
              <w:rPr>
                <w:rFonts w:ascii="Calibri" w:hAnsi="Calibri" w:cs="Calibri"/>
                <w:sz w:val="20"/>
                <w:szCs w:val="20"/>
              </w:rPr>
              <w:t>ur</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obratovanja</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na</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leto</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ali</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več</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vključno</w:t>
            </w:r>
            <w:proofErr w:type="spellEnd"/>
            <w:r w:rsidRPr="00C80A2C">
              <w:rPr>
                <w:rFonts w:ascii="Calibri" w:hAnsi="Calibri" w:cs="Calibri"/>
                <w:sz w:val="20"/>
                <w:szCs w:val="20"/>
              </w:rPr>
              <w:t xml:space="preserve"> z </w:t>
            </w:r>
            <w:proofErr w:type="spellStart"/>
            <w:r w:rsidRPr="00C80A2C">
              <w:rPr>
                <w:rFonts w:ascii="Calibri" w:hAnsi="Calibri" w:cs="Calibri"/>
                <w:sz w:val="20"/>
                <w:szCs w:val="20"/>
              </w:rPr>
              <w:t>zamenjavo</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na</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lokaciji</w:t>
            </w:r>
            <w:proofErr w:type="spellEnd"/>
            <w:r w:rsidRPr="00C80A2C">
              <w:rPr>
                <w:rFonts w:ascii="Calibri" w:hAnsi="Calibri" w:cs="Calibri"/>
                <w:sz w:val="20"/>
                <w:szCs w:val="20"/>
              </w:rPr>
              <w:t xml:space="preserve">, ki jo </w:t>
            </w:r>
            <w:proofErr w:type="spellStart"/>
            <w:r w:rsidRPr="00C80A2C">
              <w:rPr>
                <w:rFonts w:ascii="Calibri" w:hAnsi="Calibri" w:cs="Calibri"/>
                <w:sz w:val="20"/>
                <w:szCs w:val="20"/>
              </w:rPr>
              <w:t>izvede</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strokovnjak</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izvajalca</w:t>
            </w:r>
            <w:proofErr w:type="spellEnd"/>
            <w:r w:rsidRPr="00C80A2C">
              <w:rPr>
                <w:rFonts w:ascii="Calibri" w:hAnsi="Calibri" w:cs="Calibri"/>
                <w:sz w:val="20"/>
                <w:szCs w:val="20"/>
              </w:rPr>
              <w:t>,</w:t>
            </w:r>
          </w:p>
          <w:p w14:paraId="49BEC235" w14:textId="77777777" w:rsidR="004C1B80" w:rsidRPr="009422D4" w:rsidRDefault="004C1B80" w:rsidP="00C80A2C">
            <w:pPr>
              <w:numPr>
                <w:ilvl w:val="0"/>
                <w:numId w:val="43"/>
              </w:numPr>
              <w:jc w:val="both"/>
              <w:rPr>
                <w:rFonts w:ascii="Calibri" w:hAnsi="Calibri" w:cs="Calibri"/>
                <w:sz w:val="20"/>
                <w:szCs w:val="20"/>
                <w:lang w:val="sv-SE"/>
              </w:rPr>
            </w:pPr>
            <w:r w:rsidRPr="009422D4">
              <w:rPr>
                <w:rFonts w:ascii="Calibri" w:hAnsi="Calibri" w:cs="Calibri"/>
                <w:sz w:val="20"/>
                <w:szCs w:val="20"/>
                <w:lang w:val="sv-SE"/>
              </w:rPr>
              <w:t>en preventivni servisni pregled na leto (dva delovna dneva, 8 ur na dan, na lokaciji),</w:t>
            </w:r>
          </w:p>
          <w:p w14:paraId="362D53A1" w14:textId="77777777" w:rsidR="004C1B80" w:rsidRPr="00C80A2C" w:rsidRDefault="004C1B80" w:rsidP="00C80A2C">
            <w:pPr>
              <w:numPr>
                <w:ilvl w:val="0"/>
                <w:numId w:val="43"/>
              </w:numPr>
              <w:jc w:val="both"/>
              <w:rPr>
                <w:rFonts w:ascii="Calibri" w:hAnsi="Calibri" w:cs="Calibri"/>
                <w:sz w:val="20"/>
                <w:szCs w:val="20"/>
              </w:rPr>
            </w:pPr>
            <w:proofErr w:type="spellStart"/>
            <w:r w:rsidRPr="00C80A2C">
              <w:rPr>
                <w:rFonts w:ascii="Calibri" w:hAnsi="Calibri" w:cs="Calibri"/>
                <w:sz w:val="20"/>
                <w:szCs w:val="20"/>
              </w:rPr>
              <w:t>neomejeno</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število</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servisnih</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obiskov</w:t>
            </w:r>
            <w:proofErr w:type="spellEnd"/>
            <w:r w:rsidRPr="00C80A2C">
              <w:rPr>
                <w:rFonts w:ascii="Calibri" w:hAnsi="Calibri" w:cs="Calibri"/>
                <w:sz w:val="20"/>
                <w:szCs w:val="20"/>
              </w:rPr>
              <w:t>,</w:t>
            </w:r>
          </w:p>
          <w:p w14:paraId="2F5F9846" w14:textId="03EE224E" w:rsidR="004C1B80" w:rsidRPr="00C80A2C" w:rsidRDefault="004C1B80" w:rsidP="00C80A2C">
            <w:pPr>
              <w:rPr>
                <w:rFonts w:ascii="Calibri" w:hAnsi="Calibri" w:cs="Calibri"/>
                <w:b/>
                <w:bCs/>
                <w:sz w:val="20"/>
                <w:szCs w:val="20"/>
                <w:highlight w:val="yellow"/>
                <w:lang w:val="sl-SI"/>
              </w:rPr>
            </w:pPr>
            <w:proofErr w:type="spellStart"/>
            <w:r w:rsidRPr="00C80A2C">
              <w:rPr>
                <w:rFonts w:ascii="Calibri" w:hAnsi="Calibri" w:cs="Calibri"/>
                <w:sz w:val="20"/>
                <w:szCs w:val="20"/>
              </w:rPr>
              <w:t>brezplačne</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posodobitve</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programske</w:t>
            </w:r>
            <w:proofErr w:type="spellEnd"/>
            <w:r w:rsidRPr="00C80A2C">
              <w:rPr>
                <w:rFonts w:ascii="Calibri" w:hAnsi="Calibri" w:cs="Calibri"/>
                <w:sz w:val="20"/>
                <w:szCs w:val="20"/>
              </w:rPr>
              <w:t xml:space="preserve"> </w:t>
            </w:r>
            <w:proofErr w:type="spellStart"/>
            <w:r w:rsidRPr="00C80A2C">
              <w:rPr>
                <w:rFonts w:ascii="Calibri" w:hAnsi="Calibri" w:cs="Calibri"/>
                <w:sz w:val="20"/>
                <w:szCs w:val="20"/>
              </w:rPr>
              <w:t>opreme</w:t>
            </w:r>
            <w:proofErr w:type="spellEnd"/>
            <w:r w:rsidRPr="00C80A2C">
              <w:rPr>
                <w:rFonts w:ascii="Calibri" w:hAnsi="Calibri" w:cs="Calibri"/>
                <w:sz w:val="20"/>
                <w:szCs w:val="20"/>
              </w:rPr>
              <w:t>.</w:t>
            </w:r>
          </w:p>
        </w:tc>
        <w:tc>
          <w:tcPr>
            <w:tcW w:w="4192" w:type="dxa"/>
            <w:gridSpan w:val="2"/>
            <w:tcMar>
              <w:top w:w="70" w:type="dxa"/>
              <w:left w:w="80" w:type="dxa"/>
              <w:bottom w:w="70" w:type="dxa"/>
              <w:right w:w="80" w:type="dxa"/>
            </w:tcMar>
          </w:tcPr>
          <w:p w14:paraId="2FE16945" w14:textId="77777777" w:rsidR="004C1B80" w:rsidRDefault="004C1B80" w:rsidP="00C80A2C">
            <w:pPr>
              <w:spacing w:after="20"/>
              <w:jc w:val="center"/>
              <w:rPr>
                <w:rFonts w:cs="Arial"/>
                <w:b/>
                <w:color w:val="1F1F1F"/>
                <w:sz w:val="16"/>
                <w:highlight w:val="yellow"/>
                <w:lang w:val="sl-SI"/>
              </w:rPr>
            </w:pPr>
          </w:p>
          <w:p w14:paraId="75903B3A" w14:textId="77777777" w:rsidR="004C1B80" w:rsidRDefault="004C1B80" w:rsidP="00C80A2C">
            <w:pPr>
              <w:spacing w:after="20"/>
              <w:jc w:val="center"/>
              <w:rPr>
                <w:rFonts w:cs="Arial"/>
                <w:b/>
                <w:color w:val="1F1F1F"/>
                <w:sz w:val="16"/>
                <w:highlight w:val="yellow"/>
                <w:lang w:val="sl-SI"/>
              </w:rPr>
            </w:pPr>
          </w:p>
          <w:p w14:paraId="393D24FE" w14:textId="77777777" w:rsidR="004C1B80" w:rsidRDefault="004C1B80" w:rsidP="00C80A2C">
            <w:pPr>
              <w:spacing w:after="20"/>
              <w:jc w:val="center"/>
              <w:rPr>
                <w:rFonts w:cs="Arial"/>
                <w:b/>
                <w:color w:val="1F1F1F"/>
                <w:sz w:val="16"/>
                <w:highlight w:val="yellow"/>
                <w:lang w:val="sl-SI"/>
              </w:rPr>
            </w:pPr>
          </w:p>
          <w:p w14:paraId="79C1071A" w14:textId="77777777" w:rsidR="004C1B80" w:rsidRDefault="004C1B80" w:rsidP="00C80A2C">
            <w:pPr>
              <w:spacing w:after="20"/>
              <w:jc w:val="center"/>
              <w:rPr>
                <w:rFonts w:cs="Arial"/>
                <w:b/>
                <w:color w:val="1F1F1F"/>
                <w:sz w:val="16"/>
                <w:highlight w:val="yellow"/>
                <w:lang w:val="sl-SI"/>
              </w:rPr>
            </w:pPr>
          </w:p>
          <w:p w14:paraId="7D3A60AF" w14:textId="5C73094F" w:rsidR="004C1B80" w:rsidRPr="008C542C" w:rsidRDefault="004C1B80" w:rsidP="00C80A2C">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Izjavljamo, da ponujamo celotno postavko 1.24</w:t>
            </w:r>
          </w:p>
          <w:p w14:paraId="6EEFED51" w14:textId="77777777" w:rsidR="004C1B80" w:rsidRPr="008C542C" w:rsidRDefault="004C1B80" w:rsidP="00C80A2C">
            <w:pPr>
              <w:spacing w:after="20"/>
              <w:jc w:val="center"/>
              <w:rPr>
                <w:rFonts w:cs="Arial"/>
                <w:b/>
                <w:color w:val="1F1F1F"/>
                <w:sz w:val="16"/>
                <w:lang w:val="sl-SI"/>
              </w:rPr>
            </w:pPr>
          </w:p>
          <w:p w14:paraId="4D11F751" w14:textId="7BA00C2D" w:rsidR="004C1B80" w:rsidRPr="008C542C" w:rsidRDefault="004C1B80" w:rsidP="00C80A2C">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273596335"/>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439C1DAC" w14:textId="77777777" w:rsidR="004C1B80" w:rsidRPr="008C542C" w:rsidRDefault="004C1B80" w:rsidP="00C80A2C">
            <w:pPr>
              <w:spacing w:after="20"/>
              <w:jc w:val="center"/>
              <w:rPr>
                <w:rFonts w:cs="Arial"/>
                <w:b/>
                <w:color w:val="1F1F1F"/>
                <w:sz w:val="16"/>
                <w:lang w:val="sl-SI"/>
              </w:rPr>
            </w:pPr>
          </w:p>
          <w:p w14:paraId="572B3250" w14:textId="375DD29C" w:rsidR="004C1B80" w:rsidRPr="008C542C" w:rsidRDefault="004C1B80" w:rsidP="00C80A2C">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650801234"/>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2F36174E" w14:textId="77777777" w:rsidR="004C1B80" w:rsidRDefault="004C1B80" w:rsidP="00C80A2C">
            <w:pPr>
              <w:spacing w:after="20"/>
              <w:jc w:val="center"/>
              <w:rPr>
                <w:rFonts w:cs="Arial"/>
                <w:b/>
                <w:color w:val="1F1F1F"/>
                <w:sz w:val="16"/>
                <w:highlight w:val="yellow"/>
                <w:lang w:val="sl-SI"/>
              </w:rPr>
            </w:pPr>
          </w:p>
          <w:p w14:paraId="417C7A8E" w14:textId="7A43F10D" w:rsidR="004C1B80" w:rsidRPr="00B26862" w:rsidRDefault="004C1B80" w:rsidP="00C80A2C">
            <w:pPr>
              <w:spacing w:after="20"/>
              <w:jc w:val="center"/>
              <w:rPr>
                <w:rFonts w:cs="Arial"/>
                <w:b/>
                <w:color w:val="1F1F1F"/>
                <w:sz w:val="16"/>
                <w:highlight w:val="yellow"/>
                <w:lang w:val="sl-SI"/>
              </w:rPr>
            </w:pPr>
          </w:p>
          <w:p w14:paraId="0080CA61" w14:textId="4928E8EC" w:rsidR="004C1B80" w:rsidRDefault="004C1B80" w:rsidP="00C80A2C">
            <w:pPr>
              <w:spacing w:after="20"/>
              <w:rPr>
                <w:rFonts w:cs="Arial"/>
                <w:color w:val="6A6A6A"/>
                <w:sz w:val="15"/>
                <w:highlight w:val="yellow"/>
                <w:lang w:val="sl-SI"/>
              </w:rPr>
            </w:pPr>
          </w:p>
          <w:p w14:paraId="174837B8" w14:textId="77777777" w:rsidR="004C1B80" w:rsidRDefault="004C1B80" w:rsidP="00C80A2C">
            <w:pPr>
              <w:spacing w:after="20"/>
              <w:rPr>
                <w:rFonts w:cs="Arial"/>
                <w:color w:val="6A6A6A"/>
                <w:sz w:val="15"/>
                <w:highlight w:val="yellow"/>
                <w:lang w:val="sl-SI"/>
              </w:rPr>
            </w:pPr>
          </w:p>
          <w:p w14:paraId="16BFBDB1" w14:textId="77777777" w:rsidR="004C1B80" w:rsidRDefault="004C1B80" w:rsidP="00C80A2C">
            <w:pPr>
              <w:spacing w:after="20"/>
              <w:rPr>
                <w:rFonts w:cs="Arial"/>
                <w:color w:val="6A6A6A"/>
                <w:sz w:val="15"/>
                <w:highlight w:val="yellow"/>
                <w:lang w:val="sl-SI"/>
              </w:rPr>
            </w:pPr>
          </w:p>
          <w:p w14:paraId="3D476C2D" w14:textId="77777777" w:rsidR="004C1B80" w:rsidRDefault="004C1B80" w:rsidP="00C80A2C">
            <w:pPr>
              <w:spacing w:after="20"/>
              <w:rPr>
                <w:rFonts w:cs="Arial"/>
                <w:color w:val="6A6A6A"/>
                <w:sz w:val="15"/>
                <w:highlight w:val="yellow"/>
                <w:lang w:val="sl-SI"/>
              </w:rPr>
            </w:pPr>
          </w:p>
          <w:p w14:paraId="4372BF8D" w14:textId="77777777" w:rsidR="004C1B80" w:rsidRPr="003C734F" w:rsidRDefault="004C1B80" w:rsidP="00C80A2C">
            <w:pPr>
              <w:spacing w:after="20"/>
              <w:rPr>
                <w:rFonts w:cs="Arial"/>
                <w:i/>
                <w:iCs/>
                <w:color w:val="0070C0"/>
                <w:sz w:val="15"/>
                <w:highlight w:val="yellow"/>
                <w:lang w:val="sl-SI"/>
              </w:rPr>
            </w:pPr>
          </w:p>
          <w:p w14:paraId="0EB5389C" w14:textId="77777777" w:rsidR="004C1B80" w:rsidRDefault="004C1B80" w:rsidP="00C80A2C">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1657C087" w14:textId="78224999" w:rsidR="004C1B80" w:rsidRPr="002234DE" w:rsidRDefault="004C1B80" w:rsidP="00C80A2C">
            <w:pPr>
              <w:spacing w:after="20"/>
              <w:rPr>
                <w:rFonts w:cs="Arial"/>
                <w:i/>
                <w:iCs/>
                <w:color w:val="0070C0"/>
                <w:sz w:val="15"/>
                <w:lang w:val="sl-SI"/>
              </w:rPr>
            </w:pPr>
          </w:p>
        </w:tc>
      </w:tr>
      <w:tr w:rsidR="004C1B80" w:rsidRPr="009437A3" w14:paraId="6737DE49" w14:textId="77777777" w:rsidTr="004C1B80">
        <w:trPr>
          <w:jc w:val="center"/>
        </w:trPr>
        <w:tc>
          <w:tcPr>
            <w:tcW w:w="1701" w:type="dxa"/>
            <w:tcMar>
              <w:top w:w="70" w:type="dxa"/>
              <w:left w:w="80" w:type="dxa"/>
              <w:bottom w:w="70" w:type="dxa"/>
              <w:right w:w="80" w:type="dxa"/>
            </w:tcMar>
          </w:tcPr>
          <w:p w14:paraId="62C54CDA" w14:textId="38B18E85" w:rsidR="004C1B80" w:rsidRPr="003C734F" w:rsidRDefault="004C1B80" w:rsidP="00C80A2C">
            <w:pPr>
              <w:jc w:val="center"/>
              <w:rPr>
                <w:rFonts w:ascii="Calibri" w:hAnsi="Calibri" w:cs="Calibri"/>
                <w:b/>
                <w:color w:val="000000"/>
                <w:sz w:val="20"/>
                <w:szCs w:val="20"/>
                <w:highlight w:val="yellow"/>
                <w:lang w:val="sl-SI"/>
              </w:rPr>
            </w:pPr>
            <w:r w:rsidRPr="00F917DD">
              <w:rPr>
                <w:rFonts w:ascii="Calibri" w:hAnsi="Calibri" w:cs="Calibri"/>
                <w:sz w:val="20"/>
                <w:szCs w:val="20"/>
                <w:lang w:val="sl-SI"/>
              </w:rPr>
              <w:t>1.25</w:t>
            </w:r>
          </w:p>
        </w:tc>
        <w:tc>
          <w:tcPr>
            <w:tcW w:w="1559" w:type="dxa"/>
          </w:tcPr>
          <w:p w14:paraId="7C645AEA" w14:textId="55ABD6AC" w:rsidR="004C1B80" w:rsidRPr="003C734F" w:rsidRDefault="00551211" w:rsidP="006D5F46">
            <w:pPr>
              <w:jc w:val="center"/>
              <w:rPr>
                <w:rFonts w:ascii="Calibri" w:eastAsia="Calibri" w:hAnsi="Calibri" w:cs="Calibri"/>
                <w:b/>
                <w:bCs/>
                <w:sz w:val="20"/>
                <w:szCs w:val="20"/>
                <w:lang w:val="sl-SI"/>
              </w:rPr>
            </w:pPr>
            <w:r>
              <w:rPr>
                <w:rFonts w:ascii="Calibri" w:hAnsi="Calibri" w:cs="Calibri"/>
                <w:lang w:val="sv-SE"/>
              </w:rPr>
              <w:t>1</w:t>
            </w:r>
          </w:p>
        </w:tc>
        <w:tc>
          <w:tcPr>
            <w:tcW w:w="7393" w:type="dxa"/>
            <w:tcMar>
              <w:top w:w="70" w:type="dxa"/>
              <w:left w:w="85" w:type="dxa"/>
              <w:bottom w:w="70" w:type="dxa"/>
              <w:right w:w="85" w:type="dxa"/>
            </w:tcMar>
          </w:tcPr>
          <w:p w14:paraId="694E9764" w14:textId="39869DE6" w:rsidR="004C1B80" w:rsidRPr="003C734F" w:rsidRDefault="004C1B80" w:rsidP="003C734F">
            <w:pPr>
              <w:jc w:val="both"/>
              <w:rPr>
                <w:rFonts w:ascii="Calibri" w:eastAsia="Calibri" w:hAnsi="Calibri" w:cs="Calibri"/>
                <w:b/>
                <w:bCs/>
                <w:sz w:val="20"/>
                <w:szCs w:val="20"/>
                <w:lang w:val="sl-SI"/>
              </w:rPr>
            </w:pPr>
            <w:r w:rsidRPr="003C734F">
              <w:rPr>
                <w:rFonts w:ascii="Calibri" w:eastAsia="Calibri" w:hAnsi="Calibri" w:cs="Calibri"/>
                <w:b/>
                <w:bCs/>
                <w:sz w:val="20"/>
                <w:szCs w:val="20"/>
                <w:lang w:val="sl-SI"/>
              </w:rPr>
              <w:t>Osnovno usposabljanje za uporabo</w:t>
            </w:r>
          </w:p>
          <w:p w14:paraId="46222EE5" w14:textId="0712C75A" w:rsidR="004C1B80" w:rsidRPr="003C734F" w:rsidRDefault="004C1B80" w:rsidP="00F917DD">
            <w:pPr>
              <w:jc w:val="both"/>
              <w:rPr>
                <w:rFonts w:ascii="Calibri" w:hAnsi="Calibri" w:cs="Calibri"/>
                <w:b/>
                <w:bCs/>
                <w:sz w:val="20"/>
                <w:szCs w:val="20"/>
                <w:highlight w:val="yellow"/>
                <w:lang w:val="sl-SI"/>
              </w:rPr>
            </w:pPr>
            <w:r w:rsidRPr="003C734F">
              <w:rPr>
                <w:rFonts w:ascii="Calibri" w:eastAsia="Calibri" w:hAnsi="Calibri" w:cs="Calibri"/>
                <w:sz w:val="20"/>
                <w:szCs w:val="20"/>
                <w:lang w:val="sl-SI"/>
              </w:rPr>
              <w:t>Seznanitev z opremo in osnovno usposabljanje, ki ga izvede inženir ponudnika, za največ štiri uporabnike, v trajanju najmanj 5 delovnih dni; 8 ur na delovni dan (vključuje tudi predajo vseh potrebnih podatkov in gesel ter stroške potovanja in nastanitve inženirja ponudnika; usposabljanje se izvaja na lokaciji FKKT UM, ki jo določi naročnik) v slovenskem ali angleškem jeziku. Postavka je zaključena po dobavi, namestitvi in zagonu opreme.</w:t>
            </w:r>
          </w:p>
        </w:tc>
        <w:tc>
          <w:tcPr>
            <w:tcW w:w="4192" w:type="dxa"/>
            <w:gridSpan w:val="2"/>
            <w:tcMar>
              <w:top w:w="70" w:type="dxa"/>
              <w:left w:w="80" w:type="dxa"/>
              <w:bottom w:w="70" w:type="dxa"/>
              <w:right w:w="80" w:type="dxa"/>
            </w:tcMar>
          </w:tcPr>
          <w:p w14:paraId="18F9658F" w14:textId="1E1CBA61" w:rsidR="004C1B80" w:rsidRPr="008C542C" w:rsidRDefault="004C1B80" w:rsidP="00F917DD">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Izjavljamo, da ponujamo celotno postavko 1.2</w:t>
            </w:r>
            <w:r>
              <w:rPr>
                <w:rFonts w:ascii="Calibri" w:hAnsi="Calibri" w:cs="Calibri"/>
                <w:bCs/>
                <w:color w:val="1F1F1F"/>
                <w:sz w:val="20"/>
                <w:szCs w:val="20"/>
                <w:lang w:val="sl-SI"/>
              </w:rPr>
              <w:t>5</w:t>
            </w:r>
          </w:p>
          <w:p w14:paraId="32B9DC8B" w14:textId="77777777" w:rsidR="004C1B80" w:rsidRPr="008C542C" w:rsidRDefault="004C1B80" w:rsidP="00F917DD">
            <w:pPr>
              <w:spacing w:after="20"/>
              <w:jc w:val="center"/>
              <w:rPr>
                <w:rFonts w:cs="Arial"/>
                <w:b/>
                <w:color w:val="1F1F1F"/>
                <w:sz w:val="16"/>
                <w:lang w:val="sl-SI"/>
              </w:rPr>
            </w:pPr>
          </w:p>
          <w:p w14:paraId="1F4E7FD0" w14:textId="77777777" w:rsidR="004C1B80" w:rsidRPr="008C542C" w:rsidRDefault="004C1B80" w:rsidP="00F917DD">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672075783"/>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218A14B3" w14:textId="77777777" w:rsidR="004C1B80" w:rsidRPr="008C542C" w:rsidRDefault="004C1B80" w:rsidP="00F917DD">
            <w:pPr>
              <w:spacing w:after="20"/>
              <w:jc w:val="center"/>
              <w:rPr>
                <w:rFonts w:cs="Arial"/>
                <w:b/>
                <w:color w:val="1F1F1F"/>
                <w:sz w:val="16"/>
                <w:lang w:val="sl-SI"/>
              </w:rPr>
            </w:pPr>
          </w:p>
          <w:p w14:paraId="5222A014" w14:textId="3E712074" w:rsidR="004C1B80" w:rsidRPr="00F917DD" w:rsidRDefault="004C1B80" w:rsidP="00F917DD">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825866653"/>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15640060" w14:textId="77777777" w:rsidR="004C1B80" w:rsidRPr="002234DE" w:rsidRDefault="004C1B80" w:rsidP="00F917DD">
            <w:pPr>
              <w:spacing w:after="20"/>
              <w:rPr>
                <w:rFonts w:cs="Arial"/>
                <w:i/>
                <w:iCs/>
                <w:color w:val="0070C0"/>
                <w:sz w:val="15"/>
                <w:lang w:val="sl-SI"/>
              </w:rPr>
            </w:pPr>
          </w:p>
          <w:p w14:paraId="386F25F0" w14:textId="77777777" w:rsidR="004C1B80" w:rsidRPr="002234DE" w:rsidRDefault="004C1B80" w:rsidP="00F917DD">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1C9DA7B7" w14:textId="7F12B389" w:rsidR="004C1B80" w:rsidRPr="00B26862" w:rsidRDefault="004C1B80" w:rsidP="00C80A2C">
            <w:pPr>
              <w:spacing w:after="20"/>
              <w:rPr>
                <w:rFonts w:cs="Arial"/>
                <w:color w:val="6A6A6A"/>
                <w:sz w:val="15"/>
                <w:highlight w:val="yellow"/>
                <w:lang w:val="sl-SI"/>
              </w:rPr>
            </w:pPr>
          </w:p>
        </w:tc>
      </w:tr>
      <w:tr w:rsidR="004C1B80" w:rsidRPr="009437A3" w14:paraId="65927B9D" w14:textId="77777777" w:rsidTr="004C1B80">
        <w:trPr>
          <w:jc w:val="center"/>
        </w:trPr>
        <w:tc>
          <w:tcPr>
            <w:tcW w:w="1701" w:type="dxa"/>
            <w:tcMar>
              <w:top w:w="70" w:type="dxa"/>
              <w:left w:w="80" w:type="dxa"/>
              <w:bottom w:w="70" w:type="dxa"/>
              <w:right w:w="80" w:type="dxa"/>
            </w:tcMar>
          </w:tcPr>
          <w:p w14:paraId="6671B4AA" w14:textId="0EB5546B" w:rsidR="004C1B80" w:rsidRPr="00EC33DF" w:rsidRDefault="004C1B80" w:rsidP="00C80A2C">
            <w:pPr>
              <w:jc w:val="center"/>
              <w:rPr>
                <w:rFonts w:asciiTheme="majorHAnsi" w:hAnsiTheme="majorHAnsi" w:cstheme="majorHAnsi"/>
                <w:b/>
                <w:color w:val="000000"/>
                <w:sz w:val="20"/>
                <w:szCs w:val="20"/>
                <w:highlight w:val="yellow"/>
                <w:lang w:val="sl-SI"/>
              </w:rPr>
            </w:pPr>
            <w:r w:rsidRPr="00EC33DF">
              <w:rPr>
                <w:rFonts w:asciiTheme="majorHAnsi" w:hAnsiTheme="majorHAnsi" w:cstheme="majorHAnsi"/>
                <w:sz w:val="20"/>
                <w:szCs w:val="20"/>
                <w:lang w:val="sl-SI"/>
              </w:rPr>
              <w:t>1.26</w:t>
            </w:r>
          </w:p>
        </w:tc>
        <w:tc>
          <w:tcPr>
            <w:tcW w:w="1559" w:type="dxa"/>
          </w:tcPr>
          <w:p w14:paraId="05A3FC7D" w14:textId="5D20B4EC" w:rsidR="004C1B80" w:rsidRPr="00EC33DF" w:rsidRDefault="00551211" w:rsidP="006D5F46">
            <w:pPr>
              <w:jc w:val="center"/>
              <w:rPr>
                <w:rFonts w:asciiTheme="majorHAnsi" w:eastAsia="Calibri" w:hAnsiTheme="majorHAnsi" w:cstheme="majorHAnsi"/>
                <w:b/>
                <w:bCs/>
                <w:sz w:val="20"/>
                <w:szCs w:val="20"/>
                <w:lang w:val="sl-SI" w:eastAsia="sl-SI"/>
              </w:rPr>
            </w:pPr>
            <w:r>
              <w:rPr>
                <w:rFonts w:ascii="Calibri" w:hAnsi="Calibri" w:cs="Calibri"/>
                <w:lang w:val="sv-SE"/>
              </w:rPr>
              <w:t>1</w:t>
            </w:r>
          </w:p>
        </w:tc>
        <w:tc>
          <w:tcPr>
            <w:tcW w:w="7393" w:type="dxa"/>
            <w:tcMar>
              <w:top w:w="70" w:type="dxa"/>
              <w:left w:w="85" w:type="dxa"/>
              <w:bottom w:w="70" w:type="dxa"/>
              <w:right w:w="85" w:type="dxa"/>
            </w:tcMar>
          </w:tcPr>
          <w:p w14:paraId="2883739E" w14:textId="3100C576" w:rsidR="004C1B80" w:rsidRPr="00EC33DF" w:rsidRDefault="004C1B80" w:rsidP="00EC33DF">
            <w:pPr>
              <w:jc w:val="both"/>
              <w:rPr>
                <w:rFonts w:asciiTheme="majorHAnsi" w:eastAsia="Calibri" w:hAnsiTheme="majorHAnsi" w:cstheme="majorHAnsi"/>
                <w:sz w:val="20"/>
                <w:szCs w:val="20"/>
                <w:lang w:val="sl-SI" w:eastAsia="sl-SI"/>
              </w:rPr>
            </w:pPr>
            <w:r w:rsidRPr="00EC33DF">
              <w:rPr>
                <w:rFonts w:asciiTheme="majorHAnsi" w:eastAsia="Calibri" w:hAnsiTheme="majorHAnsi" w:cstheme="majorHAnsi"/>
                <w:b/>
                <w:bCs/>
                <w:sz w:val="20"/>
                <w:szCs w:val="20"/>
                <w:lang w:val="sl-SI" w:eastAsia="sl-SI"/>
              </w:rPr>
              <w:t>Paket naprednega usposabljanja uporabnikov</w:t>
            </w:r>
            <w:r w:rsidRPr="00EC33DF">
              <w:rPr>
                <w:rFonts w:asciiTheme="majorHAnsi" w:eastAsia="Calibri" w:hAnsiTheme="majorHAnsi" w:cstheme="majorHAnsi"/>
                <w:sz w:val="20"/>
                <w:szCs w:val="20"/>
                <w:lang w:val="sl-SI" w:eastAsia="sl-SI"/>
              </w:rPr>
              <w:t>, ki obsega dve ločeni napredni usposabljanji na lokaciji po prevzemu (usposabljanje se izvaja na lokaciji FKKT UM, ki jo določi naročnik), in vključuje:</w:t>
            </w:r>
          </w:p>
          <w:p w14:paraId="55F74971" w14:textId="77777777" w:rsidR="004C1B80" w:rsidRPr="00EC33DF" w:rsidRDefault="004C1B80" w:rsidP="00EC33DF">
            <w:pPr>
              <w:numPr>
                <w:ilvl w:val="0"/>
                <w:numId w:val="45"/>
              </w:numPr>
              <w:contextualSpacing/>
              <w:jc w:val="both"/>
              <w:rPr>
                <w:rFonts w:asciiTheme="majorHAnsi" w:eastAsia="Calibri" w:hAnsiTheme="majorHAnsi" w:cstheme="majorHAnsi"/>
                <w:sz w:val="20"/>
                <w:szCs w:val="20"/>
                <w:lang w:val="sl-SI" w:eastAsia="sl-SI"/>
              </w:rPr>
            </w:pPr>
            <w:r w:rsidRPr="00EC33DF">
              <w:rPr>
                <w:rFonts w:asciiTheme="majorHAnsi" w:eastAsia="Calibri" w:hAnsiTheme="majorHAnsi" w:cstheme="majorHAnsi"/>
                <w:sz w:val="20"/>
                <w:szCs w:val="20"/>
                <w:lang w:val="sl-SI" w:eastAsia="sl-SI"/>
              </w:rPr>
              <w:t>eno napredno usposabljanje, načrtovano najkasneje 31 dni po prevzemu, v trajanju 5 delovnih dni (8 ur na delovni dan),</w:t>
            </w:r>
          </w:p>
          <w:p w14:paraId="0AC9541D" w14:textId="77777777" w:rsidR="004C1B80" w:rsidRPr="00EC33DF" w:rsidRDefault="004C1B80" w:rsidP="00EC33DF">
            <w:pPr>
              <w:numPr>
                <w:ilvl w:val="0"/>
                <w:numId w:val="45"/>
              </w:numPr>
              <w:contextualSpacing/>
              <w:jc w:val="both"/>
              <w:rPr>
                <w:rFonts w:asciiTheme="majorHAnsi" w:eastAsia="Calibri" w:hAnsiTheme="majorHAnsi" w:cstheme="majorHAnsi"/>
                <w:sz w:val="20"/>
                <w:szCs w:val="20"/>
                <w:lang w:val="sl-SI" w:eastAsia="sl-SI"/>
              </w:rPr>
            </w:pPr>
            <w:r w:rsidRPr="00EC33DF">
              <w:rPr>
                <w:rFonts w:asciiTheme="majorHAnsi" w:eastAsia="Calibri" w:hAnsiTheme="majorHAnsi" w:cstheme="majorHAnsi"/>
                <w:sz w:val="20"/>
                <w:szCs w:val="20"/>
                <w:lang w:val="sl-SI" w:eastAsia="sl-SI"/>
              </w:rPr>
              <w:t>eno dodatno napredno usposabljanje, načrtovano najkasneje 31 dni po prevzemu, v trajanju 5 delovnih dni (8 ur na delovni dan).</w:t>
            </w:r>
          </w:p>
          <w:p w14:paraId="332CB859" w14:textId="68AC8AC4" w:rsidR="004C1B80" w:rsidRPr="00EC33DF" w:rsidRDefault="004C1B80" w:rsidP="00EC33DF">
            <w:pPr>
              <w:rPr>
                <w:rFonts w:asciiTheme="majorHAnsi" w:hAnsiTheme="majorHAnsi" w:cstheme="majorHAnsi"/>
                <w:b/>
                <w:bCs/>
                <w:sz w:val="20"/>
                <w:szCs w:val="20"/>
                <w:highlight w:val="yellow"/>
                <w:lang w:val="sl-SI"/>
              </w:rPr>
            </w:pPr>
            <w:r w:rsidRPr="00EC33DF">
              <w:rPr>
                <w:rFonts w:asciiTheme="majorHAnsi" w:eastAsia="Calibri" w:hAnsiTheme="majorHAnsi" w:cstheme="majorHAnsi"/>
                <w:sz w:val="20"/>
                <w:szCs w:val="20"/>
                <w:lang w:val="sl-SI" w:eastAsia="sl-SI"/>
              </w:rPr>
              <w:t>Vsako napredno usposabljanje mora biti izvedeno za največ štiri osebe in mora vključevati potne stroške, stroške bivanja ter stroške nastanitve osebja izvajalca usposabljanja, izvedeno v slovenskem ali angleškem jeziku.</w:t>
            </w:r>
          </w:p>
        </w:tc>
        <w:tc>
          <w:tcPr>
            <w:tcW w:w="4192" w:type="dxa"/>
            <w:gridSpan w:val="2"/>
            <w:tcMar>
              <w:top w:w="70" w:type="dxa"/>
              <w:left w:w="80" w:type="dxa"/>
              <w:bottom w:w="70" w:type="dxa"/>
              <w:right w:w="80" w:type="dxa"/>
            </w:tcMar>
          </w:tcPr>
          <w:p w14:paraId="48498891" w14:textId="3CD4FF59" w:rsidR="004C1B80" w:rsidRPr="008C542C" w:rsidRDefault="004C1B80" w:rsidP="00EC33DF">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Izjavljamo, da ponujamo celotno postavko 1.2</w:t>
            </w:r>
            <w:r>
              <w:rPr>
                <w:rFonts w:ascii="Calibri" w:hAnsi="Calibri" w:cs="Calibri"/>
                <w:bCs/>
                <w:color w:val="1F1F1F"/>
                <w:sz w:val="20"/>
                <w:szCs w:val="20"/>
                <w:lang w:val="sl-SI"/>
              </w:rPr>
              <w:t>6</w:t>
            </w:r>
          </w:p>
          <w:p w14:paraId="48090D00" w14:textId="77777777" w:rsidR="004C1B80" w:rsidRPr="008C542C" w:rsidRDefault="004C1B80" w:rsidP="00EC33DF">
            <w:pPr>
              <w:spacing w:after="20"/>
              <w:jc w:val="center"/>
              <w:rPr>
                <w:rFonts w:cs="Arial"/>
                <w:b/>
                <w:color w:val="1F1F1F"/>
                <w:sz w:val="16"/>
                <w:lang w:val="sl-SI"/>
              </w:rPr>
            </w:pPr>
          </w:p>
          <w:p w14:paraId="1E44892D" w14:textId="77777777" w:rsidR="004C1B80" w:rsidRPr="008C542C" w:rsidRDefault="004C1B80" w:rsidP="00EC33DF">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776610795"/>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464F4476" w14:textId="77777777" w:rsidR="004C1B80" w:rsidRPr="008C542C" w:rsidRDefault="004C1B80" w:rsidP="00EC33DF">
            <w:pPr>
              <w:spacing w:after="20"/>
              <w:jc w:val="center"/>
              <w:rPr>
                <w:rFonts w:cs="Arial"/>
                <w:b/>
                <w:color w:val="1F1F1F"/>
                <w:sz w:val="16"/>
                <w:lang w:val="sl-SI"/>
              </w:rPr>
            </w:pPr>
          </w:p>
          <w:p w14:paraId="6A0236C9" w14:textId="77777777" w:rsidR="004C1B80" w:rsidRPr="00F917DD" w:rsidRDefault="004C1B80" w:rsidP="00EC33DF">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1119023084"/>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71FCA7A4" w14:textId="77777777" w:rsidR="004C1B80" w:rsidRPr="003C734F" w:rsidRDefault="004C1B80" w:rsidP="00EC33DF">
            <w:pPr>
              <w:spacing w:after="20"/>
              <w:rPr>
                <w:rFonts w:cs="Arial"/>
                <w:i/>
                <w:iCs/>
                <w:color w:val="0070C0"/>
                <w:sz w:val="15"/>
                <w:highlight w:val="yellow"/>
                <w:lang w:val="sl-SI"/>
              </w:rPr>
            </w:pPr>
          </w:p>
          <w:p w14:paraId="04B82AA1" w14:textId="77777777" w:rsidR="004C1B80" w:rsidRPr="002234DE" w:rsidRDefault="004C1B80" w:rsidP="00EC33DF">
            <w:pPr>
              <w:spacing w:after="20"/>
              <w:rPr>
                <w:rFonts w:cs="Arial"/>
                <w:i/>
                <w:iCs/>
                <w:color w:val="0070C0"/>
                <w:sz w:val="15"/>
                <w:lang w:val="sl-SI"/>
              </w:rPr>
            </w:pPr>
            <w:r w:rsidRPr="002234DE">
              <w:rPr>
                <w:rFonts w:cs="Arial"/>
                <w:i/>
                <w:iCs/>
                <w:color w:val="0070C0"/>
                <w:sz w:val="15"/>
                <w:lang w:val="sl-SI"/>
              </w:rPr>
              <w:t>(opomba naročnika: pri predmetni postavki kot dokazilo o izpolnjevanju zahteve naročnika šteje zgornja izjava)</w:t>
            </w:r>
          </w:p>
          <w:p w14:paraId="4E63CBE9" w14:textId="1F4DB489" w:rsidR="004C1B80" w:rsidRPr="00B26862" w:rsidRDefault="004C1B80" w:rsidP="00C80A2C">
            <w:pPr>
              <w:spacing w:after="20"/>
              <w:rPr>
                <w:rFonts w:cs="Arial"/>
                <w:color w:val="6A6A6A"/>
                <w:sz w:val="15"/>
                <w:highlight w:val="yellow"/>
                <w:lang w:val="sl-SI"/>
              </w:rPr>
            </w:pPr>
          </w:p>
        </w:tc>
      </w:tr>
      <w:tr w:rsidR="004C1B80" w:rsidRPr="009437A3" w14:paraId="30D2CD70" w14:textId="77777777" w:rsidTr="004C1B80">
        <w:trPr>
          <w:jc w:val="center"/>
        </w:trPr>
        <w:tc>
          <w:tcPr>
            <w:tcW w:w="1701" w:type="dxa"/>
            <w:tcMar>
              <w:top w:w="70" w:type="dxa"/>
              <w:left w:w="80" w:type="dxa"/>
              <w:bottom w:w="70" w:type="dxa"/>
              <w:right w:w="80" w:type="dxa"/>
            </w:tcMar>
          </w:tcPr>
          <w:p w14:paraId="6EE74A4D" w14:textId="5D744704" w:rsidR="004C1B80" w:rsidRPr="009F51F9" w:rsidRDefault="004C1B80" w:rsidP="00C80A2C">
            <w:pPr>
              <w:jc w:val="center"/>
              <w:rPr>
                <w:rFonts w:asciiTheme="majorHAnsi" w:hAnsiTheme="majorHAnsi" w:cstheme="majorHAnsi"/>
                <w:b/>
                <w:color w:val="000000"/>
                <w:sz w:val="20"/>
                <w:szCs w:val="20"/>
                <w:lang w:val="sl-SI"/>
              </w:rPr>
            </w:pPr>
            <w:r w:rsidRPr="009F51F9">
              <w:rPr>
                <w:rFonts w:asciiTheme="majorHAnsi" w:hAnsiTheme="majorHAnsi" w:cstheme="majorHAnsi"/>
                <w:sz w:val="20"/>
                <w:szCs w:val="20"/>
                <w:lang w:val="sl-SI"/>
              </w:rPr>
              <w:t>1.27</w:t>
            </w:r>
          </w:p>
        </w:tc>
        <w:tc>
          <w:tcPr>
            <w:tcW w:w="1559" w:type="dxa"/>
          </w:tcPr>
          <w:p w14:paraId="226D0BA1" w14:textId="7A1DAF74" w:rsidR="004C1B80" w:rsidRPr="003F46E8" w:rsidRDefault="00551211" w:rsidP="006D5F46">
            <w:pPr>
              <w:jc w:val="center"/>
              <w:rPr>
                <w:rFonts w:asciiTheme="majorHAnsi" w:eastAsia="Calibri" w:hAnsiTheme="majorHAnsi" w:cstheme="majorHAnsi"/>
                <w:sz w:val="20"/>
                <w:szCs w:val="20"/>
                <w:lang w:val="sl-SI"/>
              </w:rPr>
            </w:pPr>
            <w:r>
              <w:rPr>
                <w:rFonts w:ascii="Calibri" w:hAnsi="Calibri" w:cs="Calibri"/>
                <w:lang w:val="sv-SE"/>
              </w:rPr>
              <w:t>1</w:t>
            </w:r>
          </w:p>
        </w:tc>
        <w:tc>
          <w:tcPr>
            <w:tcW w:w="7393" w:type="dxa"/>
            <w:tcMar>
              <w:top w:w="70" w:type="dxa"/>
              <w:left w:w="85" w:type="dxa"/>
              <w:bottom w:w="70" w:type="dxa"/>
              <w:right w:w="85" w:type="dxa"/>
            </w:tcMar>
          </w:tcPr>
          <w:p w14:paraId="145A9818" w14:textId="7F19F8DC" w:rsidR="004C1B80" w:rsidRPr="003F46E8" w:rsidRDefault="004C1B80" w:rsidP="00C80A2C">
            <w:pPr>
              <w:rPr>
                <w:rFonts w:asciiTheme="majorHAnsi" w:hAnsiTheme="majorHAnsi" w:cstheme="majorHAnsi"/>
                <w:b/>
                <w:bCs/>
                <w:sz w:val="20"/>
                <w:szCs w:val="20"/>
                <w:highlight w:val="yellow"/>
                <w:lang w:val="sl-SI"/>
              </w:rPr>
            </w:pPr>
            <w:r w:rsidRPr="003F46E8">
              <w:rPr>
                <w:rFonts w:asciiTheme="majorHAnsi" w:eastAsia="Calibri" w:hAnsiTheme="majorHAnsi" w:cstheme="majorHAnsi"/>
                <w:sz w:val="20"/>
                <w:szCs w:val="20"/>
                <w:lang w:val="sl-SI"/>
              </w:rPr>
              <w:t xml:space="preserve">Zagotovljen mora biti </w:t>
            </w:r>
            <w:r w:rsidRPr="003F46E8">
              <w:rPr>
                <w:rFonts w:asciiTheme="majorHAnsi" w:eastAsia="Calibri" w:hAnsiTheme="majorHAnsi" w:cstheme="majorHAnsi"/>
                <w:b/>
                <w:bCs/>
                <w:sz w:val="20"/>
                <w:szCs w:val="20"/>
                <w:lang w:val="sl-SI"/>
              </w:rPr>
              <w:t>oddaljeni dostop</w:t>
            </w:r>
            <w:r w:rsidRPr="003F46E8">
              <w:rPr>
                <w:rFonts w:asciiTheme="majorHAnsi" w:eastAsia="Calibri" w:hAnsiTheme="majorHAnsi" w:cstheme="majorHAnsi"/>
                <w:sz w:val="20"/>
                <w:szCs w:val="20"/>
                <w:lang w:val="sl-SI"/>
              </w:rPr>
              <w:t xml:space="preserve"> do naprave za potrebe kalibracije in nadzora naprave, najmanj za čas trajanja garancije (60 mesecev). Zasnova instrumenta mora omogočati </w:t>
            </w:r>
            <w:r w:rsidRPr="003F46E8">
              <w:rPr>
                <w:rFonts w:asciiTheme="majorHAnsi" w:eastAsia="Calibri" w:hAnsiTheme="majorHAnsi" w:cstheme="majorHAnsi"/>
                <w:b/>
                <w:bCs/>
                <w:sz w:val="20"/>
                <w:szCs w:val="20"/>
                <w:lang w:val="sl-SI"/>
              </w:rPr>
              <w:t>oddaljeno upravljanje</w:t>
            </w:r>
            <w:r w:rsidRPr="003F46E8">
              <w:rPr>
                <w:rFonts w:asciiTheme="majorHAnsi" w:eastAsia="Calibri" w:hAnsiTheme="majorHAnsi" w:cstheme="majorHAnsi"/>
                <w:sz w:val="20"/>
                <w:szCs w:val="20"/>
                <w:lang w:val="sl-SI"/>
              </w:rPr>
              <w:t xml:space="preserve"> in diagnostiko napak.</w:t>
            </w:r>
          </w:p>
          <w:p w14:paraId="01BEDD39" w14:textId="77777777" w:rsidR="004C1B80" w:rsidRPr="003F46E8" w:rsidRDefault="004C1B80" w:rsidP="00C80A2C">
            <w:pPr>
              <w:rPr>
                <w:rFonts w:asciiTheme="majorHAnsi" w:hAnsiTheme="majorHAnsi" w:cstheme="majorHAnsi"/>
                <w:b/>
                <w:bCs/>
                <w:sz w:val="20"/>
                <w:szCs w:val="20"/>
                <w:highlight w:val="yellow"/>
                <w:lang w:val="sl-SI"/>
              </w:rPr>
            </w:pPr>
          </w:p>
          <w:p w14:paraId="3A1A6B0D" w14:textId="7DA53731" w:rsidR="004C1B80" w:rsidRPr="003F46E8" w:rsidRDefault="004C1B80" w:rsidP="00C80A2C">
            <w:pPr>
              <w:rPr>
                <w:rFonts w:asciiTheme="majorHAnsi" w:hAnsiTheme="majorHAnsi" w:cstheme="majorHAnsi"/>
                <w:b/>
                <w:bCs/>
                <w:sz w:val="20"/>
                <w:szCs w:val="20"/>
                <w:highlight w:val="yellow"/>
                <w:lang w:val="sl-SI"/>
              </w:rPr>
            </w:pPr>
          </w:p>
        </w:tc>
        <w:tc>
          <w:tcPr>
            <w:tcW w:w="4192" w:type="dxa"/>
            <w:gridSpan w:val="2"/>
            <w:tcMar>
              <w:top w:w="70" w:type="dxa"/>
              <w:left w:w="80" w:type="dxa"/>
              <w:bottom w:w="70" w:type="dxa"/>
              <w:right w:w="80" w:type="dxa"/>
            </w:tcMar>
          </w:tcPr>
          <w:p w14:paraId="23CBECAF" w14:textId="1AB80D0E" w:rsidR="004C1B80" w:rsidRPr="008C542C" w:rsidRDefault="004C1B80" w:rsidP="003F46E8">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Izjavljamo, da ponujamo celotno postavko 1.2</w:t>
            </w:r>
            <w:r>
              <w:rPr>
                <w:rFonts w:ascii="Calibri" w:hAnsi="Calibri" w:cs="Calibri"/>
                <w:bCs/>
                <w:color w:val="1F1F1F"/>
                <w:sz w:val="20"/>
                <w:szCs w:val="20"/>
                <w:lang w:val="sl-SI"/>
              </w:rPr>
              <w:t>7</w:t>
            </w:r>
          </w:p>
          <w:p w14:paraId="6143AAD9" w14:textId="77777777" w:rsidR="004C1B80" w:rsidRPr="008C542C" w:rsidRDefault="004C1B80" w:rsidP="003F46E8">
            <w:pPr>
              <w:spacing w:after="20"/>
              <w:jc w:val="center"/>
              <w:rPr>
                <w:rFonts w:cs="Arial"/>
                <w:b/>
                <w:color w:val="1F1F1F"/>
                <w:sz w:val="16"/>
                <w:lang w:val="sl-SI"/>
              </w:rPr>
            </w:pPr>
          </w:p>
          <w:p w14:paraId="7BFE264A" w14:textId="77777777" w:rsidR="004C1B80" w:rsidRPr="008C542C" w:rsidRDefault="004C1B80" w:rsidP="003F46E8">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1464735865"/>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600FCE75" w14:textId="77777777" w:rsidR="004C1B80" w:rsidRPr="008C542C" w:rsidRDefault="004C1B80" w:rsidP="003F46E8">
            <w:pPr>
              <w:spacing w:after="20"/>
              <w:jc w:val="center"/>
              <w:rPr>
                <w:rFonts w:cs="Arial"/>
                <w:b/>
                <w:color w:val="1F1F1F"/>
                <w:sz w:val="16"/>
                <w:lang w:val="sl-SI"/>
              </w:rPr>
            </w:pPr>
          </w:p>
          <w:p w14:paraId="597035CB" w14:textId="77777777" w:rsidR="004C1B80" w:rsidRPr="00F917DD" w:rsidRDefault="004C1B80" w:rsidP="003F46E8">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1584679486"/>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40CC9E0A" w14:textId="77777777" w:rsidR="004C1B80" w:rsidRPr="003C734F" w:rsidRDefault="004C1B80" w:rsidP="003F46E8">
            <w:pPr>
              <w:spacing w:after="20"/>
              <w:rPr>
                <w:rFonts w:cs="Arial"/>
                <w:i/>
                <w:iCs/>
                <w:color w:val="0070C0"/>
                <w:sz w:val="15"/>
                <w:highlight w:val="yellow"/>
                <w:lang w:val="sl-SI"/>
              </w:rPr>
            </w:pPr>
          </w:p>
          <w:p w14:paraId="04D7B1B0" w14:textId="77777777" w:rsidR="004C1B80" w:rsidRPr="002F6A69" w:rsidRDefault="004C1B80" w:rsidP="003F46E8">
            <w:pPr>
              <w:spacing w:after="20"/>
              <w:rPr>
                <w:rFonts w:cs="Arial"/>
                <w:i/>
                <w:iCs/>
                <w:color w:val="0070C0"/>
                <w:sz w:val="15"/>
                <w:lang w:val="sl-SI"/>
              </w:rPr>
            </w:pPr>
            <w:r w:rsidRPr="002F6A69">
              <w:rPr>
                <w:rFonts w:cs="Arial"/>
                <w:i/>
                <w:iCs/>
                <w:color w:val="0070C0"/>
                <w:sz w:val="15"/>
                <w:lang w:val="sl-SI"/>
              </w:rPr>
              <w:t>(opomba naročnika: pri predmetni postavki kot dokazilo o izpolnjevanju zahteve naročnika šteje zgornja izjava)</w:t>
            </w:r>
          </w:p>
          <w:p w14:paraId="16E380D9" w14:textId="0B375401" w:rsidR="004C1B80" w:rsidRPr="00B26862" w:rsidRDefault="004C1B80" w:rsidP="00C80A2C">
            <w:pPr>
              <w:spacing w:after="20"/>
              <w:rPr>
                <w:rFonts w:cs="Arial"/>
                <w:color w:val="6A6A6A"/>
                <w:sz w:val="15"/>
                <w:highlight w:val="yellow"/>
                <w:lang w:val="sl-SI"/>
              </w:rPr>
            </w:pPr>
          </w:p>
        </w:tc>
      </w:tr>
      <w:tr w:rsidR="004C1B80" w:rsidRPr="009437A3" w14:paraId="5B08BFC0" w14:textId="77777777" w:rsidTr="004C1B80">
        <w:trPr>
          <w:jc w:val="center"/>
        </w:trPr>
        <w:tc>
          <w:tcPr>
            <w:tcW w:w="1701" w:type="dxa"/>
            <w:tcMar>
              <w:top w:w="70" w:type="dxa"/>
              <w:left w:w="80" w:type="dxa"/>
              <w:bottom w:w="70" w:type="dxa"/>
              <w:right w:w="80" w:type="dxa"/>
            </w:tcMar>
          </w:tcPr>
          <w:p w14:paraId="700DE384" w14:textId="50D53C7E" w:rsidR="004C1B80" w:rsidRPr="009F51F9" w:rsidRDefault="004C1B80" w:rsidP="00C80A2C">
            <w:pPr>
              <w:jc w:val="center"/>
              <w:rPr>
                <w:rFonts w:ascii="Calibri" w:hAnsi="Calibri" w:cs="Calibri"/>
                <w:b/>
                <w:color w:val="000000"/>
                <w:sz w:val="20"/>
                <w:szCs w:val="20"/>
                <w:lang w:val="sl-SI"/>
              </w:rPr>
            </w:pPr>
            <w:r w:rsidRPr="009F51F9">
              <w:rPr>
                <w:rFonts w:ascii="Calibri" w:hAnsi="Calibri" w:cs="Calibri"/>
                <w:sz w:val="20"/>
                <w:szCs w:val="20"/>
                <w:lang w:val="sl-SI"/>
              </w:rPr>
              <w:t>1.28</w:t>
            </w:r>
          </w:p>
        </w:tc>
        <w:tc>
          <w:tcPr>
            <w:tcW w:w="1559" w:type="dxa"/>
          </w:tcPr>
          <w:p w14:paraId="31BFE46E" w14:textId="4FAF6CE6" w:rsidR="004C1B80" w:rsidRPr="009F51F9" w:rsidRDefault="00551211" w:rsidP="006D5F46">
            <w:pPr>
              <w:jc w:val="center"/>
              <w:rPr>
                <w:rFonts w:ascii="Calibri" w:eastAsia="Calibri" w:hAnsi="Calibri" w:cs="Calibri"/>
                <w:b/>
                <w:bCs/>
                <w:sz w:val="20"/>
                <w:szCs w:val="20"/>
                <w:lang w:val="sl-SI"/>
              </w:rPr>
            </w:pPr>
            <w:r>
              <w:rPr>
                <w:rFonts w:ascii="Calibri" w:hAnsi="Calibri" w:cs="Calibri"/>
                <w:lang w:val="sv-SE"/>
              </w:rPr>
              <w:t>1</w:t>
            </w:r>
          </w:p>
        </w:tc>
        <w:tc>
          <w:tcPr>
            <w:tcW w:w="7393" w:type="dxa"/>
            <w:tcMar>
              <w:top w:w="70" w:type="dxa"/>
              <w:left w:w="85" w:type="dxa"/>
              <w:bottom w:w="70" w:type="dxa"/>
              <w:right w:w="85" w:type="dxa"/>
            </w:tcMar>
          </w:tcPr>
          <w:p w14:paraId="356BB5F9" w14:textId="4C63F522" w:rsidR="004C1B80" w:rsidRPr="009F51F9" w:rsidRDefault="004C1B80" w:rsidP="009F51F9">
            <w:pPr>
              <w:jc w:val="both"/>
              <w:rPr>
                <w:rFonts w:ascii="Calibri" w:eastAsia="Calibri" w:hAnsi="Calibri" w:cs="Calibri"/>
                <w:sz w:val="20"/>
                <w:szCs w:val="20"/>
                <w:lang w:val="sl-SI"/>
              </w:rPr>
            </w:pPr>
            <w:r w:rsidRPr="009F51F9">
              <w:rPr>
                <w:rFonts w:ascii="Calibri" w:eastAsia="Calibri" w:hAnsi="Calibri" w:cs="Calibri"/>
                <w:b/>
                <w:bCs/>
                <w:sz w:val="20"/>
                <w:szCs w:val="20"/>
                <w:lang w:val="sl-SI"/>
              </w:rPr>
              <w:t>Dobava in namestitev pri naročniku</w:t>
            </w:r>
            <w:r w:rsidRPr="009F51F9">
              <w:rPr>
                <w:rFonts w:ascii="Calibri" w:eastAsia="Calibri" w:hAnsi="Calibri" w:cs="Calibri"/>
                <w:sz w:val="20"/>
                <w:szCs w:val="20"/>
                <w:lang w:val="sl-SI"/>
              </w:rPr>
              <w:t>; tretje nadstropje FKKT UM.</w:t>
            </w:r>
          </w:p>
          <w:p w14:paraId="0030E036" w14:textId="77777777" w:rsidR="004C1B80" w:rsidRPr="009F51F9" w:rsidRDefault="004C1B80" w:rsidP="009F51F9">
            <w:pPr>
              <w:jc w:val="both"/>
              <w:rPr>
                <w:rFonts w:ascii="Calibri" w:eastAsia="Calibri" w:hAnsi="Calibri" w:cs="Calibri"/>
                <w:sz w:val="20"/>
                <w:szCs w:val="20"/>
                <w:lang w:val="sl-SI"/>
              </w:rPr>
            </w:pPr>
            <w:r w:rsidRPr="009F51F9">
              <w:rPr>
                <w:rFonts w:ascii="Calibri" w:eastAsia="Calibri" w:hAnsi="Calibri" w:cs="Calibri"/>
                <w:sz w:val="20"/>
                <w:szCs w:val="20"/>
                <w:lang w:val="sl-SI"/>
              </w:rPr>
              <w:t>Pogoj za uspešno izvedbo postavke in podpis prevzemnega zapisnika:</w:t>
            </w:r>
          </w:p>
          <w:p w14:paraId="6E16276B" w14:textId="77777777" w:rsidR="004C1B80" w:rsidRPr="009F51F9" w:rsidRDefault="004C1B80" w:rsidP="009F51F9">
            <w:pPr>
              <w:numPr>
                <w:ilvl w:val="0"/>
                <w:numId w:val="46"/>
              </w:numPr>
              <w:jc w:val="both"/>
              <w:rPr>
                <w:rFonts w:ascii="Calibri" w:eastAsia="Calibri" w:hAnsi="Calibri" w:cs="Calibri"/>
                <w:sz w:val="20"/>
                <w:szCs w:val="20"/>
                <w:lang w:val="sl-SI"/>
              </w:rPr>
            </w:pPr>
            <w:r w:rsidRPr="009F51F9">
              <w:rPr>
                <w:rFonts w:ascii="Calibri" w:eastAsia="Calibri" w:hAnsi="Calibri" w:cs="Calibri"/>
                <w:sz w:val="20"/>
                <w:szCs w:val="20"/>
                <w:lang w:val="sl-SI"/>
              </w:rPr>
              <w:t>dobava, namestitev in zagon opreme pri naročniku s strani ponudnika,</w:t>
            </w:r>
          </w:p>
          <w:p w14:paraId="62F32FBA" w14:textId="77777777" w:rsidR="004C1B80" w:rsidRPr="009F51F9" w:rsidRDefault="004C1B80" w:rsidP="009F51F9">
            <w:pPr>
              <w:numPr>
                <w:ilvl w:val="0"/>
                <w:numId w:val="46"/>
              </w:numPr>
              <w:jc w:val="both"/>
              <w:rPr>
                <w:rFonts w:ascii="Calibri" w:eastAsia="Calibri" w:hAnsi="Calibri" w:cs="Calibri"/>
                <w:sz w:val="20"/>
                <w:szCs w:val="20"/>
                <w:lang w:val="sl-SI"/>
              </w:rPr>
            </w:pPr>
            <w:r w:rsidRPr="009F51F9">
              <w:rPr>
                <w:rFonts w:ascii="Calibri" w:eastAsia="Calibri" w:hAnsi="Calibri" w:cs="Calibri"/>
                <w:sz w:val="20"/>
                <w:szCs w:val="20"/>
                <w:lang w:val="sl-SI"/>
              </w:rPr>
              <w:t>seznanitev z opremo in usposabljanje,</w:t>
            </w:r>
          </w:p>
          <w:p w14:paraId="267AE48A" w14:textId="77777777" w:rsidR="004C1B80" w:rsidRPr="009F51F9" w:rsidRDefault="004C1B80" w:rsidP="009F51F9">
            <w:pPr>
              <w:numPr>
                <w:ilvl w:val="0"/>
                <w:numId w:val="46"/>
              </w:numPr>
              <w:jc w:val="both"/>
              <w:rPr>
                <w:rFonts w:ascii="Calibri" w:eastAsia="Calibri" w:hAnsi="Calibri" w:cs="Calibri"/>
                <w:sz w:val="20"/>
                <w:szCs w:val="20"/>
                <w:lang w:val="sl-SI"/>
              </w:rPr>
            </w:pPr>
            <w:r w:rsidRPr="009F51F9">
              <w:rPr>
                <w:rFonts w:ascii="Calibri" w:eastAsia="Calibri" w:hAnsi="Calibri" w:cs="Calibri"/>
                <w:sz w:val="20"/>
                <w:szCs w:val="20"/>
                <w:lang w:val="sl-SI"/>
              </w:rPr>
              <w:t>predaja navodil za uporabo in druge tehnične dokumentacije v digitalni obliki in angleškem jeziku,</w:t>
            </w:r>
          </w:p>
          <w:p w14:paraId="5FDE2933" w14:textId="539E402C" w:rsidR="004C1B80" w:rsidRPr="009F51F9" w:rsidRDefault="004C1B80" w:rsidP="009F51F9">
            <w:pPr>
              <w:rPr>
                <w:rFonts w:ascii="Calibri" w:hAnsi="Calibri" w:cs="Calibri"/>
                <w:sz w:val="20"/>
                <w:szCs w:val="20"/>
                <w:highlight w:val="yellow"/>
                <w:lang w:val="sl-SI"/>
              </w:rPr>
            </w:pPr>
            <w:r w:rsidRPr="009F51F9">
              <w:rPr>
                <w:rFonts w:ascii="Calibri" w:eastAsia="Calibri" w:hAnsi="Calibri" w:cs="Calibri"/>
                <w:sz w:val="20"/>
                <w:szCs w:val="20"/>
                <w:lang w:val="sl-SI"/>
              </w:rPr>
              <w:t>vse zahteve glede zmogljivosti (postavke od 1.1 do 1.25) morajo biti prikazane na lokaciji (FKKT UM) pred podpisom dokumentacije o prevzemu.</w:t>
            </w:r>
          </w:p>
        </w:tc>
        <w:tc>
          <w:tcPr>
            <w:tcW w:w="4192" w:type="dxa"/>
            <w:gridSpan w:val="2"/>
            <w:tcMar>
              <w:top w:w="70" w:type="dxa"/>
              <w:left w:w="80" w:type="dxa"/>
              <w:bottom w:w="70" w:type="dxa"/>
              <w:right w:w="80" w:type="dxa"/>
            </w:tcMar>
          </w:tcPr>
          <w:p w14:paraId="218EDDD6" w14:textId="77777777" w:rsidR="004C1B80" w:rsidRDefault="004C1B80" w:rsidP="00C80A2C">
            <w:pPr>
              <w:spacing w:after="20"/>
              <w:rPr>
                <w:rFonts w:cs="Arial"/>
                <w:color w:val="6A6A6A"/>
                <w:sz w:val="15"/>
                <w:lang w:val="sl-SI"/>
              </w:rPr>
            </w:pPr>
          </w:p>
          <w:p w14:paraId="1E67F2CF" w14:textId="7EBDB39B" w:rsidR="004C1B80" w:rsidRPr="008C542C" w:rsidRDefault="004C1B80" w:rsidP="009F51F9">
            <w:pPr>
              <w:spacing w:after="20"/>
              <w:jc w:val="center"/>
              <w:rPr>
                <w:rFonts w:ascii="Calibri" w:hAnsi="Calibri" w:cs="Calibri"/>
                <w:bCs/>
                <w:color w:val="1F1F1F"/>
                <w:sz w:val="20"/>
                <w:szCs w:val="20"/>
                <w:lang w:val="sl-SI"/>
              </w:rPr>
            </w:pPr>
            <w:r w:rsidRPr="008C542C">
              <w:rPr>
                <w:rFonts w:ascii="Calibri" w:hAnsi="Calibri" w:cs="Calibri"/>
                <w:bCs/>
                <w:color w:val="1F1F1F"/>
                <w:sz w:val="20"/>
                <w:szCs w:val="20"/>
                <w:lang w:val="sl-SI"/>
              </w:rPr>
              <w:t>Izjavljamo, da ponujamo celotno postavko 1.2</w:t>
            </w:r>
            <w:r>
              <w:rPr>
                <w:rFonts w:ascii="Calibri" w:hAnsi="Calibri" w:cs="Calibri"/>
                <w:bCs/>
                <w:color w:val="1F1F1F"/>
                <w:sz w:val="20"/>
                <w:szCs w:val="20"/>
                <w:lang w:val="sl-SI"/>
              </w:rPr>
              <w:t>8</w:t>
            </w:r>
          </w:p>
          <w:p w14:paraId="14DAB45C" w14:textId="77777777" w:rsidR="004C1B80" w:rsidRPr="008C542C" w:rsidRDefault="004C1B80" w:rsidP="009F51F9">
            <w:pPr>
              <w:spacing w:after="20"/>
              <w:jc w:val="center"/>
              <w:rPr>
                <w:rFonts w:cs="Arial"/>
                <w:b/>
                <w:color w:val="1F1F1F"/>
                <w:sz w:val="16"/>
                <w:lang w:val="sl-SI"/>
              </w:rPr>
            </w:pPr>
          </w:p>
          <w:p w14:paraId="2545FA00" w14:textId="77777777" w:rsidR="004C1B80" w:rsidRPr="008C542C" w:rsidRDefault="004C1B80" w:rsidP="009F51F9">
            <w:pPr>
              <w:spacing w:after="20"/>
              <w:jc w:val="center"/>
              <w:rPr>
                <w:rFonts w:cs="Arial"/>
                <w:b/>
                <w:color w:val="1F1F1F"/>
                <w:sz w:val="16"/>
                <w:lang w:val="sl-SI"/>
              </w:rPr>
            </w:pPr>
            <w:r w:rsidRPr="008C542C">
              <w:rPr>
                <w:rFonts w:cs="Arial"/>
                <w:b/>
                <w:color w:val="1F1F1F"/>
                <w:sz w:val="16"/>
                <w:lang w:val="sl-SI"/>
              </w:rPr>
              <w:t>DA</w:t>
            </w:r>
            <w:sdt>
              <w:sdtPr>
                <w:rPr>
                  <w:rFonts w:cs="Arial"/>
                  <w:b/>
                  <w:color w:val="1F1F1F"/>
                  <w:sz w:val="16"/>
                  <w:lang w:val="sl-SI"/>
                </w:rPr>
                <w:id w:val="-1633082427"/>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08949DE8" w14:textId="77777777" w:rsidR="004C1B80" w:rsidRPr="008C542C" w:rsidRDefault="004C1B80" w:rsidP="009F51F9">
            <w:pPr>
              <w:spacing w:after="20"/>
              <w:jc w:val="center"/>
              <w:rPr>
                <w:rFonts w:cs="Arial"/>
                <w:b/>
                <w:color w:val="1F1F1F"/>
                <w:sz w:val="16"/>
                <w:lang w:val="sl-SI"/>
              </w:rPr>
            </w:pPr>
          </w:p>
          <w:p w14:paraId="487A80D5" w14:textId="77777777" w:rsidR="004C1B80" w:rsidRPr="00F917DD" w:rsidRDefault="004C1B80" w:rsidP="009F51F9">
            <w:pPr>
              <w:spacing w:after="20"/>
              <w:jc w:val="center"/>
              <w:rPr>
                <w:rFonts w:cs="Arial"/>
                <w:b/>
                <w:color w:val="1F1F1F"/>
                <w:sz w:val="16"/>
                <w:lang w:val="sl-SI"/>
              </w:rPr>
            </w:pPr>
            <w:r w:rsidRPr="008C542C">
              <w:rPr>
                <w:rFonts w:cs="Arial"/>
                <w:b/>
                <w:color w:val="1F1F1F"/>
                <w:sz w:val="16"/>
                <w:lang w:val="sl-SI"/>
              </w:rPr>
              <w:t>NE</w:t>
            </w:r>
            <w:sdt>
              <w:sdtPr>
                <w:rPr>
                  <w:rFonts w:cs="Arial"/>
                  <w:b/>
                  <w:color w:val="1F1F1F"/>
                  <w:sz w:val="16"/>
                  <w:lang w:val="sl-SI"/>
                </w:rPr>
                <w:id w:val="-1749645135"/>
                <w14:checkbox>
                  <w14:checked w14:val="0"/>
                  <w14:checkedState w14:val="2612" w14:font="MS Gothic"/>
                  <w14:uncheckedState w14:val="2610" w14:font="MS Gothic"/>
                </w14:checkbox>
              </w:sdtPr>
              <w:sdtEndPr/>
              <w:sdtContent>
                <w:r w:rsidRPr="008C542C">
                  <w:rPr>
                    <w:rFonts w:ascii="MS Gothic" w:eastAsia="MS Gothic" w:hAnsi="MS Gothic" w:cs="Arial" w:hint="eastAsia"/>
                    <w:b/>
                    <w:color w:val="1F1F1F"/>
                    <w:sz w:val="16"/>
                    <w:lang w:val="sl-SI"/>
                  </w:rPr>
                  <w:t>☐</w:t>
                </w:r>
              </w:sdtContent>
            </w:sdt>
          </w:p>
          <w:p w14:paraId="1EAD4405" w14:textId="77777777" w:rsidR="004C1B80" w:rsidRPr="003C734F" w:rsidRDefault="004C1B80" w:rsidP="009F51F9">
            <w:pPr>
              <w:spacing w:after="20"/>
              <w:rPr>
                <w:rFonts w:cs="Arial"/>
                <w:i/>
                <w:iCs/>
                <w:color w:val="0070C0"/>
                <w:sz w:val="15"/>
                <w:highlight w:val="yellow"/>
                <w:lang w:val="sl-SI"/>
              </w:rPr>
            </w:pPr>
          </w:p>
          <w:p w14:paraId="78174915" w14:textId="77777777" w:rsidR="004C1B80" w:rsidRPr="002F6A69" w:rsidRDefault="004C1B80" w:rsidP="009F51F9">
            <w:pPr>
              <w:spacing w:after="20"/>
              <w:rPr>
                <w:rFonts w:cs="Arial"/>
                <w:i/>
                <w:iCs/>
                <w:color w:val="0070C0"/>
                <w:sz w:val="15"/>
                <w:lang w:val="sl-SI"/>
              </w:rPr>
            </w:pPr>
            <w:r w:rsidRPr="002F6A69">
              <w:rPr>
                <w:rFonts w:cs="Arial"/>
                <w:i/>
                <w:iCs/>
                <w:color w:val="0070C0"/>
                <w:sz w:val="15"/>
                <w:lang w:val="sl-SI"/>
              </w:rPr>
              <w:t>(opomba naročnika: pri predmetni postavki kot dokazilo o izpolnjevanju zahteve naročnika šteje zgornja izjava)</w:t>
            </w:r>
          </w:p>
          <w:p w14:paraId="603B390E" w14:textId="095B64F6" w:rsidR="004C1B80" w:rsidRPr="00744F12" w:rsidRDefault="004C1B80" w:rsidP="00C80A2C">
            <w:pPr>
              <w:spacing w:after="20"/>
              <w:rPr>
                <w:rFonts w:cs="Arial"/>
                <w:color w:val="6A6A6A"/>
                <w:sz w:val="15"/>
                <w:lang w:val="sl-SI"/>
              </w:rPr>
            </w:pPr>
          </w:p>
        </w:tc>
      </w:tr>
    </w:tbl>
    <w:p w14:paraId="60DD8897" w14:textId="77777777" w:rsidR="00506EF1" w:rsidRPr="00744F12" w:rsidRDefault="00506EF1">
      <w:pPr>
        <w:rPr>
          <w:rFonts w:cs="Arial"/>
          <w:lang w:val="sl-SI"/>
        </w:rPr>
      </w:pPr>
    </w:p>
    <w:p w14:paraId="1357618F" w14:textId="77777777" w:rsidR="00AF6103" w:rsidRDefault="00AF6103">
      <w:pPr>
        <w:spacing w:after="80" w:line="240" w:lineRule="auto"/>
        <w:rPr>
          <w:rFonts w:cs="Arial"/>
          <w:b/>
          <w:color w:val="44546A"/>
          <w:sz w:val="20"/>
          <w:lang w:val="sl-SI"/>
        </w:rPr>
      </w:pPr>
    </w:p>
    <w:p w14:paraId="18790F15" w14:textId="77777777" w:rsidR="00AF6103" w:rsidRDefault="00AF6103">
      <w:pPr>
        <w:spacing w:after="80" w:line="240" w:lineRule="auto"/>
        <w:rPr>
          <w:rFonts w:cs="Arial"/>
          <w:b/>
          <w:color w:val="44546A"/>
          <w:sz w:val="20"/>
          <w:lang w:val="sl-SI"/>
        </w:rPr>
      </w:pPr>
    </w:p>
    <w:p w14:paraId="14FCD8E5" w14:textId="77777777" w:rsidR="00AF6103" w:rsidRDefault="00AF6103">
      <w:pPr>
        <w:spacing w:after="80" w:line="240" w:lineRule="auto"/>
        <w:rPr>
          <w:rFonts w:cs="Arial"/>
          <w:b/>
          <w:color w:val="44546A"/>
          <w:sz w:val="20"/>
          <w:lang w:val="sl-SI"/>
        </w:rPr>
      </w:pPr>
    </w:p>
    <w:p w14:paraId="2DCE04B7" w14:textId="77445EFC" w:rsidR="00506EF1" w:rsidRDefault="00DE65F0">
      <w:pPr>
        <w:spacing w:after="80" w:line="240" w:lineRule="auto"/>
        <w:rPr>
          <w:rFonts w:cs="Arial"/>
          <w:b/>
          <w:color w:val="44546A"/>
          <w:sz w:val="20"/>
          <w:lang w:val="sl-SI"/>
        </w:rPr>
      </w:pPr>
      <w:r>
        <w:rPr>
          <w:rFonts w:cs="Arial"/>
          <w:b/>
          <w:color w:val="44546A"/>
          <w:sz w:val="20"/>
          <w:lang w:val="sl-SI"/>
        </w:rPr>
        <w:t>POSEBNE</w:t>
      </w:r>
      <w:r w:rsidR="00426032" w:rsidRPr="00744F12">
        <w:rPr>
          <w:rFonts w:cs="Arial"/>
          <w:b/>
          <w:color w:val="44546A"/>
          <w:sz w:val="20"/>
          <w:lang w:val="sl-SI"/>
        </w:rPr>
        <w:t xml:space="preserve"> ZAHTEVE ZA POSTAVK</w:t>
      </w:r>
      <w:r w:rsidR="00AC04D6" w:rsidRPr="00744F12">
        <w:rPr>
          <w:rFonts w:cs="Arial"/>
          <w:b/>
          <w:color w:val="44546A"/>
          <w:sz w:val="20"/>
          <w:lang w:val="sl-SI"/>
        </w:rPr>
        <w:t>O</w:t>
      </w:r>
      <w:r w:rsidR="00426032" w:rsidRPr="00744F12">
        <w:rPr>
          <w:rFonts w:cs="Arial"/>
          <w:b/>
          <w:color w:val="44546A"/>
          <w:sz w:val="20"/>
          <w:lang w:val="sl-SI"/>
        </w:rPr>
        <w:t xml:space="preserve"> </w:t>
      </w:r>
      <w:r w:rsidR="00AC04D6" w:rsidRPr="00744F12">
        <w:rPr>
          <w:rFonts w:cs="Arial"/>
          <w:b/>
          <w:color w:val="44546A"/>
          <w:sz w:val="20"/>
          <w:lang w:val="sl-SI"/>
        </w:rPr>
        <w:t xml:space="preserve">1.23 </w:t>
      </w:r>
      <w:r w:rsidR="00426032" w:rsidRPr="00744F12">
        <w:rPr>
          <w:rFonts w:cs="Arial"/>
          <w:b/>
          <w:color w:val="44546A"/>
          <w:sz w:val="20"/>
          <w:lang w:val="sl-SI"/>
        </w:rPr>
        <w:t>– ZELENO JAVNO NAROČANJE</w:t>
      </w:r>
    </w:p>
    <w:p w14:paraId="13BFA0C7" w14:textId="77777777" w:rsidR="00DE65F0" w:rsidRDefault="00DE65F0">
      <w:pPr>
        <w:spacing w:after="80" w:line="240" w:lineRule="auto"/>
        <w:rPr>
          <w:rFonts w:cs="Arial"/>
          <w:b/>
          <w:color w:val="44546A"/>
          <w:sz w:val="20"/>
          <w:lang w:val="sl-SI"/>
        </w:rPr>
      </w:pPr>
    </w:p>
    <w:p w14:paraId="3A0DB66F" w14:textId="77777777" w:rsidR="00DE65F0" w:rsidRPr="00744F12" w:rsidRDefault="00DE65F0">
      <w:pPr>
        <w:spacing w:after="80" w:line="240" w:lineRule="auto"/>
        <w:rPr>
          <w:rFonts w:cs="Arial"/>
          <w:lang w:val="sl-SI"/>
        </w:rPr>
      </w:pPr>
    </w:p>
    <w:tbl>
      <w:tblPr>
        <w:tblStyle w:val="Tabelamrea"/>
        <w:tblW w:w="14596" w:type="dxa"/>
        <w:jc w:val="center"/>
        <w:tblLayout w:type="fixed"/>
        <w:tblLook w:val="04A0" w:firstRow="1" w:lastRow="0" w:firstColumn="1" w:lastColumn="0" w:noHBand="0" w:noVBand="1"/>
      </w:tblPr>
      <w:tblGrid>
        <w:gridCol w:w="2405"/>
        <w:gridCol w:w="6379"/>
        <w:gridCol w:w="2410"/>
        <w:gridCol w:w="3402"/>
      </w:tblGrid>
      <w:tr w:rsidR="00506EF1" w:rsidRPr="00744F12" w14:paraId="23CDF310" w14:textId="77777777" w:rsidTr="00403480">
        <w:trPr>
          <w:tblHeader/>
          <w:jc w:val="center"/>
        </w:trPr>
        <w:tc>
          <w:tcPr>
            <w:tcW w:w="2405" w:type="dxa"/>
            <w:shd w:val="clear" w:color="auto" w:fill="6B7A8A"/>
            <w:tcMar>
              <w:top w:w="85" w:type="dxa"/>
              <w:left w:w="90" w:type="dxa"/>
              <w:bottom w:w="85" w:type="dxa"/>
              <w:right w:w="90" w:type="dxa"/>
            </w:tcMar>
            <w:vAlign w:val="center"/>
          </w:tcPr>
          <w:p w14:paraId="53979D9F" w14:textId="77777777" w:rsidR="00506EF1" w:rsidRPr="00744F12" w:rsidRDefault="00426032">
            <w:pPr>
              <w:jc w:val="center"/>
              <w:rPr>
                <w:rFonts w:cs="Arial"/>
                <w:lang w:val="sl-SI"/>
              </w:rPr>
            </w:pPr>
            <w:r w:rsidRPr="00744F12">
              <w:rPr>
                <w:rFonts w:cs="Arial"/>
                <w:b/>
                <w:color w:val="FFFFFF"/>
                <w:sz w:val="18"/>
                <w:lang w:val="sl-SI"/>
              </w:rPr>
              <w:t>PODROČJE</w:t>
            </w:r>
          </w:p>
        </w:tc>
        <w:tc>
          <w:tcPr>
            <w:tcW w:w="6379" w:type="dxa"/>
            <w:shd w:val="clear" w:color="auto" w:fill="6B7A8A"/>
            <w:tcMar>
              <w:top w:w="85" w:type="dxa"/>
              <w:left w:w="90" w:type="dxa"/>
              <w:bottom w:w="85" w:type="dxa"/>
              <w:right w:w="90" w:type="dxa"/>
            </w:tcMar>
            <w:vAlign w:val="center"/>
          </w:tcPr>
          <w:p w14:paraId="7A86BEFD" w14:textId="77777777" w:rsidR="00506EF1" w:rsidRPr="00744F12" w:rsidRDefault="00426032">
            <w:pPr>
              <w:jc w:val="center"/>
              <w:rPr>
                <w:rFonts w:cs="Arial"/>
                <w:lang w:val="sl-SI"/>
              </w:rPr>
            </w:pPr>
            <w:r w:rsidRPr="00744F12">
              <w:rPr>
                <w:rFonts w:cs="Arial"/>
                <w:b/>
                <w:color w:val="FFFFFF"/>
                <w:sz w:val="18"/>
                <w:lang w:val="sl-SI"/>
              </w:rPr>
              <w:t>ZAHTEVANO</w:t>
            </w:r>
          </w:p>
        </w:tc>
        <w:tc>
          <w:tcPr>
            <w:tcW w:w="2410" w:type="dxa"/>
            <w:shd w:val="clear" w:color="auto" w:fill="6B7A8A"/>
            <w:tcMar>
              <w:top w:w="85" w:type="dxa"/>
              <w:left w:w="90" w:type="dxa"/>
              <w:bottom w:w="85" w:type="dxa"/>
              <w:right w:w="90" w:type="dxa"/>
            </w:tcMar>
            <w:vAlign w:val="center"/>
          </w:tcPr>
          <w:p w14:paraId="1E59F523" w14:textId="77777777" w:rsidR="00506EF1" w:rsidRPr="00744F12" w:rsidRDefault="00426032">
            <w:pPr>
              <w:jc w:val="center"/>
              <w:rPr>
                <w:rFonts w:cs="Arial"/>
                <w:lang w:val="sl-SI"/>
              </w:rPr>
            </w:pPr>
            <w:r w:rsidRPr="00744F12">
              <w:rPr>
                <w:rFonts w:cs="Arial"/>
                <w:b/>
                <w:color w:val="FFFFFF"/>
                <w:sz w:val="18"/>
                <w:lang w:val="sl-SI"/>
              </w:rPr>
              <w:t>PONUJENO</w:t>
            </w:r>
          </w:p>
        </w:tc>
        <w:tc>
          <w:tcPr>
            <w:tcW w:w="3402" w:type="dxa"/>
            <w:shd w:val="clear" w:color="auto" w:fill="6B7A8A"/>
            <w:tcMar>
              <w:top w:w="85" w:type="dxa"/>
              <w:left w:w="90" w:type="dxa"/>
              <w:bottom w:w="85" w:type="dxa"/>
              <w:right w:w="90" w:type="dxa"/>
            </w:tcMar>
            <w:vAlign w:val="center"/>
          </w:tcPr>
          <w:p w14:paraId="7C1DF1B0" w14:textId="77777777" w:rsidR="00506EF1" w:rsidRPr="00744F12" w:rsidRDefault="00426032">
            <w:pPr>
              <w:jc w:val="center"/>
              <w:rPr>
                <w:rFonts w:cs="Arial"/>
                <w:lang w:val="sl-SI"/>
              </w:rPr>
            </w:pPr>
            <w:r w:rsidRPr="00744F12">
              <w:rPr>
                <w:rFonts w:cs="Arial"/>
                <w:b/>
                <w:color w:val="FFFFFF"/>
                <w:sz w:val="18"/>
                <w:lang w:val="sl-SI"/>
              </w:rPr>
              <w:t>DOKAZILO</w:t>
            </w:r>
          </w:p>
        </w:tc>
      </w:tr>
      <w:tr w:rsidR="00744323" w:rsidRPr="00744F12" w14:paraId="5ACF0CFE" w14:textId="77777777" w:rsidTr="00AF6103">
        <w:trPr>
          <w:jc w:val="center"/>
        </w:trPr>
        <w:tc>
          <w:tcPr>
            <w:tcW w:w="2405" w:type="dxa"/>
            <w:shd w:val="clear" w:color="auto" w:fill="F4F6F8"/>
            <w:tcMar>
              <w:top w:w="70" w:type="dxa"/>
              <w:left w:w="80" w:type="dxa"/>
              <w:bottom w:w="70" w:type="dxa"/>
              <w:right w:w="80" w:type="dxa"/>
            </w:tcMar>
          </w:tcPr>
          <w:p w14:paraId="2EF265AF" w14:textId="5A275892" w:rsidR="00744323" w:rsidRPr="006D5F46" w:rsidRDefault="00744323" w:rsidP="00744323">
            <w:pPr>
              <w:rPr>
                <w:rFonts w:asciiTheme="majorHAnsi" w:hAnsiTheme="majorHAnsi" w:cstheme="majorHAnsi"/>
                <w:bCs/>
                <w:sz w:val="20"/>
                <w:szCs w:val="20"/>
                <w:lang w:val="sl-SI"/>
              </w:rPr>
            </w:pPr>
            <w:r w:rsidRPr="006D5F46">
              <w:rPr>
                <w:rFonts w:asciiTheme="majorHAnsi" w:hAnsiTheme="majorHAnsi" w:cstheme="majorHAnsi"/>
                <w:bCs/>
                <w:color w:val="000000"/>
                <w:sz w:val="20"/>
                <w:szCs w:val="20"/>
                <w:lang w:val="sl-SI"/>
              </w:rPr>
              <w:t>Računalnik – postavka 1.23</w:t>
            </w:r>
          </w:p>
        </w:tc>
        <w:tc>
          <w:tcPr>
            <w:tcW w:w="6379" w:type="dxa"/>
            <w:shd w:val="clear" w:color="auto" w:fill="EAF1DD" w:themeFill="accent3" w:themeFillTint="33"/>
            <w:tcMar>
              <w:top w:w="70" w:type="dxa"/>
              <w:left w:w="85" w:type="dxa"/>
              <w:bottom w:w="70" w:type="dxa"/>
              <w:right w:w="85" w:type="dxa"/>
            </w:tcMar>
          </w:tcPr>
          <w:p w14:paraId="7CC81C89" w14:textId="77777777" w:rsidR="00744323" w:rsidRPr="006D5F46" w:rsidRDefault="00744323" w:rsidP="00744323">
            <w:pPr>
              <w:keepLines/>
              <w:spacing w:after="40"/>
              <w:rPr>
                <w:rFonts w:asciiTheme="majorHAnsi" w:hAnsiTheme="majorHAnsi" w:cstheme="majorHAnsi"/>
                <w:bCs/>
                <w:color w:val="000000"/>
                <w:sz w:val="20"/>
                <w:szCs w:val="20"/>
                <w:lang w:val="sl-SI"/>
              </w:rPr>
            </w:pPr>
            <w:r w:rsidRPr="006D5F46">
              <w:rPr>
                <w:rFonts w:asciiTheme="majorHAnsi" w:hAnsiTheme="majorHAnsi" w:cstheme="majorHAnsi"/>
                <w:bCs/>
                <w:color w:val="000000"/>
                <w:sz w:val="20"/>
                <w:szCs w:val="20"/>
                <w:lang w:val="sl-SI"/>
              </w:rPr>
              <w:t>Poraba električne energije</w:t>
            </w:r>
          </w:p>
          <w:p w14:paraId="23FBB2ED" w14:textId="70444434" w:rsidR="00744323" w:rsidRPr="0005628E" w:rsidRDefault="00744323" w:rsidP="00744323">
            <w:pPr>
              <w:keepLines/>
              <w:spacing w:after="40"/>
              <w:rPr>
                <w:rFonts w:asciiTheme="majorHAnsi" w:hAnsiTheme="majorHAnsi" w:cstheme="majorHAnsi"/>
                <w:bCs/>
                <w:color w:val="000000"/>
                <w:sz w:val="20"/>
                <w:szCs w:val="20"/>
                <w:lang w:val="sl-SI"/>
              </w:rPr>
            </w:pPr>
            <w:r w:rsidRPr="006D5F46">
              <w:rPr>
                <w:rFonts w:asciiTheme="majorHAnsi" w:hAnsiTheme="majorHAnsi" w:cstheme="majorHAnsi"/>
                <w:bCs/>
                <w:color w:val="000000"/>
                <w:sz w:val="20"/>
                <w:szCs w:val="20"/>
                <w:lang w:val="sl-SI"/>
              </w:rPr>
              <w:t xml:space="preserve">OBVEZNO: </w:t>
            </w:r>
            <w:r w:rsidR="0005628E" w:rsidRPr="0005628E">
              <w:rPr>
                <w:rFonts w:ascii="Calibri" w:eastAsia="Calibri" w:hAnsi="Calibri" w:cs="Calibri"/>
                <w:b/>
                <w:bCs/>
                <w:lang w:val="sl-SI"/>
              </w:rPr>
              <w:t>Osebni računalnik spada v najvišji energijski razred, ki je dostopen na trgu.</w:t>
            </w:r>
          </w:p>
          <w:p w14:paraId="3D605AAF" w14:textId="77777777" w:rsidR="00DE65F0" w:rsidRPr="006D5F46" w:rsidRDefault="00DE65F0" w:rsidP="00744323">
            <w:pPr>
              <w:keepLines/>
              <w:spacing w:after="40"/>
              <w:rPr>
                <w:rFonts w:asciiTheme="majorHAnsi" w:hAnsiTheme="majorHAnsi" w:cstheme="majorHAnsi"/>
                <w:bCs/>
                <w:color w:val="000000"/>
                <w:sz w:val="20"/>
                <w:szCs w:val="20"/>
                <w:lang w:val="sl-SI"/>
              </w:rPr>
            </w:pPr>
          </w:p>
          <w:p w14:paraId="0A0BEB05" w14:textId="0BAB1564" w:rsidR="00744323" w:rsidRPr="006D5F46" w:rsidRDefault="00744323" w:rsidP="00744323">
            <w:pPr>
              <w:keepLines/>
              <w:spacing w:after="40"/>
              <w:rPr>
                <w:rFonts w:asciiTheme="majorHAnsi" w:hAnsiTheme="majorHAnsi" w:cstheme="majorHAnsi"/>
                <w:bCs/>
                <w:color w:val="000000"/>
                <w:sz w:val="20"/>
                <w:szCs w:val="20"/>
                <w:lang w:val="sl-SI"/>
              </w:rPr>
            </w:pPr>
            <w:r w:rsidRPr="006D5F46">
              <w:rPr>
                <w:rFonts w:asciiTheme="majorHAnsi" w:hAnsiTheme="majorHAnsi" w:cstheme="majorHAnsi"/>
                <w:bCs/>
                <w:color w:val="000000"/>
                <w:sz w:val="20"/>
                <w:szCs w:val="20"/>
                <w:lang w:val="sl-SI"/>
              </w:rPr>
              <w:t>Način dokazovanja:</w:t>
            </w:r>
            <w:r w:rsidRPr="006D5F46">
              <w:rPr>
                <w:rFonts w:asciiTheme="majorHAnsi" w:hAnsiTheme="majorHAnsi" w:cstheme="majorHAnsi"/>
                <w:bCs/>
                <w:color w:val="000000"/>
                <w:sz w:val="20"/>
                <w:szCs w:val="20"/>
                <w:lang w:val="sl-SI"/>
              </w:rPr>
              <w:br/>
            </w:r>
            <w:r w:rsidRPr="006D5F46">
              <w:rPr>
                <w:rFonts w:asciiTheme="majorHAnsi" w:hAnsiTheme="majorHAnsi" w:cstheme="majorHAnsi"/>
                <w:b/>
                <w:color w:val="000000"/>
                <w:sz w:val="20"/>
                <w:szCs w:val="20"/>
                <w:u w:val="single"/>
                <w:lang w:val="sl-SI"/>
              </w:rPr>
              <w:t>Ponudbi mora ponudnik priložiti:</w:t>
            </w:r>
          </w:p>
          <w:p w14:paraId="2433BF3F" w14:textId="292578F1" w:rsidR="00744323" w:rsidRPr="0005628E" w:rsidRDefault="0005628E" w:rsidP="0005628E">
            <w:pPr>
              <w:pStyle w:val="Odstavekseznama"/>
              <w:keepLines/>
              <w:numPr>
                <w:ilvl w:val="0"/>
                <w:numId w:val="45"/>
              </w:numPr>
              <w:spacing w:after="40"/>
              <w:jc w:val="both"/>
              <w:rPr>
                <w:rFonts w:asciiTheme="majorHAnsi" w:hAnsiTheme="majorHAnsi" w:cstheme="majorHAnsi"/>
                <w:bCs/>
                <w:sz w:val="20"/>
                <w:szCs w:val="20"/>
                <w:lang w:val="sl-SI"/>
              </w:rPr>
            </w:pPr>
            <w:r w:rsidRPr="0005628E">
              <w:rPr>
                <w:rFonts w:asciiTheme="majorHAnsi" w:hAnsiTheme="majorHAnsi" w:cstheme="majorHAnsi"/>
                <w:bCs/>
                <w:sz w:val="20"/>
                <w:szCs w:val="20"/>
                <w:lang w:val="sl-SI"/>
              </w:rPr>
              <w:t xml:space="preserve">potrdilo, da ima izdelek znak za okolje tipa I ali znak iz drugega sistema označevanja (npr. </w:t>
            </w:r>
            <w:proofErr w:type="spellStart"/>
            <w:r w:rsidRPr="0005628E">
              <w:rPr>
                <w:rFonts w:asciiTheme="majorHAnsi" w:hAnsiTheme="majorHAnsi" w:cstheme="majorHAnsi"/>
                <w:bCs/>
                <w:sz w:val="20"/>
                <w:szCs w:val="20"/>
                <w:lang w:val="sl-SI"/>
              </w:rPr>
              <w:t>Energy</w:t>
            </w:r>
            <w:proofErr w:type="spellEnd"/>
            <w:r w:rsidRPr="0005628E">
              <w:rPr>
                <w:rFonts w:asciiTheme="majorHAnsi" w:hAnsiTheme="majorHAnsi" w:cstheme="majorHAnsi"/>
                <w:bCs/>
                <w:sz w:val="20"/>
                <w:szCs w:val="20"/>
                <w:lang w:val="sl-SI"/>
              </w:rPr>
              <w:t xml:space="preserve"> Star V9.0,  EPEAT, TCO),  ki izpolnjujejo opredeljene zahteve. Kot ustrezna dokazila se sprejmejo tudi alternativni rezultati preskusov, ki jih pridobijo preskusni organi, akreditirani po standardu ISO 17025, v skladu s standardom IEC 62623.</w:t>
            </w:r>
          </w:p>
        </w:tc>
        <w:tc>
          <w:tcPr>
            <w:tcW w:w="2410" w:type="dxa"/>
            <w:tcMar>
              <w:top w:w="70" w:type="dxa"/>
              <w:left w:w="80" w:type="dxa"/>
              <w:bottom w:w="70" w:type="dxa"/>
              <w:right w:w="80" w:type="dxa"/>
            </w:tcMar>
          </w:tcPr>
          <w:p w14:paraId="53395DE9" w14:textId="274C0725" w:rsidR="00744323" w:rsidRDefault="00744323" w:rsidP="00744323">
            <w:pPr>
              <w:spacing w:after="20"/>
              <w:rPr>
                <w:rFonts w:cs="Arial"/>
                <w:color w:val="6A6A6A"/>
                <w:sz w:val="15"/>
                <w:highlight w:val="yellow"/>
                <w:lang w:val="sl-SI"/>
              </w:rPr>
            </w:pPr>
          </w:p>
          <w:p w14:paraId="304883A6" w14:textId="77777777" w:rsidR="001870F9" w:rsidRDefault="00227F90" w:rsidP="00227F90">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2013641129"/>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23762D3B" w14:textId="5864DB93" w:rsidR="00227F90" w:rsidRPr="00744F12" w:rsidRDefault="00227F90" w:rsidP="00227F90">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51539504"/>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07B1EA6F" w14:textId="77777777" w:rsidR="00227F90" w:rsidRPr="00744F12" w:rsidRDefault="00227F90" w:rsidP="00227F90">
            <w:pPr>
              <w:spacing w:after="20"/>
              <w:rPr>
                <w:rFonts w:cs="Arial"/>
                <w:lang w:val="sl-SI"/>
              </w:rPr>
            </w:pPr>
            <w:r w:rsidRPr="00744F12">
              <w:rPr>
                <w:rFonts w:cs="Arial"/>
                <w:color w:val="6A6A6A"/>
                <w:sz w:val="15"/>
                <w:lang w:val="sl-SI"/>
              </w:rPr>
              <w:t>Model / konfiguracija:</w:t>
            </w:r>
          </w:p>
          <w:p w14:paraId="4F7B4810" w14:textId="77777777" w:rsidR="00227F90" w:rsidRPr="00744F12" w:rsidRDefault="00227F90" w:rsidP="00227F90">
            <w:pPr>
              <w:spacing w:after="20"/>
              <w:rPr>
                <w:rFonts w:cs="Arial"/>
                <w:lang w:val="sl-SI"/>
              </w:rPr>
            </w:pPr>
            <w:r w:rsidRPr="00744F12">
              <w:rPr>
                <w:rFonts w:cs="Arial"/>
                <w:color w:val="6A6A6A"/>
                <w:sz w:val="15"/>
                <w:lang w:val="sl-SI"/>
              </w:rPr>
              <w:t>________________</w:t>
            </w:r>
          </w:p>
          <w:p w14:paraId="4788804E" w14:textId="77777777" w:rsidR="00227F90" w:rsidRPr="00744F12" w:rsidRDefault="00227F90" w:rsidP="00227F90">
            <w:pPr>
              <w:spacing w:after="20"/>
              <w:rPr>
                <w:rFonts w:cs="Arial"/>
                <w:lang w:val="sl-SI"/>
              </w:rPr>
            </w:pPr>
          </w:p>
          <w:p w14:paraId="5AAEF8CA" w14:textId="77777777" w:rsidR="00227F90" w:rsidRPr="00744F12" w:rsidRDefault="00227F90" w:rsidP="00227F90">
            <w:pPr>
              <w:spacing w:after="20"/>
              <w:rPr>
                <w:rFonts w:cs="Arial"/>
                <w:lang w:val="sl-SI"/>
              </w:rPr>
            </w:pPr>
            <w:r w:rsidRPr="00744F12">
              <w:rPr>
                <w:rFonts w:cs="Arial"/>
                <w:color w:val="6A6A6A"/>
                <w:sz w:val="15"/>
                <w:lang w:val="sl-SI"/>
              </w:rPr>
              <w:t>Ponujena specifikacija:</w:t>
            </w:r>
          </w:p>
          <w:p w14:paraId="1AF74BC2" w14:textId="058B5007" w:rsidR="00227F90" w:rsidRPr="006D5F46" w:rsidRDefault="00227F90" w:rsidP="00227F90">
            <w:pPr>
              <w:spacing w:after="20"/>
              <w:rPr>
                <w:rFonts w:cs="Arial"/>
                <w:highlight w:val="yellow"/>
                <w:lang w:val="sl-SI"/>
              </w:rPr>
            </w:pPr>
            <w:r w:rsidRPr="00744F12">
              <w:rPr>
                <w:rFonts w:cs="Arial"/>
                <w:color w:val="6A6A6A"/>
                <w:sz w:val="15"/>
                <w:lang w:val="sl-SI"/>
              </w:rPr>
              <w:t>________________</w:t>
            </w:r>
          </w:p>
        </w:tc>
        <w:tc>
          <w:tcPr>
            <w:tcW w:w="3402" w:type="dxa"/>
            <w:tcMar>
              <w:top w:w="70" w:type="dxa"/>
              <w:left w:w="80" w:type="dxa"/>
              <w:bottom w:w="70" w:type="dxa"/>
              <w:right w:w="80" w:type="dxa"/>
            </w:tcMar>
          </w:tcPr>
          <w:p w14:paraId="1F5217A3" w14:textId="5ED203D8" w:rsidR="00AD7673" w:rsidRPr="003901BF" w:rsidRDefault="00AD7673" w:rsidP="00744323">
            <w:pPr>
              <w:spacing w:after="20"/>
              <w:rPr>
                <w:rFonts w:cs="Arial"/>
                <w:b/>
                <w:bCs/>
                <w:color w:val="C00000"/>
                <w:sz w:val="15"/>
                <w:lang w:val="sl-SI"/>
              </w:rPr>
            </w:pPr>
            <w:r w:rsidRPr="003901BF">
              <w:rPr>
                <w:rFonts w:cs="Arial"/>
                <w:b/>
                <w:bCs/>
                <w:color w:val="C00000"/>
                <w:sz w:val="15"/>
                <w:lang w:val="sl-SI"/>
              </w:rPr>
              <w:t>Navede se dokazilo o izpolnjevanju zahteve glede energijske učinkovitosti!</w:t>
            </w:r>
          </w:p>
          <w:p w14:paraId="5158E265" w14:textId="77777777" w:rsidR="00AD7673" w:rsidRPr="003901BF" w:rsidRDefault="00AD7673" w:rsidP="00744323">
            <w:pPr>
              <w:spacing w:after="20"/>
              <w:rPr>
                <w:rFonts w:cs="Arial"/>
                <w:color w:val="6A6A6A"/>
                <w:sz w:val="15"/>
                <w:lang w:val="sl-SI"/>
              </w:rPr>
            </w:pPr>
          </w:p>
          <w:p w14:paraId="7A2FEF81" w14:textId="77777777" w:rsidR="00AD7673" w:rsidRPr="003901BF" w:rsidRDefault="00AD7673" w:rsidP="00744323">
            <w:pPr>
              <w:spacing w:after="20"/>
              <w:rPr>
                <w:rFonts w:cs="Arial"/>
                <w:color w:val="6A6A6A"/>
                <w:sz w:val="15"/>
                <w:lang w:val="sl-SI"/>
              </w:rPr>
            </w:pPr>
          </w:p>
          <w:p w14:paraId="1C221810" w14:textId="4CB295F6" w:rsidR="00744323" w:rsidRPr="003901BF" w:rsidRDefault="00744323" w:rsidP="00744323">
            <w:pPr>
              <w:spacing w:after="20"/>
              <w:rPr>
                <w:rFonts w:cs="Arial"/>
                <w:lang w:val="sl-SI"/>
              </w:rPr>
            </w:pPr>
            <w:r w:rsidRPr="003901BF">
              <w:rPr>
                <w:rFonts w:cs="Arial"/>
                <w:color w:val="6A6A6A"/>
                <w:sz w:val="15"/>
                <w:lang w:val="sl-SI"/>
              </w:rPr>
              <w:t>Naziv dokazila / URL:</w:t>
            </w:r>
          </w:p>
          <w:p w14:paraId="6301D555" w14:textId="77777777" w:rsidR="00744323" w:rsidRPr="003901BF" w:rsidRDefault="00744323" w:rsidP="00744323">
            <w:pPr>
              <w:spacing w:after="20"/>
              <w:rPr>
                <w:rFonts w:cs="Arial"/>
                <w:lang w:val="sl-SI"/>
              </w:rPr>
            </w:pPr>
            <w:r w:rsidRPr="003901BF">
              <w:rPr>
                <w:rFonts w:cs="Arial"/>
                <w:color w:val="6A6A6A"/>
                <w:sz w:val="15"/>
                <w:lang w:val="sl-SI"/>
              </w:rPr>
              <w:t>________________</w:t>
            </w:r>
          </w:p>
          <w:p w14:paraId="58620E92" w14:textId="77777777" w:rsidR="00744323" w:rsidRPr="003901BF" w:rsidRDefault="00744323" w:rsidP="00744323">
            <w:pPr>
              <w:spacing w:after="20"/>
              <w:rPr>
                <w:rFonts w:cs="Arial"/>
                <w:lang w:val="sl-SI"/>
              </w:rPr>
            </w:pPr>
            <w:r w:rsidRPr="003901BF">
              <w:rPr>
                <w:rFonts w:cs="Arial"/>
                <w:color w:val="6A6A6A"/>
                <w:sz w:val="15"/>
                <w:lang w:val="sl-SI"/>
              </w:rPr>
              <w:t>Sklic / stran:</w:t>
            </w:r>
          </w:p>
          <w:p w14:paraId="44D5D812" w14:textId="77777777" w:rsidR="00744323" w:rsidRPr="006D5F46" w:rsidRDefault="00744323" w:rsidP="00744323">
            <w:pPr>
              <w:spacing w:after="20"/>
              <w:rPr>
                <w:rFonts w:cs="Arial"/>
                <w:highlight w:val="yellow"/>
                <w:lang w:val="sl-SI"/>
              </w:rPr>
            </w:pPr>
            <w:r w:rsidRPr="003901BF">
              <w:rPr>
                <w:rFonts w:cs="Arial"/>
                <w:color w:val="6A6A6A"/>
                <w:sz w:val="15"/>
                <w:lang w:val="sl-SI"/>
              </w:rPr>
              <w:t>________________</w:t>
            </w:r>
          </w:p>
        </w:tc>
      </w:tr>
      <w:tr w:rsidR="00744323" w:rsidRPr="00744F12" w14:paraId="28E58263" w14:textId="77777777" w:rsidTr="00AF6103">
        <w:trPr>
          <w:jc w:val="center"/>
        </w:trPr>
        <w:tc>
          <w:tcPr>
            <w:tcW w:w="2405" w:type="dxa"/>
            <w:shd w:val="clear" w:color="auto" w:fill="F4F6F8"/>
            <w:tcMar>
              <w:top w:w="70" w:type="dxa"/>
              <w:left w:w="80" w:type="dxa"/>
              <w:bottom w:w="70" w:type="dxa"/>
              <w:right w:w="80" w:type="dxa"/>
            </w:tcMar>
          </w:tcPr>
          <w:p w14:paraId="54326009" w14:textId="4A31555E" w:rsidR="00744323" w:rsidRPr="006D5F46" w:rsidRDefault="00744323" w:rsidP="00744323">
            <w:pPr>
              <w:rPr>
                <w:rFonts w:ascii="Calibri" w:hAnsi="Calibri" w:cs="Calibri"/>
                <w:bCs/>
                <w:sz w:val="20"/>
                <w:szCs w:val="20"/>
                <w:lang w:val="sl-SI"/>
              </w:rPr>
            </w:pPr>
            <w:r w:rsidRPr="006D5F46">
              <w:rPr>
                <w:rFonts w:ascii="Calibri" w:hAnsi="Calibri" w:cs="Calibri"/>
                <w:bCs/>
                <w:color w:val="000000"/>
                <w:sz w:val="20"/>
                <w:szCs w:val="20"/>
                <w:lang w:val="sl-SI"/>
              </w:rPr>
              <w:t>Elektronski prikazovalniki – postavka 1.23</w:t>
            </w:r>
          </w:p>
        </w:tc>
        <w:tc>
          <w:tcPr>
            <w:tcW w:w="6379" w:type="dxa"/>
            <w:shd w:val="clear" w:color="auto" w:fill="EAF1DD" w:themeFill="accent3" w:themeFillTint="33"/>
            <w:tcMar>
              <w:top w:w="70" w:type="dxa"/>
              <w:left w:w="85" w:type="dxa"/>
              <w:bottom w:w="70" w:type="dxa"/>
              <w:right w:w="85" w:type="dxa"/>
            </w:tcMar>
          </w:tcPr>
          <w:p w14:paraId="405BF505" w14:textId="77777777" w:rsidR="00744323" w:rsidRDefault="00744323" w:rsidP="00744323">
            <w:pPr>
              <w:keepLines/>
              <w:spacing w:after="40"/>
              <w:rPr>
                <w:rFonts w:ascii="Calibri" w:hAnsi="Calibri" w:cs="Calibri"/>
                <w:bCs/>
                <w:color w:val="000000"/>
                <w:sz w:val="20"/>
                <w:szCs w:val="20"/>
                <w:lang w:val="sl-SI"/>
              </w:rPr>
            </w:pPr>
            <w:r w:rsidRPr="006D5F46">
              <w:rPr>
                <w:rFonts w:ascii="Calibri" w:hAnsi="Calibri" w:cs="Calibri"/>
                <w:bCs/>
                <w:color w:val="000000"/>
                <w:sz w:val="20"/>
                <w:szCs w:val="20"/>
                <w:lang w:val="sl-SI"/>
              </w:rPr>
              <w:t>Poraba električne energije</w:t>
            </w:r>
          </w:p>
          <w:p w14:paraId="07366FEB" w14:textId="77777777" w:rsidR="00785C71" w:rsidRPr="006D5F46" w:rsidRDefault="00785C71" w:rsidP="00744323">
            <w:pPr>
              <w:keepLines/>
              <w:spacing w:after="40"/>
              <w:rPr>
                <w:rFonts w:ascii="Calibri" w:hAnsi="Calibri" w:cs="Calibri"/>
                <w:bCs/>
                <w:color w:val="000000"/>
                <w:sz w:val="20"/>
                <w:szCs w:val="20"/>
                <w:lang w:val="sl-SI"/>
              </w:rPr>
            </w:pPr>
          </w:p>
          <w:p w14:paraId="56BC5B91" w14:textId="77777777" w:rsidR="00785C71" w:rsidRPr="00785C71" w:rsidRDefault="00785C71" w:rsidP="00785C71">
            <w:pPr>
              <w:keepLines/>
              <w:spacing w:after="40"/>
              <w:jc w:val="both"/>
              <w:rPr>
                <w:rFonts w:ascii="Calibri" w:hAnsi="Calibri" w:cs="Calibri"/>
                <w:bCs/>
                <w:color w:val="000000"/>
                <w:sz w:val="20"/>
                <w:szCs w:val="20"/>
                <w:lang w:val="sl-SI"/>
              </w:rPr>
            </w:pPr>
            <w:r w:rsidRPr="00785C71">
              <w:rPr>
                <w:rFonts w:ascii="Calibri" w:hAnsi="Calibri" w:cs="Calibri"/>
                <w:bCs/>
                <w:color w:val="000000"/>
                <w:sz w:val="20"/>
                <w:szCs w:val="20"/>
                <w:lang w:val="sl-SI"/>
              </w:rPr>
              <w:t xml:space="preserve">OBVEZNO – </w:t>
            </w:r>
            <w:r w:rsidRPr="00785C71">
              <w:rPr>
                <w:rFonts w:ascii="Calibri" w:hAnsi="Calibri" w:cs="Calibri"/>
                <w:b/>
                <w:color w:val="000000"/>
                <w:sz w:val="20"/>
                <w:szCs w:val="20"/>
                <w:lang w:val="sl-SI"/>
              </w:rPr>
              <w:t>Vsak elektronski prikazovalnik, dobavljen v okviru naročila, mora biti uvrščen v najvišji energijski razred  dostopen na trgu in sicer v energijski razred najmanj B,* kot je določeno v Uredbi (EU) 2017/1369 o vzpostavitvi okvira za označevanje z energijskimi nalepkami in Delegirano uredbo Komisije (EU) 2019/2013 v zvezi z označevanjem elektronskih prikazovalnikov z energijskimi nalepkami, kakor je bila spremenjena z Delegirano uredbo Komisije (EU) 2021/340.</w:t>
            </w:r>
          </w:p>
          <w:p w14:paraId="1311BAD2" w14:textId="77777777" w:rsidR="00785C71" w:rsidRPr="00785C71" w:rsidRDefault="00785C71" w:rsidP="00785C71">
            <w:pPr>
              <w:keepLines/>
              <w:spacing w:after="40"/>
              <w:rPr>
                <w:rFonts w:ascii="Calibri" w:hAnsi="Calibri" w:cs="Calibri"/>
                <w:bCs/>
                <w:color w:val="000000"/>
                <w:sz w:val="20"/>
                <w:szCs w:val="20"/>
                <w:lang w:val="sl-SI"/>
              </w:rPr>
            </w:pPr>
          </w:p>
          <w:p w14:paraId="2A38C868" w14:textId="77777777" w:rsidR="00785C71" w:rsidRPr="00785C71" w:rsidRDefault="00785C71" w:rsidP="00785C71">
            <w:pPr>
              <w:keepLines/>
              <w:spacing w:after="40"/>
              <w:rPr>
                <w:rFonts w:ascii="Calibri" w:hAnsi="Calibri" w:cs="Calibri"/>
                <w:bCs/>
                <w:color w:val="000000"/>
                <w:sz w:val="20"/>
                <w:szCs w:val="20"/>
                <w:lang w:val="sl-SI"/>
              </w:rPr>
            </w:pPr>
            <w:r w:rsidRPr="00785C71">
              <w:rPr>
                <w:rFonts w:ascii="Calibri" w:hAnsi="Calibri" w:cs="Calibri"/>
                <w:bCs/>
                <w:color w:val="000000"/>
                <w:sz w:val="20"/>
                <w:szCs w:val="20"/>
                <w:lang w:val="sl-SI"/>
              </w:rPr>
              <w:t>Način dokazovanja:</w:t>
            </w:r>
          </w:p>
          <w:p w14:paraId="5F6D0782" w14:textId="77777777" w:rsidR="00785C71" w:rsidRPr="00785C71" w:rsidRDefault="00785C71" w:rsidP="00785C71">
            <w:pPr>
              <w:keepLines/>
              <w:spacing w:after="40"/>
              <w:rPr>
                <w:rFonts w:ascii="Calibri" w:hAnsi="Calibri" w:cs="Calibri"/>
                <w:bCs/>
                <w:color w:val="000000"/>
                <w:sz w:val="20"/>
                <w:szCs w:val="20"/>
                <w:lang w:val="sl-SI"/>
              </w:rPr>
            </w:pPr>
            <w:r w:rsidRPr="00785C71">
              <w:rPr>
                <w:rFonts w:ascii="Calibri" w:hAnsi="Calibri" w:cs="Calibri"/>
                <w:bCs/>
                <w:color w:val="000000"/>
                <w:sz w:val="20"/>
                <w:szCs w:val="20"/>
                <w:lang w:val="sl-SI"/>
              </w:rPr>
              <w:t>Ponudnik mora v ponudbi, za vsak ponujeni model predložiti:</w:t>
            </w:r>
          </w:p>
          <w:p w14:paraId="4271C5F8" w14:textId="21C4A2B9" w:rsidR="00785C71" w:rsidRPr="00785C71" w:rsidRDefault="00785C71" w:rsidP="00785C71">
            <w:pPr>
              <w:keepLines/>
              <w:spacing w:after="40"/>
              <w:rPr>
                <w:rFonts w:ascii="Calibri" w:hAnsi="Calibri" w:cs="Calibri"/>
                <w:bCs/>
                <w:color w:val="000000"/>
                <w:sz w:val="20"/>
                <w:szCs w:val="20"/>
                <w:lang w:val="sl-SI"/>
              </w:rPr>
            </w:pPr>
            <w:r w:rsidRPr="00785C71">
              <w:rPr>
                <w:rFonts w:ascii="Calibri" w:hAnsi="Calibri" w:cs="Calibri"/>
                <w:bCs/>
                <w:color w:val="000000"/>
                <w:sz w:val="20"/>
                <w:szCs w:val="20"/>
                <w:lang w:val="sl-SI"/>
              </w:rPr>
              <w:t>-</w:t>
            </w:r>
            <w:r w:rsidRPr="00785C71">
              <w:rPr>
                <w:rFonts w:ascii="Calibri" w:hAnsi="Calibri" w:cs="Calibri"/>
                <w:bCs/>
                <w:color w:val="000000"/>
                <w:sz w:val="20"/>
                <w:szCs w:val="20"/>
                <w:lang w:val="sl-SI"/>
              </w:rPr>
              <w:tab/>
              <w:t>veljavno zahtevano energijsko nalepko, izdano v skladu z Uredbo (EU) 2017/1369 o vzpostavitvi okvira za označevanje z energijskimi nalepkami</w:t>
            </w:r>
            <w:r w:rsidRPr="00F64292">
              <w:rPr>
                <w:rFonts w:ascii="Calibri" w:hAnsi="Calibri" w:cs="Calibri"/>
                <w:b/>
                <w:color w:val="000000"/>
                <w:sz w:val="20"/>
                <w:szCs w:val="20"/>
                <w:lang w:val="sl-SI"/>
              </w:rPr>
              <w:t xml:space="preserve"> </w:t>
            </w:r>
            <w:r w:rsidRPr="00FB07FC">
              <w:rPr>
                <w:rFonts w:ascii="Calibri" w:hAnsi="Calibri" w:cs="Calibri"/>
                <w:bCs/>
                <w:color w:val="000000"/>
                <w:sz w:val="20"/>
                <w:szCs w:val="20"/>
                <w:lang w:val="sl-SI"/>
              </w:rPr>
              <w:t>ali</w:t>
            </w:r>
          </w:p>
          <w:p w14:paraId="6A6A8D38" w14:textId="77777777" w:rsidR="00785C71" w:rsidRPr="00785C71" w:rsidRDefault="00785C71" w:rsidP="00785C71">
            <w:pPr>
              <w:keepLines/>
              <w:spacing w:after="40"/>
              <w:rPr>
                <w:rFonts w:ascii="Calibri" w:hAnsi="Calibri" w:cs="Calibri"/>
                <w:bCs/>
                <w:color w:val="000000"/>
                <w:sz w:val="20"/>
                <w:szCs w:val="20"/>
                <w:lang w:val="sl-SI"/>
              </w:rPr>
            </w:pPr>
            <w:r w:rsidRPr="00785C71">
              <w:rPr>
                <w:rFonts w:ascii="Calibri" w:hAnsi="Calibri" w:cs="Calibri"/>
                <w:bCs/>
                <w:color w:val="000000"/>
                <w:sz w:val="20"/>
                <w:szCs w:val="20"/>
                <w:lang w:val="sl-SI"/>
              </w:rPr>
              <w:t>-</w:t>
            </w:r>
            <w:r w:rsidRPr="00785C71">
              <w:rPr>
                <w:rFonts w:ascii="Calibri" w:hAnsi="Calibri" w:cs="Calibri"/>
                <w:bCs/>
                <w:color w:val="000000"/>
                <w:sz w:val="20"/>
                <w:szCs w:val="20"/>
                <w:lang w:val="sl-SI"/>
              </w:rPr>
              <w:tab/>
              <w:t xml:space="preserve">izjavo, da bodo vsi dobavljeni izdelki imeli veljavno zahtevano energijsko nalepko, izdano v skladu z Uredbo (EU) 2017/1369 o vzpostavitvi okvira za označevanje z energijskimi nalepkami. </w:t>
            </w:r>
          </w:p>
          <w:p w14:paraId="0F4985ED" w14:textId="77777777" w:rsidR="00516808" w:rsidRDefault="00516808" w:rsidP="00744323">
            <w:pPr>
              <w:keepLines/>
              <w:spacing w:after="40"/>
              <w:rPr>
                <w:rFonts w:ascii="Calibri" w:hAnsi="Calibri" w:cs="Calibri"/>
                <w:bCs/>
                <w:color w:val="000000"/>
                <w:sz w:val="20"/>
                <w:szCs w:val="20"/>
                <w:lang w:val="sl-SI"/>
              </w:rPr>
            </w:pPr>
          </w:p>
          <w:p w14:paraId="1AE66FE3" w14:textId="77777777" w:rsidR="008A1258" w:rsidRPr="006D5F46" w:rsidRDefault="008A1258" w:rsidP="00744323">
            <w:pPr>
              <w:keepLines/>
              <w:spacing w:after="40"/>
              <w:rPr>
                <w:rFonts w:ascii="Calibri" w:hAnsi="Calibri" w:cs="Calibri"/>
                <w:bCs/>
                <w:color w:val="000000"/>
                <w:sz w:val="20"/>
                <w:szCs w:val="20"/>
                <w:lang w:val="sl-SI"/>
              </w:rPr>
            </w:pPr>
          </w:p>
          <w:p w14:paraId="2B9B2B76" w14:textId="4536CF69" w:rsidR="008A1258" w:rsidRPr="006D5F46" w:rsidRDefault="008A1258" w:rsidP="006D5F46">
            <w:pPr>
              <w:keepLines/>
              <w:spacing w:after="40"/>
              <w:jc w:val="both"/>
              <w:rPr>
                <w:rFonts w:ascii="Calibri" w:hAnsi="Calibri" w:cs="Calibri"/>
                <w:bCs/>
                <w:sz w:val="20"/>
                <w:szCs w:val="20"/>
                <w:lang w:val="sl-SI"/>
              </w:rPr>
            </w:pPr>
            <w:r w:rsidRPr="006D5F46">
              <w:rPr>
                <w:rFonts w:ascii="Calibri" w:hAnsi="Calibri" w:cs="Calibri"/>
                <w:bCs/>
                <w:color w:val="76923C" w:themeColor="accent3" w:themeShade="BF"/>
                <w:sz w:val="20"/>
                <w:szCs w:val="20"/>
                <w:lang w:val="sl-SI"/>
              </w:rPr>
              <w:t xml:space="preserve">(*Opomba: </w:t>
            </w:r>
            <w:r w:rsidRPr="006D5F46">
              <w:rPr>
                <w:rFonts w:ascii="Calibri" w:eastAsia="Calibri" w:hAnsi="Calibri" w:cs="Calibri"/>
                <w:bCs/>
                <w:color w:val="538135"/>
                <w:sz w:val="20"/>
                <w:szCs w:val="20"/>
                <w:lang w:val="sl-SI"/>
              </w:rPr>
              <w:t xml:space="preserve">naročnik se sklicuje na najboljši energijski razred EU, ki je na voljo v času javnega naročila in ki vključuje najmanj 25 registriranih modelov elektronskih prikazovalnikov v evropski podatkovni zbirki za označevanje energijske učinkovitosti (EPREL).  </w:t>
            </w:r>
          </w:p>
        </w:tc>
        <w:tc>
          <w:tcPr>
            <w:tcW w:w="2410" w:type="dxa"/>
            <w:tcMar>
              <w:top w:w="70" w:type="dxa"/>
              <w:left w:w="80" w:type="dxa"/>
              <w:bottom w:w="70" w:type="dxa"/>
              <w:right w:w="80" w:type="dxa"/>
            </w:tcMar>
          </w:tcPr>
          <w:p w14:paraId="5A594016" w14:textId="0EA10443" w:rsidR="00744323" w:rsidRDefault="00744323" w:rsidP="00744323">
            <w:pPr>
              <w:spacing w:after="20"/>
              <w:rPr>
                <w:rFonts w:cs="Arial"/>
                <w:color w:val="6A6A6A"/>
                <w:sz w:val="15"/>
                <w:lang w:val="sl-SI"/>
              </w:rPr>
            </w:pPr>
          </w:p>
          <w:p w14:paraId="337BA5DE" w14:textId="77777777" w:rsidR="00227F90" w:rsidRDefault="00227F90" w:rsidP="00744323">
            <w:pPr>
              <w:spacing w:after="20"/>
              <w:rPr>
                <w:rFonts w:cs="Arial"/>
                <w:color w:val="6A6A6A"/>
                <w:sz w:val="15"/>
                <w:lang w:val="sl-SI"/>
              </w:rPr>
            </w:pPr>
          </w:p>
          <w:p w14:paraId="3F11953C" w14:textId="4806D8F0" w:rsidR="001870F9" w:rsidRDefault="00227F90" w:rsidP="00227F90">
            <w:pPr>
              <w:spacing w:after="20"/>
              <w:jc w:val="center"/>
              <w:rPr>
                <w:rFonts w:cs="Arial"/>
                <w:b/>
                <w:color w:val="1F1F1F"/>
                <w:sz w:val="16"/>
                <w:lang w:val="sl-SI"/>
              </w:rPr>
            </w:pPr>
            <w:r w:rsidRPr="00744F12">
              <w:rPr>
                <w:rFonts w:cs="Arial"/>
                <w:b/>
                <w:color w:val="1F1F1F"/>
                <w:sz w:val="16"/>
                <w:lang w:val="sl-SI"/>
              </w:rPr>
              <w:t xml:space="preserve">DA  </w:t>
            </w:r>
            <w:sdt>
              <w:sdtPr>
                <w:rPr>
                  <w:rFonts w:cs="Arial"/>
                  <w:b/>
                  <w:color w:val="1F1F1F"/>
                  <w:sz w:val="16"/>
                  <w:lang w:val="sl-SI"/>
                </w:rPr>
                <w:id w:val="1776286495"/>
                <w14:checkbox>
                  <w14:checked w14:val="0"/>
                  <w14:checkedState w14:val="2612" w14:font="MS Gothic"/>
                  <w14:uncheckedState w14:val="2610" w14:font="MS Gothic"/>
                </w14:checkbox>
              </w:sdtPr>
              <w:sdtEndPr/>
              <w:sdtContent>
                <w:r w:rsidR="00785C71">
                  <w:rPr>
                    <w:rFonts w:ascii="MS Gothic" w:eastAsia="MS Gothic" w:hAnsi="MS Gothic" w:cs="Arial" w:hint="eastAsia"/>
                    <w:b/>
                    <w:color w:val="1F1F1F"/>
                    <w:sz w:val="16"/>
                    <w:lang w:val="sl-SI"/>
                  </w:rPr>
                  <w:t>☐</w:t>
                </w:r>
              </w:sdtContent>
            </w:sdt>
            <w:r w:rsidRPr="00744F12">
              <w:rPr>
                <w:rFonts w:cs="Arial"/>
                <w:b/>
                <w:color w:val="1F1F1F"/>
                <w:sz w:val="16"/>
                <w:lang w:val="sl-SI"/>
              </w:rPr>
              <w:t xml:space="preserve">  </w:t>
            </w:r>
          </w:p>
          <w:p w14:paraId="5225A58E" w14:textId="68EF4AB3" w:rsidR="00227F90" w:rsidRPr="00744F12" w:rsidRDefault="00227F90" w:rsidP="00227F90">
            <w:pPr>
              <w:spacing w:after="20"/>
              <w:jc w:val="center"/>
              <w:rPr>
                <w:rFonts w:cs="Arial"/>
                <w:lang w:val="sl-SI"/>
              </w:rPr>
            </w:pPr>
            <w:r w:rsidRPr="00744F12">
              <w:rPr>
                <w:rFonts w:cs="Arial"/>
                <w:b/>
                <w:color w:val="1F1F1F"/>
                <w:sz w:val="16"/>
                <w:lang w:val="sl-SI"/>
              </w:rPr>
              <w:t xml:space="preserve">NE </w:t>
            </w:r>
            <w:sdt>
              <w:sdtPr>
                <w:rPr>
                  <w:rFonts w:cs="Arial"/>
                  <w:b/>
                  <w:color w:val="1F1F1F"/>
                  <w:sz w:val="16"/>
                  <w:lang w:val="sl-SI"/>
                </w:rPr>
                <w:id w:val="1097057687"/>
                <w14:checkbox>
                  <w14:checked w14:val="0"/>
                  <w14:checkedState w14:val="2612" w14:font="MS Gothic"/>
                  <w14:uncheckedState w14:val="2610" w14:font="MS Gothic"/>
                </w14:checkbox>
              </w:sdtPr>
              <w:sdtEndPr/>
              <w:sdtContent>
                <w:r>
                  <w:rPr>
                    <w:rFonts w:ascii="MS Gothic" w:eastAsia="MS Gothic" w:hAnsi="MS Gothic" w:cs="Arial" w:hint="eastAsia"/>
                    <w:b/>
                    <w:color w:val="1F1F1F"/>
                    <w:sz w:val="16"/>
                    <w:lang w:val="sl-SI"/>
                  </w:rPr>
                  <w:t>☐</w:t>
                </w:r>
              </w:sdtContent>
            </w:sdt>
          </w:p>
          <w:p w14:paraId="094D1F77" w14:textId="77777777" w:rsidR="00227F90" w:rsidRPr="00744F12" w:rsidRDefault="00227F90" w:rsidP="00227F90">
            <w:pPr>
              <w:spacing w:after="20"/>
              <w:rPr>
                <w:rFonts w:cs="Arial"/>
                <w:lang w:val="sl-SI"/>
              </w:rPr>
            </w:pPr>
            <w:r w:rsidRPr="00744F12">
              <w:rPr>
                <w:rFonts w:cs="Arial"/>
                <w:color w:val="6A6A6A"/>
                <w:sz w:val="15"/>
                <w:lang w:val="sl-SI"/>
              </w:rPr>
              <w:t>Model / konfiguracija:</w:t>
            </w:r>
          </w:p>
          <w:p w14:paraId="6EBCDAC4" w14:textId="77777777" w:rsidR="00227F90" w:rsidRPr="00744F12" w:rsidRDefault="00227F90" w:rsidP="00227F90">
            <w:pPr>
              <w:spacing w:after="20"/>
              <w:rPr>
                <w:rFonts w:cs="Arial"/>
                <w:lang w:val="sl-SI"/>
              </w:rPr>
            </w:pPr>
            <w:r w:rsidRPr="00744F12">
              <w:rPr>
                <w:rFonts w:cs="Arial"/>
                <w:color w:val="6A6A6A"/>
                <w:sz w:val="15"/>
                <w:lang w:val="sl-SI"/>
              </w:rPr>
              <w:t>________________</w:t>
            </w:r>
          </w:p>
          <w:p w14:paraId="5E21766E" w14:textId="77777777" w:rsidR="00227F90" w:rsidRPr="00744F12" w:rsidRDefault="00227F90" w:rsidP="00227F90">
            <w:pPr>
              <w:spacing w:after="20"/>
              <w:rPr>
                <w:rFonts w:cs="Arial"/>
                <w:lang w:val="sl-SI"/>
              </w:rPr>
            </w:pPr>
          </w:p>
          <w:p w14:paraId="44C94316" w14:textId="77777777" w:rsidR="00227F90" w:rsidRPr="00744F12" w:rsidRDefault="00227F90" w:rsidP="00227F90">
            <w:pPr>
              <w:spacing w:after="20"/>
              <w:rPr>
                <w:rFonts w:cs="Arial"/>
                <w:lang w:val="sl-SI"/>
              </w:rPr>
            </w:pPr>
            <w:r w:rsidRPr="00744F12">
              <w:rPr>
                <w:rFonts w:cs="Arial"/>
                <w:color w:val="6A6A6A"/>
                <w:sz w:val="15"/>
                <w:lang w:val="sl-SI"/>
              </w:rPr>
              <w:t>Ponujena specifikacija:</w:t>
            </w:r>
          </w:p>
          <w:p w14:paraId="72FB3895" w14:textId="781F76C2" w:rsidR="00227F90" w:rsidRPr="00744F12" w:rsidRDefault="00227F90" w:rsidP="00227F90">
            <w:pPr>
              <w:spacing w:after="20"/>
              <w:rPr>
                <w:rFonts w:cs="Arial"/>
                <w:lang w:val="sl-SI"/>
              </w:rPr>
            </w:pPr>
            <w:r w:rsidRPr="00744F12">
              <w:rPr>
                <w:rFonts w:cs="Arial"/>
                <w:color w:val="6A6A6A"/>
                <w:sz w:val="15"/>
                <w:lang w:val="sl-SI"/>
              </w:rPr>
              <w:t>________________</w:t>
            </w:r>
          </w:p>
        </w:tc>
        <w:tc>
          <w:tcPr>
            <w:tcW w:w="3402" w:type="dxa"/>
            <w:tcMar>
              <w:top w:w="70" w:type="dxa"/>
              <w:left w:w="80" w:type="dxa"/>
              <w:bottom w:w="70" w:type="dxa"/>
              <w:right w:w="80" w:type="dxa"/>
            </w:tcMar>
          </w:tcPr>
          <w:p w14:paraId="7C2313BC" w14:textId="77777777" w:rsidR="00596D11" w:rsidRDefault="00596D11" w:rsidP="00744323">
            <w:pPr>
              <w:spacing w:after="20"/>
              <w:rPr>
                <w:rFonts w:cs="Arial"/>
                <w:color w:val="6A6A6A"/>
                <w:sz w:val="15"/>
                <w:lang w:val="sl-SI"/>
              </w:rPr>
            </w:pPr>
          </w:p>
          <w:p w14:paraId="1F161377" w14:textId="77777777" w:rsidR="00596D11" w:rsidRPr="003901BF" w:rsidRDefault="00596D11" w:rsidP="00596D11">
            <w:pPr>
              <w:spacing w:after="20"/>
              <w:rPr>
                <w:rFonts w:cs="Arial"/>
                <w:b/>
                <w:bCs/>
                <w:color w:val="C00000"/>
                <w:sz w:val="15"/>
                <w:lang w:val="sl-SI"/>
              </w:rPr>
            </w:pPr>
            <w:r w:rsidRPr="003901BF">
              <w:rPr>
                <w:rFonts w:cs="Arial"/>
                <w:b/>
                <w:bCs/>
                <w:color w:val="C00000"/>
                <w:sz w:val="15"/>
                <w:lang w:val="sl-SI"/>
              </w:rPr>
              <w:t>Navede se dokazilo o izpolnjevanju zahteve glede energijske učinkovitosti!</w:t>
            </w:r>
          </w:p>
          <w:p w14:paraId="5FCB0438" w14:textId="77777777" w:rsidR="00596D11" w:rsidRDefault="00596D11" w:rsidP="00744323">
            <w:pPr>
              <w:spacing w:after="20"/>
              <w:rPr>
                <w:rFonts w:cs="Arial"/>
                <w:color w:val="6A6A6A"/>
                <w:sz w:val="15"/>
                <w:lang w:val="sl-SI"/>
              </w:rPr>
            </w:pPr>
          </w:p>
          <w:p w14:paraId="18182A6B" w14:textId="77777777" w:rsidR="00596D11" w:rsidRDefault="00596D11" w:rsidP="00744323">
            <w:pPr>
              <w:spacing w:after="20"/>
              <w:rPr>
                <w:rFonts w:cs="Arial"/>
                <w:color w:val="6A6A6A"/>
                <w:sz w:val="15"/>
                <w:lang w:val="sl-SI"/>
              </w:rPr>
            </w:pPr>
          </w:p>
          <w:p w14:paraId="52E5D18D" w14:textId="77777777" w:rsidR="00596D11" w:rsidRDefault="00596D11" w:rsidP="00744323">
            <w:pPr>
              <w:spacing w:after="20"/>
              <w:rPr>
                <w:rFonts w:cs="Arial"/>
                <w:color w:val="6A6A6A"/>
                <w:sz w:val="15"/>
                <w:lang w:val="sl-SI"/>
              </w:rPr>
            </w:pPr>
          </w:p>
          <w:p w14:paraId="2AB69973" w14:textId="72200ED4" w:rsidR="00744323" w:rsidRPr="00744F12" w:rsidRDefault="00744323" w:rsidP="00744323">
            <w:pPr>
              <w:spacing w:after="20"/>
              <w:rPr>
                <w:rFonts w:cs="Arial"/>
                <w:lang w:val="sl-SI"/>
              </w:rPr>
            </w:pPr>
            <w:r w:rsidRPr="00744F12">
              <w:rPr>
                <w:rFonts w:cs="Arial"/>
                <w:color w:val="6A6A6A"/>
                <w:sz w:val="15"/>
                <w:lang w:val="sl-SI"/>
              </w:rPr>
              <w:t>Naziv dokazila / URL:</w:t>
            </w:r>
          </w:p>
          <w:p w14:paraId="3A29AB37" w14:textId="77777777" w:rsidR="00744323" w:rsidRPr="00744F12" w:rsidRDefault="00744323" w:rsidP="00744323">
            <w:pPr>
              <w:spacing w:after="20"/>
              <w:rPr>
                <w:rFonts w:cs="Arial"/>
                <w:lang w:val="sl-SI"/>
              </w:rPr>
            </w:pPr>
            <w:r w:rsidRPr="00744F12">
              <w:rPr>
                <w:rFonts w:cs="Arial"/>
                <w:color w:val="6A6A6A"/>
                <w:sz w:val="15"/>
                <w:lang w:val="sl-SI"/>
              </w:rPr>
              <w:t>________________</w:t>
            </w:r>
          </w:p>
          <w:p w14:paraId="6B9A4009" w14:textId="77777777" w:rsidR="00744323" w:rsidRPr="00744F12" w:rsidRDefault="00744323" w:rsidP="00744323">
            <w:pPr>
              <w:spacing w:after="20"/>
              <w:rPr>
                <w:rFonts w:cs="Arial"/>
                <w:lang w:val="sl-SI"/>
              </w:rPr>
            </w:pPr>
            <w:r w:rsidRPr="00744F12">
              <w:rPr>
                <w:rFonts w:cs="Arial"/>
                <w:color w:val="6A6A6A"/>
                <w:sz w:val="15"/>
                <w:lang w:val="sl-SI"/>
              </w:rPr>
              <w:t>Sklic / stran:</w:t>
            </w:r>
          </w:p>
          <w:p w14:paraId="1797780E" w14:textId="77777777" w:rsidR="00744323" w:rsidRPr="00744F12" w:rsidRDefault="00744323" w:rsidP="00744323">
            <w:pPr>
              <w:spacing w:after="20"/>
              <w:rPr>
                <w:rFonts w:cs="Arial"/>
                <w:lang w:val="sl-SI"/>
              </w:rPr>
            </w:pPr>
            <w:r w:rsidRPr="00744F12">
              <w:rPr>
                <w:rFonts w:cs="Arial"/>
                <w:color w:val="6A6A6A"/>
                <w:sz w:val="15"/>
                <w:lang w:val="sl-SI"/>
              </w:rPr>
              <w:t>________________</w:t>
            </w:r>
          </w:p>
        </w:tc>
      </w:tr>
    </w:tbl>
    <w:p w14:paraId="07C7C684" w14:textId="77777777" w:rsidR="00506EF1" w:rsidRPr="00744F12" w:rsidRDefault="00506EF1">
      <w:pPr>
        <w:rPr>
          <w:rFonts w:cs="Arial"/>
          <w:lang w:val="sl-SI"/>
        </w:rPr>
      </w:pPr>
    </w:p>
    <w:tbl>
      <w:tblPr>
        <w:tblStyle w:val="Tabelamrea"/>
        <w:tblW w:w="14317" w:type="dxa"/>
        <w:jc w:val="center"/>
        <w:tblLayout w:type="fixed"/>
        <w:tblLook w:val="04A0" w:firstRow="1" w:lastRow="0" w:firstColumn="1" w:lastColumn="0" w:noHBand="0" w:noVBand="1"/>
      </w:tblPr>
      <w:tblGrid>
        <w:gridCol w:w="5524"/>
        <w:gridCol w:w="3177"/>
        <w:gridCol w:w="5616"/>
      </w:tblGrid>
      <w:tr w:rsidR="00506EF1" w:rsidRPr="00744F12" w14:paraId="286FD315" w14:textId="77777777" w:rsidTr="00DF75CE">
        <w:trPr>
          <w:jc w:val="center"/>
        </w:trPr>
        <w:tc>
          <w:tcPr>
            <w:tcW w:w="5524" w:type="dxa"/>
            <w:shd w:val="clear" w:color="auto" w:fill="EDF2F7"/>
            <w:tcMar>
              <w:top w:w="90" w:type="dxa"/>
              <w:left w:w="95" w:type="dxa"/>
              <w:bottom w:w="110" w:type="dxa"/>
              <w:right w:w="95" w:type="dxa"/>
            </w:tcMar>
            <w:vAlign w:val="center"/>
          </w:tcPr>
          <w:p w14:paraId="1617726C" w14:textId="77777777" w:rsidR="00506EF1" w:rsidRPr="00744F12" w:rsidRDefault="00426032" w:rsidP="00DF75CE">
            <w:pPr>
              <w:jc w:val="center"/>
              <w:rPr>
                <w:rFonts w:cs="Arial"/>
                <w:lang w:val="sl-SI"/>
              </w:rPr>
            </w:pPr>
            <w:r w:rsidRPr="00744F12">
              <w:rPr>
                <w:rFonts w:cs="Arial"/>
                <w:b/>
                <w:color w:val="44546A"/>
                <w:lang w:val="sl-SI"/>
              </w:rPr>
              <w:t>Kraj in datum:</w:t>
            </w:r>
          </w:p>
        </w:tc>
        <w:tc>
          <w:tcPr>
            <w:tcW w:w="3177" w:type="dxa"/>
            <w:shd w:val="clear" w:color="auto" w:fill="EDF2F7"/>
            <w:tcMar>
              <w:top w:w="90" w:type="dxa"/>
              <w:left w:w="95" w:type="dxa"/>
              <w:bottom w:w="110" w:type="dxa"/>
              <w:right w:w="95" w:type="dxa"/>
            </w:tcMar>
            <w:vAlign w:val="center"/>
          </w:tcPr>
          <w:p w14:paraId="12660D16" w14:textId="77777777" w:rsidR="00506EF1" w:rsidRDefault="00426032" w:rsidP="00DF75CE">
            <w:pPr>
              <w:jc w:val="center"/>
              <w:rPr>
                <w:rFonts w:cs="Arial"/>
                <w:b/>
                <w:color w:val="44546A"/>
                <w:lang w:val="sl-SI"/>
              </w:rPr>
            </w:pPr>
            <w:r w:rsidRPr="00744F12">
              <w:rPr>
                <w:rFonts w:cs="Arial"/>
                <w:b/>
                <w:color w:val="44546A"/>
                <w:lang w:val="sl-SI"/>
              </w:rPr>
              <w:t>Žig:</w:t>
            </w:r>
          </w:p>
          <w:p w14:paraId="1C8D631E" w14:textId="58021679" w:rsidR="00123410" w:rsidRPr="007D738E" w:rsidRDefault="007D738E" w:rsidP="00DF75CE">
            <w:pPr>
              <w:jc w:val="center"/>
              <w:rPr>
                <w:rFonts w:asciiTheme="majorHAnsi" w:hAnsiTheme="majorHAnsi" w:cstheme="majorHAnsi"/>
                <w:i/>
                <w:iCs/>
                <w:sz w:val="20"/>
                <w:szCs w:val="20"/>
                <w:lang w:val="sl-SI"/>
              </w:rPr>
            </w:pPr>
            <w:r w:rsidRPr="007D738E">
              <w:rPr>
                <w:rFonts w:asciiTheme="majorHAnsi" w:hAnsiTheme="majorHAnsi" w:cstheme="majorHAnsi"/>
                <w:i/>
                <w:iCs/>
                <w:color w:val="0070C0"/>
                <w:sz w:val="20"/>
                <w:szCs w:val="20"/>
                <w:lang w:val="sl-SI"/>
              </w:rPr>
              <w:t>v kolikor ponudnik z njim posluje</w:t>
            </w:r>
          </w:p>
        </w:tc>
        <w:tc>
          <w:tcPr>
            <w:tcW w:w="5616" w:type="dxa"/>
            <w:shd w:val="clear" w:color="auto" w:fill="EDF2F7"/>
            <w:tcMar>
              <w:top w:w="90" w:type="dxa"/>
              <w:left w:w="95" w:type="dxa"/>
              <w:bottom w:w="110" w:type="dxa"/>
              <w:right w:w="95" w:type="dxa"/>
            </w:tcMar>
            <w:vAlign w:val="center"/>
          </w:tcPr>
          <w:p w14:paraId="77202D1E" w14:textId="77777777" w:rsidR="00506EF1" w:rsidRPr="00744F12" w:rsidRDefault="00426032" w:rsidP="00DF75CE">
            <w:pPr>
              <w:jc w:val="center"/>
              <w:rPr>
                <w:rFonts w:cs="Arial"/>
                <w:lang w:val="sl-SI"/>
              </w:rPr>
            </w:pPr>
            <w:r w:rsidRPr="00744F12">
              <w:rPr>
                <w:rFonts w:cs="Arial"/>
                <w:b/>
                <w:color w:val="44546A"/>
                <w:lang w:val="sl-SI"/>
              </w:rPr>
              <w:t>Podpis odgovorne osebe:</w:t>
            </w:r>
          </w:p>
        </w:tc>
      </w:tr>
      <w:tr w:rsidR="00506EF1" w:rsidRPr="00744F12" w14:paraId="67BDD433" w14:textId="77777777" w:rsidTr="00DF75CE">
        <w:trPr>
          <w:jc w:val="center"/>
        </w:trPr>
        <w:tc>
          <w:tcPr>
            <w:tcW w:w="5524" w:type="dxa"/>
            <w:tcMar>
              <w:top w:w="90" w:type="dxa"/>
              <w:left w:w="95" w:type="dxa"/>
              <w:bottom w:w="110" w:type="dxa"/>
              <w:right w:w="95" w:type="dxa"/>
            </w:tcMar>
            <w:vAlign w:val="center"/>
          </w:tcPr>
          <w:p w14:paraId="650197C8" w14:textId="77777777" w:rsidR="00506EF1" w:rsidRPr="00744F12" w:rsidRDefault="00426032">
            <w:pPr>
              <w:rPr>
                <w:rFonts w:cs="Arial"/>
                <w:lang w:val="sl-SI"/>
              </w:rPr>
            </w:pPr>
            <w:r w:rsidRPr="00744F12">
              <w:rPr>
                <w:rFonts w:cs="Arial"/>
                <w:color w:val="000000"/>
                <w:lang w:val="sl-SI"/>
              </w:rPr>
              <w:t xml:space="preserve"> </w:t>
            </w:r>
          </w:p>
        </w:tc>
        <w:tc>
          <w:tcPr>
            <w:tcW w:w="3177" w:type="dxa"/>
            <w:tcMar>
              <w:top w:w="90" w:type="dxa"/>
              <w:left w:w="95" w:type="dxa"/>
              <w:bottom w:w="110" w:type="dxa"/>
              <w:right w:w="95" w:type="dxa"/>
            </w:tcMar>
            <w:vAlign w:val="center"/>
          </w:tcPr>
          <w:p w14:paraId="0928B49E" w14:textId="77777777" w:rsidR="00506EF1" w:rsidRPr="00744F12" w:rsidRDefault="00426032">
            <w:pPr>
              <w:rPr>
                <w:rFonts w:cs="Arial"/>
                <w:lang w:val="sl-SI"/>
              </w:rPr>
            </w:pPr>
            <w:r w:rsidRPr="00744F12">
              <w:rPr>
                <w:rFonts w:cs="Arial"/>
                <w:color w:val="000000"/>
                <w:lang w:val="sl-SI"/>
              </w:rPr>
              <w:t xml:space="preserve"> </w:t>
            </w:r>
          </w:p>
        </w:tc>
        <w:tc>
          <w:tcPr>
            <w:tcW w:w="5616" w:type="dxa"/>
            <w:tcMar>
              <w:top w:w="90" w:type="dxa"/>
              <w:left w:w="95" w:type="dxa"/>
              <w:bottom w:w="110" w:type="dxa"/>
              <w:right w:w="95" w:type="dxa"/>
            </w:tcMar>
            <w:vAlign w:val="center"/>
          </w:tcPr>
          <w:p w14:paraId="79A5C685" w14:textId="77777777" w:rsidR="00506EF1" w:rsidRPr="00744F12" w:rsidRDefault="00426032">
            <w:pPr>
              <w:rPr>
                <w:rFonts w:cs="Arial"/>
                <w:lang w:val="sl-SI"/>
              </w:rPr>
            </w:pPr>
            <w:r w:rsidRPr="00744F12">
              <w:rPr>
                <w:rFonts w:cs="Arial"/>
                <w:color w:val="000000"/>
                <w:lang w:val="sl-SI"/>
              </w:rPr>
              <w:t xml:space="preserve"> </w:t>
            </w:r>
          </w:p>
        </w:tc>
      </w:tr>
    </w:tbl>
    <w:p w14:paraId="78829A57" w14:textId="77777777" w:rsidR="00426032" w:rsidRPr="00744F12" w:rsidRDefault="00426032">
      <w:pPr>
        <w:rPr>
          <w:rFonts w:cs="Arial"/>
          <w:lang w:val="sl-SI"/>
        </w:rPr>
      </w:pPr>
    </w:p>
    <w:sectPr w:rsidR="00426032" w:rsidRPr="00744F12" w:rsidSect="00250FE8">
      <w:headerReference w:type="first" r:id="rId8"/>
      <w:pgSz w:w="15840" w:h="12240" w:orient="landscape"/>
      <w:pgMar w:top="680" w:right="680" w:bottom="680" w:left="6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1F3A94" w14:textId="77777777" w:rsidR="00925622" w:rsidRDefault="00925622" w:rsidP="00EA200E">
      <w:pPr>
        <w:spacing w:after="0" w:line="240" w:lineRule="auto"/>
      </w:pPr>
      <w:r>
        <w:separator/>
      </w:r>
    </w:p>
  </w:endnote>
  <w:endnote w:type="continuationSeparator" w:id="0">
    <w:p w14:paraId="779FB112" w14:textId="77777777" w:rsidR="00925622" w:rsidRDefault="00925622" w:rsidP="00EA20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B855E9" w14:textId="77777777" w:rsidR="00925622" w:rsidRDefault="00925622" w:rsidP="00EA200E">
      <w:pPr>
        <w:spacing w:after="0" w:line="240" w:lineRule="auto"/>
      </w:pPr>
      <w:r>
        <w:separator/>
      </w:r>
    </w:p>
  </w:footnote>
  <w:footnote w:type="continuationSeparator" w:id="0">
    <w:p w14:paraId="41D1A87A" w14:textId="77777777" w:rsidR="00925622" w:rsidRDefault="00925622" w:rsidP="00EA200E">
      <w:pPr>
        <w:spacing w:after="0" w:line="240" w:lineRule="auto"/>
      </w:pPr>
      <w:r>
        <w:continuationSeparator/>
      </w:r>
    </w:p>
  </w:footnote>
  <w:footnote w:id="1">
    <w:p w14:paraId="4C460BC8" w14:textId="77777777" w:rsidR="009437A3" w:rsidRPr="00017AD4" w:rsidRDefault="009437A3" w:rsidP="009437A3">
      <w:pPr>
        <w:pStyle w:val="Sprotnaopomba-besedilo"/>
        <w:rPr>
          <w:i/>
          <w:iCs/>
        </w:rPr>
      </w:pPr>
      <w:r>
        <w:rPr>
          <w:rStyle w:val="Sprotnaopomba-sklic"/>
        </w:rPr>
        <w:footnoteRef/>
      </w:r>
      <w:r>
        <w:t xml:space="preserve"> </w:t>
      </w:r>
      <w:proofErr w:type="spellStart"/>
      <w:r w:rsidRPr="00A43914">
        <w:rPr>
          <w:rFonts w:ascii="Calibri" w:hAnsi="Calibri" w:cs="Calibri"/>
          <w:iCs/>
          <w:color w:val="000000"/>
          <w:sz w:val="16"/>
          <w:szCs w:val="16"/>
        </w:rPr>
        <w:t>Operacijo</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sofinancira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Evropska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Unija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iz</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Evropskega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sklada</w:t>
      </w:r>
      <w:proofErr w:type="spellEnd"/>
      <w:r w:rsidRPr="00A43914">
        <w:rPr>
          <w:rFonts w:ascii="Calibri" w:hAnsi="Calibri" w:cs="Calibri"/>
          <w:iCs/>
          <w:color w:val="000000"/>
          <w:sz w:val="16"/>
          <w:szCs w:val="16"/>
        </w:rPr>
        <w:t xml:space="preserve"> za </w:t>
      </w:r>
      <w:proofErr w:type="spellStart"/>
      <w:r w:rsidRPr="00A43914">
        <w:rPr>
          <w:rFonts w:ascii="Calibri" w:hAnsi="Calibri" w:cs="Calibri"/>
          <w:iCs/>
          <w:color w:val="000000"/>
          <w:sz w:val="16"/>
          <w:szCs w:val="16"/>
        </w:rPr>
        <w:t>regionalni</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razvoj</w:t>
      </w:r>
      <w:proofErr w:type="spellEnd"/>
      <w:r w:rsidRPr="00A43914">
        <w:rPr>
          <w:rFonts w:ascii="Calibri" w:hAnsi="Calibri" w:cs="Calibri"/>
          <w:iCs/>
          <w:color w:val="000000"/>
          <w:sz w:val="16"/>
          <w:szCs w:val="16"/>
        </w:rPr>
        <w:t xml:space="preserve"> v </w:t>
      </w:r>
      <w:proofErr w:type="spellStart"/>
      <w:r w:rsidRPr="00A43914">
        <w:rPr>
          <w:rFonts w:ascii="Calibri" w:hAnsi="Calibri" w:cs="Calibri"/>
          <w:iCs/>
          <w:color w:val="000000"/>
          <w:sz w:val="16"/>
          <w:szCs w:val="16"/>
        </w:rPr>
        <w:t>okviru</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Programa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evropske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kohezijske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politike</w:t>
      </w:r>
      <w:proofErr w:type="spellEnd"/>
      <w:r w:rsidRPr="00A43914">
        <w:rPr>
          <w:rFonts w:ascii="Calibri" w:hAnsi="Calibri" w:cs="Calibri"/>
          <w:iCs/>
          <w:color w:val="000000"/>
          <w:sz w:val="16"/>
          <w:szCs w:val="16"/>
        </w:rPr>
        <w:t xml:space="preserve"> 2021-2027, Cilja </w:t>
      </w:r>
      <w:proofErr w:type="spellStart"/>
      <w:r w:rsidRPr="00A43914">
        <w:rPr>
          <w:rFonts w:ascii="Calibri" w:hAnsi="Calibri" w:cs="Calibri"/>
          <w:iCs/>
          <w:color w:val="000000"/>
          <w:sz w:val="16"/>
          <w:szCs w:val="16"/>
        </w:rPr>
        <w:t>politike</w:t>
      </w:r>
      <w:proofErr w:type="spellEnd"/>
      <w:r w:rsidRPr="00A43914">
        <w:rPr>
          <w:rFonts w:ascii="Calibri" w:hAnsi="Calibri" w:cs="Calibri"/>
          <w:iCs/>
          <w:color w:val="000000"/>
          <w:sz w:val="16"/>
          <w:szCs w:val="16"/>
        </w:rPr>
        <w:t xml:space="preserve"> 1: </w:t>
      </w:r>
      <w:proofErr w:type="spellStart"/>
      <w:r w:rsidRPr="00A43914">
        <w:rPr>
          <w:rFonts w:ascii="Calibri" w:hAnsi="Calibri" w:cs="Calibri"/>
          <w:iCs/>
          <w:color w:val="000000"/>
          <w:sz w:val="16"/>
          <w:szCs w:val="16"/>
        </w:rPr>
        <w:t>Konkurenčnejša</w:t>
      </w:r>
      <w:proofErr w:type="spellEnd"/>
      <w:r w:rsidRPr="00A43914">
        <w:rPr>
          <w:rFonts w:ascii="Calibri" w:hAnsi="Calibri" w:cs="Calibri"/>
          <w:iCs/>
          <w:color w:val="000000"/>
          <w:sz w:val="16"/>
          <w:szCs w:val="16"/>
        </w:rPr>
        <w:t xml:space="preserve"> in </w:t>
      </w:r>
      <w:proofErr w:type="spellStart"/>
      <w:r w:rsidRPr="00A43914">
        <w:rPr>
          <w:rFonts w:ascii="Calibri" w:hAnsi="Calibri" w:cs="Calibri"/>
          <w:iCs/>
          <w:color w:val="000000"/>
          <w:sz w:val="16"/>
          <w:szCs w:val="16"/>
        </w:rPr>
        <w:t>pametnejša</w:t>
      </w:r>
      <w:proofErr w:type="spellEnd"/>
      <w:r w:rsidRPr="00A43914">
        <w:rPr>
          <w:rFonts w:ascii="Calibri" w:hAnsi="Calibri" w:cs="Calibri"/>
          <w:iCs/>
          <w:color w:val="000000"/>
          <w:sz w:val="16"/>
          <w:szCs w:val="16"/>
        </w:rPr>
        <w:t xml:space="preserve"> Evropa s </w:t>
      </w:r>
      <w:proofErr w:type="spellStart"/>
      <w:r w:rsidRPr="00A43914">
        <w:rPr>
          <w:rFonts w:ascii="Calibri" w:hAnsi="Calibri" w:cs="Calibri"/>
          <w:iCs/>
          <w:color w:val="000000"/>
          <w:sz w:val="16"/>
          <w:szCs w:val="16"/>
        </w:rPr>
        <w:t>spodbujanjem</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inovativne</w:t>
      </w:r>
      <w:proofErr w:type="spellEnd"/>
      <w:r w:rsidRPr="00A43914">
        <w:rPr>
          <w:rFonts w:ascii="Calibri" w:hAnsi="Calibri" w:cs="Calibri"/>
          <w:iCs/>
          <w:color w:val="000000"/>
          <w:sz w:val="16"/>
          <w:szCs w:val="16"/>
        </w:rPr>
        <w:t xml:space="preserve"> in </w:t>
      </w:r>
      <w:proofErr w:type="spellStart"/>
      <w:r w:rsidRPr="00A43914">
        <w:rPr>
          <w:rFonts w:ascii="Calibri" w:hAnsi="Calibri" w:cs="Calibri"/>
          <w:iCs/>
          <w:color w:val="000000"/>
          <w:sz w:val="16"/>
          <w:szCs w:val="16"/>
        </w:rPr>
        <w:t>pametne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gospodarske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preobrazbe</w:t>
      </w:r>
      <w:proofErr w:type="spellEnd"/>
      <w:r w:rsidRPr="00A43914">
        <w:rPr>
          <w:rFonts w:ascii="Calibri" w:hAnsi="Calibri" w:cs="Calibri"/>
          <w:iCs/>
          <w:color w:val="000000"/>
          <w:sz w:val="16"/>
          <w:szCs w:val="16"/>
        </w:rPr>
        <w:t xml:space="preserve"> ter </w:t>
      </w:r>
      <w:proofErr w:type="spellStart"/>
      <w:r w:rsidRPr="00A43914">
        <w:rPr>
          <w:rFonts w:ascii="Calibri" w:hAnsi="Calibri" w:cs="Calibri"/>
          <w:iCs/>
          <w:color w:val="000000"/>
          <w:sz w:val="16"/>
          <w:szCs w:val="16"/>
        </w:rPr>
        <w:t>regionalne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povezljivosti</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na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področju</w:t>
      </w:r>
      <w:proofErr w:type="spellEnd"/>
      <w:r w:rsidRPr="00A43914">
        <w:rPr>
          <w:rFonts w:ascii="Calibri" w:hAnsi="Calibri" w:cs="Calibri"/>
          <w:iCs/>
          <w:color w:val="000000"/>
          <w:sz w:val="16"/>
          <w:szCs w:val="16"/>
        </w:rPr>
        <w:t xml:space="preserve"> IKT, </w:t>
      </w:r>
      <w:proofErr w:type="spellStart"/>
      <w:r w:rsidRPr="00A43914">
        <w:rPr>
          <w:rFonts w:ascii="Calibri" w:hAnsi="Calibri" w:cs="Calibri"/>
          <w:iCs/>
          <w:color w:val="000000"/>
          <w:sz w:val="16"/>
          <w:szCs w:val="16"/>
        </w:rPr>
        <w:t>na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prednostni</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nalogi</w:t>
      </w:r>
      <w:proofErr w:type="spellEnd"/>
      <w:r w:rsidRPr="00A43914">
        <w:rPr>
          <w:rFonts w:ascii="Calibri" w:hAnsi="Calibri" w:cs="Calibri"/>
          <w:iCs/>
          <w:color w:val="000000"/>
          <w:sz w:val="16"/>
          <w:szCs w:val="16"/>
        </w:rPr>
        <w:t xml:space="preserve"> 11: </w:t>
      </w:r>
      <w:proofErr w:type="spellStart"/>
      <w:r w:rsidRPr="00A43914">
        <w:rPr>
          <w:rFonts w:ascii="Calibri" w:hAnsi="Calibri" w:cs="Calibri"/>
          <w:iCs/>
          <w:color w:val="000000"/>
          <w:sz w:val="16"/>
          <w:szCs w:val="16"/>
        </w:rPr>
        <w:t>Razvoj</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strateških</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tehnologij</w:t>
      </w:r>
      <w:proofErr w:type="spellEnd"/>
      <w:r w:rsidRPr="00A43914">
        <w:rPr>
          <w:rFonts w:ascii="Calibri" w:hAnsi="Calibri" w:cs="Calibri"/>
          <w:iCs/>
          <w:color w:val="000000"/>
          <w:sz w:val="16"/>
          <w:szCs w:val="16"/>
        </w:rPr>
        <w:t xml:space="preserve"> za </w:t>
      </w:r>
      <w:proofErr w:type="spellStart"/>
      <w:r w:rsidRPr="00A43914">
        <w:rPr>
          <w:rFonts w:ascii="Calibri" w:hAnsi="Calibri" w:cs="Calibri"/>
          <w:iCs/>
          <w:color w:val="000000"/>
          <w:sz w:val="16"/>
          <w:szCs w:val="16"/>
        </w:rPr>
        <w:t>Evropo</w:t>
      </w:r>
      <w:proofErr w:type="spellEnd"/>
      <w:r w:rsidRPr="00A43914">
        <w:rPr>
          <w:rFonts w:ascii="Calibri" w:hAnsi="Calibri" w:cs="Calibri"/>
          <w:iCs/>
          <w:color w:val="000000"/>
          <w:sz w:val="16"/>
          <w:szCs w:val="16"/>
        </w:rPr>
        <w:t xml:space="preserve"> – STEP, </w:t>
      </w:r>
      <w:proofErr w:type="spellStart"/>
      <w:r w:rsidRPr="00A43914">
        <w:rPr>
          <w:rFonts w:ascii="Calibri" w:hAnsi="Calibri" w:cs="Calibri"/>
          <w:iCs/>
          <w:color w:val="000000"/>
          <w:sz w:val="16"/>
          <w:szCs w:val="16"/>
        </w:rPr>
        <w:t>na</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specifičnem</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cilju</w:t>
      </w:r>
      <w:proofErr w:type="spellEnd"/>
      <w:r w:rsidRPr="00A43914">
        <w:rPr>
          <w:rFonts w:ascii="Calibri" w:hAnsi="Calibri" w:cs="Calibri"/>
          <w:iCs/>
          <w:color w:val="000000"/>
          <w:sz w:val="16"/>
          <w:szCs w:val="16"/>
        </w:rPr>
        <w:t xml:space="preserve"> RSO1.6: Podpora </w:t>
      </w:r>
      <w:proofErr w:type="spellStart"/>
      <w:r w:rsidRPr="00A43914">
        <w:rPr>
          <w:rFonts w:ascii="Calibri" w:hAnsi="Calibri" w:cs="Calibri"/>
          <w:iCs/>
          <w:color w:val="000000"/>
          <w:sz w:val="16"/>
          <w:szCs w:val="16"/>
        </w:rPr>
        <w:t>naložb</w:t>
      </w:r>
      <w:proofErr w:type="spellEnd"/>
      <w:r w:rsidRPr="00A43914">
        <w:rPr>
          <w:rFonts w:ascii="Calibri" w:hAnsi="Calibri" w:cs="Calibri"/>
          <w:iCs/>
          <w:color w:val="000000"/>
          <w:sz w:val="16"/>
          <w:szCs w:val="16"/>
        </w:rPr>
        <w:t xml:space="preserve">, ki </w:t>
      </w:r>
      <w:proofErr w:type="spellStart"/>
      <w:r w:rsidRPr="00A43914">
        <w:rPr>
          <w:rFonts w:ascii="Calibri" w:hAnsi="Calibri" w:cs="Calibri"/>
          <w:iCs/>
          <w:color w:val="000000"/>
          <w:sz w:val="16"/>
          <w:szCs w:val="16"/>
        </w:rPr>
        <w:t>prispevajo</w:t>
      </w:r>
      <w:proofErr w:type="spellEnd"/>
      <w:r w:rsidRPr="00A43914">
        <w:rPr>
          <w:rFonts w:ascii="Calibri" w:hAnsi="Calibri" w:cs="Calibri"/>
          <w:iCs/>
          <w:color w:val="000000"/>
          <w:sz w:val="16"/>
          <w:szCs w:val="16"/>
        </w:rPr>
        <w:t xml:space="preserve"> k </w:t>
      </w:r>
      <w:proofErr w:type="spellStart"/>
      <w:r w:rsidRPr="00A43914">
        <w:rPr>
          <w:rFonts w:ascii="Calibri" w:hAnsi="Calibri" w:cs="Calibri"/>
          <w:iCs/>
          <w:color w:val="000000"/>
          <w:sz w:val="16"/>
          <w:szCs w:val="16"/>
        </w:rPr>
        <w:t>ciljem</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platforme</w:t>
      </w:r>
      <w:proofErr w:type="spellEnd"/>
      <w:r w:rsidRPr="00A43914">
        <w:rPr>
          <w:rFonts w:ascii="Calibri" w:hAnsi="Calibri" w:cs="Calibri"/>
          <w:iCs/>
          <w:color w:val="000000"/>
          <w:sz w:val="16"/>
          <w:szCs w:val="16"/>
        </w:rPr>
        <w:t xml:space="preserve"> za </w:t>
      </w:r>
      <w:proofErr w:type="spellStart"/>
      <w:r w:rsidRPr="00A43914">
        <w:rPr>
          <w:rFonts w:ascii="Calibri" w:hAnsi="Calibri" w:cs="Calibri"/>
          <w:iCs/>
          <w:color w:val="000000"/>
          <w:sz w:val="16"/>
          <w:szCs w:val="16"/>
        </w:rPr>
        <w:t>strateške</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tehnologije</w:t>
      </w:r>
      <w:proofErr w:type="spellEnd"/>
      <w:r w:rsidRPr="00A43914">
        <w:rPr>
          <w:rFonts w:ascii="Calibri" w:hAnsi="Calibri" w:cs="Calibri"/>
          <w:iCs/>
          <w:color w:val="000000"/>
          <w:sz w:val="16"/>
          <w:szCs w:val="16"/>
        </w:rPr>
        <w:t xml:space="preserve"> za </w:t>
      </w:r>
      <w:proofErr w:type="spellStart"/>
      <w:r w:rsidRPr="00A43914">
        <w:rPr>
          <w:rFonts w:ascii="Calibri" w:hAnsi="Calibri" w:cs="Calibri"/>
          <w:iCs/>
          <w:color w:val="000000"/>
          <w:sz w:val="16"/>
          <w:szCs w:val="16"/>
        </w:rPr>
        <w:t>Evropo</w:t>
      </w:r>
      <w:proofErr w:type="spellEnd"/>
      <w:r w:rsidRPr="00A43914">
        <w:rPr>
          <w:rFonts w:ascii="Calibri" w:hAnsi="Calibri" w:cs="Calibri"/>
          <w:iCs/>
          <w:color w:val="000000"/>
          <w:sz w:val="16"/>
          <w:szCs w:val="16"/>
        </w:rPr>
        <w:t xml:space="preserve"> (</w:t>
      </w:r>
      <w:proofErr w:type="spellStart"/>
      <w:r w:rsidRPr="00A43914">
        <w:rPr>
          <w:rFonts w:ascii="Calibri" w:hAnsi="Calibri" w:cs="Calibri"/>
          <w:iCs/>
          <w:color w:val="000000"/>
          <w:sz w:val="16"/>
          <w:szCs w:val="16"/>
        </w:rPr>
        <w:t>platforma</w:t>
      </w:r>
      <w:proofErr w:type="spellEnd"/>
      <w:r w:rsidRPr="00A43914">
        <w:rPr>
          <w:rFonts w:ascii="Calibri" w:hAnsi="Calibri" w:cs="Calibri"/>
          <w:iCs/>
          <w:color w:val="000000"/>
          <w:sz w:val="16"/>
          <w:szCs w:val="16"/>
        </w:rPr>
        <w:t xml:space="preserve">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94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452"/>
    </w:tblGrid>
    <w:tr w:rsidR="00250FE8" w14:paraId="6DE03125" w14:textId="77777777" w:rsidTr="00250FE8">
      <w:trPr>
        <w:trHeight w:val="1418"/>
        <w:jc w:val="center"/>
      </w:trPr>
      <w:tc>
        <w:tcPr>
          <w:tcW w:w="9452" w:type="dxa"/>
          <w:tcMar>
            <w:top w:w="0" w:type="dxa"/>
            <w:left w:w="108" w:type="dxa"/>
            <w:bottom w:w="227" w:type="dxa"/>
            <w:right w:w="108" w:type="dxa"/>
          </w:tcMar>
          <w:vAlign w:val="center"/>
        </w:tcPr>
        <w:tbl>
          <w:tblPr>
            <w:tblStyle w:val="Tabelamrea"/>
            <w:tblW w:w="923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236"/>
          </w:tblGrid>
          <w:tr w:rsidR="00250FE8" w14:paraId="0729B428" w14:textId="77777777" w:rsidTr="00AE28A1">
            <w:trPr>
              <w:trHeight w:val="944"/>
              <w:jc w:val="center"/>
            </w:trPr>
            <w:tc>
              <w:tcPr>
                <w:tcW w:w="9236" w:type="dxa"/>
                <w:tcMar>
                  <w:top w:w="0" w:type="dxa"/>
                  <w:left w:w="108" w:type="dxa"/>
                  <w:bottom w:w="227" w:type="dxa"/>
                  <w:right w:w="108" w:type="dxa"/>
                </w:tcMar>
                <w:vAlign w:val="center"/>
              </w:tcPr>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250FE8" w14:paraId="0DC6BE55" w14:textId="77777777" w:rsidTr="00AE28A1">
                  <w:trPr>
                    <w:jc w:val="center"/>
                  </w:trPr>
                  <w:tc>
                    <w:tcPr>
                      <w:tcW w:w="1492" w:type="dxa"/>
                    </w:tcPr>
                    <w:p w14:paraId="64253C1C" w14:textId="77777777" w:rsidR="00250FE8" w:rsidRDefault="00250FE8" w:rsidP="00250FE8">
                      <w:pPr>
                        <w:tabs>
                          <w:tab w:val="center" w:pos="4536"/>
                          <w:tab w:val="right" w:pos="9072"/>
                        </w:tabs>
                        <w:ind w:right="-7"/>
                        <w:rPr>
                          <w:noProof/>
                        </w:rPr>
                      </w:pPr>
                      <w:bookmarkStart w:id="0" w:name="_Hlk33688226"/>
                    </w:p>
                    <w:p w14:paraId="037FF1B7" w14:textId="77777777" w:rsidR="00250FE8" w:rsidRDefault="00250FE8" w:rsidP="00250FE8">
                      <w:pPr>
                        <w:tabs>
                          <w:tab w:val="center" w:pos="4536"/>
                          <w:tab w:val="right" w:pos="9072"/>
                        </w:tabs>
                        <w:ind w:right="-7"/>
                        <w:jc w:val="center"/>
                      </w:pPr>
                      <w:r>
                        <w:rPr>
                          <w:noProof/>
                        </w:rPr>
                        <w:drawing>
                          <wp:inline distT="0" distB="0" distL="0" distR="0" wp14:anchorId="4CCA4AEE" wp14:editId="07A97B49">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5E68B067" w14:textId="77777777" w:rsidR="00250FE8" w:rsidRDefault="00250FE8" w:rsidP="00250FE8">
                      <w:pPr>
                        <w:tabs>
                          <w:tab w:val="center" w:pos="4536"/>
                          <w:tab w:val="right" w:pos="9072"/>
                        </w:tabs>
                        <w:ind w:right="-7"/>
                        <w:rPr>
                          <w:noProof/>
                        </w:rPr>
                      </w:pPr>
                    </w:p>
                    <w:p w14:paraId="71443EB9" w14:textId="77777777" w:rsidR="00250FE8" w:rsidRDefault="00250FE8" w:rsidP="00250FE8">
                      <w:pPr>
                        <w:tabs>
                          <w:tab w:val="center" w:pos="4536"/>
                          <w:tab w:val="right" w:pos="9072"/>
                        </w:tabs>
                        <w:ind w:right="-7"/>
                        <w:jc w:val="center"/>
                      </w:pPr>
                      <w:r w:rsidRPr="00751BE6">
                        <w:rPr>
                          <w:noProof/>
                        </w:rPr>
                        <w:drawing>
                          <wp:inline distT="0" distB="0" distL="0" distR="0" wp14:anchorId="0BEB4570" wp14:editId="5BD389B7">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62274135" w14:textId="77777777" w:rsidR="00250FE8" w:rsidRDefault="00250FE8" w:rsidP="00250FE8">
                      <w:pPr>
                        <w:tabs>
                          <w:tab w:val="center" w:pos="4536"/>
                          <w:tab w:val="right" w:pos="9072"/>
                        </w:tabs>
                        <w:ind w:right="-7"/>
                        <w:rPr>
                          <w:noProof/>
                        </w:rPr>
                      </w:pPr>
                    </w:p>
                    <w:p w14:paraId="16FD6DCA" w14:textId="77777777" w:rsidR="00250FE8" w:rsidRDefault="00250FE8" w:rsidP="00250FE8">
                      <w:pPr>
                        <w:tabs>
                          <w:tab w:val="center" w:pos="4536"/>
                          <w:tab w:val="right" w:pos="9072"/>
                        </w:tabs>
                        <w:ind w:right="-7"/>
                        <w:rPr>
                          <w:rFonts w:ascii="Calibri" w:hAnsi="Calibri" w:cs="Calibri"/>
                          <w:noProof/>
                        </w:rPr>
                      </w:pPr>
                      <w:r w:rsidRPr="00751BE6">
                        <w:rPr>
                          <w:noProof/>
                        </w:rPr>
                        <w:drawing>
                          <wp:inline distT="0" distB="0" distL="0" distR="0" wp14:anchorId="5D571BE1" wp14:editId="71D55DE1">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1369A891" w14:textId="77777777" w:rsidR="00250FE8" w:rsidRDefault="00250FE8" w:rsidP="00250FE8">
                      <w:pPr>
                        <w:tabs>
                          <w:tab w:val="center" w:pos="4536"/>
                          <w:tab w:val="right" w:pos="9072"/>
                        </w:tabs>
                        <w:ind w:right="-7"/>
                        <w:rPr>
                          <w:noProof/>
                        </w:rPr>
                      </w:pPr>
                    </w:p>
                    <w:p w14:paraId="57746F68" w14:textId="77777777" w:rsidR="00250FE8" w:rsidRDefault="00250FE8" w:rsidP="00250FE8">
                      <w:pPr>
                        <w:tabs>
                          <w:tab w:val="center" w:pos="4536"/>
                          <w:tab w:val="right" w:pos="9072"/>
                        </w:tabs>
                        <w:ind w:right="-7"/>
                        <w:rPr>
                          <w:rFonts w:ascii="Calibri" w:hAnsi="Calibri" w:cs="Calibri"/>
                          <w:noProof/>
                        </w:rPr>
                      </w:pPr>
                      <w:r w:rsidRPr="00751BE6">
                        <w:rPr>
                          <w:noProof/>
                        </w:rPr>
                        <w:drawing>
                          <wp:inline distT="0" distB="0" distL="0" distR="0" wp14:anchorId="217F6418" wp14:editId="2F2FC12A">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28E2D37B" w14:textId="77777777" w:rsidR="00250FE8" w:rsidRDefault="00250FE8" w:rsidP="00250FE8">
                      <w:pPr>
                        <w:tabs>
                          <w:tab w:val="center" w:pos="4536"/>
                          <w:tab w:val="right" w:pos="9072"/>
                        </w:tabs>
                        <w:ind w:right="-7"/>
                        <w:rPr>
                          <w:rFonts w:ascii="Calibri" w:hAnsi="Calibri" w:cs="Calibri"/>
                          <w:noProof/>
                        </w:rPr>
                      </w:pPr>
                    </w:p>
                    <w:p w14:paraId="20D7E256" w14:textId="77777777" w:rsidR="00250FE8" w:rsidRDefault="00250FE8" w:rsidP="00250FE8">
                      <w:pPr>
                        <w:tabs>
                          <w:tab w:val="center" w:pos="4536"/>
                          <w:tab w:val="right" w:pos="9072"/>
                        </w:tabs>
                        <w:ind w:right="-7"/>
                        <w:jc w:val="center"/>
                      </w:pPr>
                      <w:r w:rsidRPr="00751BE6">
                        <w:rPr>
                          <w:rFonts w:ascii="Calibri" w:hAnsi="Calibri" w:cs="Calibri"/>
                          <w:noProof/>
                        </w:rPr>
                        <w:drawing>
                          <wp:inline distT="0" distB="0" distL="0" distR="0" wp14:anchorId="561236EE" wp14:editId="13D23E07">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1512D01E" w14:textId="77777777" w:rsidR="00250FE8" w:rsidRDefault="00250FE8" w:rsidP="00250FE8">
                      <w:pPr>
                        <w:tabs>
                          <w:tab w:val="center" w:pos="4536"/>
                          <w:tab w:val="right" w:pos="9072"/>
                        </w:tabs>
                        <w:ind w:right="-7"/>
                      </w:pPr>
                    </w:p>
                  </w:tc>
                </w:tr>
              </w:tbl>
              <w:p w14:paraId="1C807588" w14:textId="77777777" w:rsidR="00250FE8" w:rsidRDefault="00250FE8" w:rsidP="00250FE8">
                <w:pPr>
                  <w:pStyle w:val="Glava"/>
                  <w:jc w:val="center"/>
                </w:pPr>
              </w:p>
            </w:tc>
          </w:tr>
        </w:tbl>
        <w:p w14:paraId="65F11C86" w14:textId="77777777" w:rsidR="00250FE8" w:rsidRDefault="00250FE8" w:rsidP="00250FE8">
          <w:pPr>
            <w:pStyle w:val="Glava"/>
            <w:jc w:val="center"/>
          </w:pPr>
        </w:p>
      </w:tc>
    </w:tr>
  </w:tbl>
  <w:bookmarkEnd w:id="0"/>
  <w:p w14:paraId="70AA9F26" w14:textId="6DBBA60E" w:rsidR="00250FE8" w:rsidRPr="002579D6" w:rsidRDefault="002579D6" w:rsidP="00250FE8">
    <w:pPr>
      <w:pStyle w:val="Glava"/>
      <w:rPr>
        <w:rFonts w:asciiTheme="majorHAnsi" w:hAnsiTheme="majorHAnsi" w:cstheme="majorHAnsi"/>
        <w:sz w:val="20"/>
        <w:szCs w:val="20"/>
      </w:rPr>
    </w:pPr>
    <w:proofErr w:type="spellStart"/>
    <w:proofErr w:type="gramStart"/>
    <w:r w:rsidRPr="009437A3">
      <w:rPr>
        <w:rFonts w:asciiTheme="majorHAnsi" w:hAnsiTheme="majorHAnsi" w:cstheme="majorHAnsi"/>
        <w:sz w:val="20"/>
        <w:szCs w:val="20"/>
      </w:rPr>
      <w:t>Obrazec</w:t>
    </w:r>
    <w:proofErr w:type="spellEnd"/>
    <w:r w:rsidRPr="009437A3">
      <w:rPr>
        <w:rFonts w:asciiTheme="majorHAnsi" w:hAnsiTheme="majorHAnsi" w:cstheme="majorHAnsi"/>
        <w:sz w:val="20"/>
        <w:szCs w:val="20"/>
      </w:rPr>
      <w:t xml:space="preserve">  </w:t>
    </w:r>
    <w:proofErr w:type="spellStart"/>
    <w:r w:rsidRPr="009437A3">
      <w:rPr>
        <w:rFonts w:asciiTheme="majorHAnsi" w:hAnsiTheme="majorHAnsi" w:cstheme="majorHAnsi"/>
        <w:sz w:val="20"/>
        <w:szCs w:val="20"/>
      </w:rPr>
      <w:t>št</w:t>
    </w:r>
    <w:proofErr w:type="spellEnd"/>
    <w:proofErr w:type="gramEnd"/>
    <w:r w:rsidRPr="009437A3">
      <w:rPr>
        <w:rFonts w:asciiTheme="majorHAnsi" w:hAnsiTheme="majorHAnsi" w:cstheme="majorHAnsi"/>
        <w:sz w:val="20"/>
        <w:szCs w:val="20"/>
      </w:rPr>
      <w:t>. 14_B “</w:t>
    </w:r>
    <w:proofErr w:type="spellStart"/>
    <w:r w:rsidRPr="009437A3">
      <w:rPr>
        <w:rFonts w:asciiTheme="majorHAnsi" w:hAnsiTheme="majorHAnsi" w:cstheme="majorHAnsi"/>
        <w:sz w:val="20"/>
        <w:szCs w:val="20"/>
      </w:rPr>
      <w:t>Priloga</w:t>
    </w:r>
    <w:proofErr w:type="spellEnd"/>
    <w:r w:rsidRPr="009437A3">
      <w:rPr>
        <w:rFonts w:asciiTheme="majorHAnsi" w:hAnsiTheme="majorHAnsi" w:cstheme="majorHAnsi"/>
        <w:sz w:val="20"/>
        <w:szCs w:val="20"/>
      </w:rPr>
      <w:t xml:space="preserve"> 2: </w:t>
    </w:r>
    <w:proofErr w:type="spellStart"/>
    <w:r w:rsidRPr="009437A3">
      <w:rPr>
        <w:rFonts w:asciiTheme="majorHAnsi" w:hAnsiTheme="majorHAnsi" w:cstheme="majorHAnsi"/>
        <w:sz w:val="20"/>
        <w:szCs w:val="20"/>
      </w:rPr>
      <w:t>Izjava</w:t>
    </w:r>
    <w:proofErr w:type="spellEnd"/>
    <w:r w:rsidRPr="009437A3">
      <w:rPr>
        <w:rFonts w:asciiTheme="majorHAnsi" w:hAnsiTheme="majorHAnsi" w:cstheme="majorHAnsi"/>
        <w:sz w:val="20"/>
        <w:szCs w:val="20"/>
      </w:rPr>
      <w:t xml:space="preserve"> o </w:t>
    </w:r>
    <w:proofErr w:type="spellStart"/>
    <w:r w:rsidRPr="009437A3">
      <w:rPr>
        <w:rFonts w:asciiTheme="majorHAnsi" w:hAnsiTheme="majorHAnsi" w:cstheme="majorHAnsi"/>
        <w:sz w:val="20"/>
        <w:szCs w:val="20"/>
      </w:rPr>
      <w:t>izpolnjevanju</w:t>
    </w:r>
    <w:proofErr w:type="spellEnd"/>
    <w:r w:rsidRPr="009437A3">
      <w:rPr>
        <w:rFonts w:asciiTheme="majorHAnsi" w:hAnsiTheme="majorHAnsi" w:cstheme="majorHAnsi"/>
        <w:sz w:val="20"/>
        <w:szCs w:val="20"/>
      </w:rPr>
      <w:t xml:space="preserve"> </w:t>
    </w:r>
    <w:proofErr w:type="spellStart"/>
    <w:r w:rsidRPr="009437A3">
      <w:rPr>
        <w:rFonts w:asciiTheme="majorHAnsi" w:hAnsiTheme="majorHAnsi" w:cstheme="majorHAnsi"/>
        <w:sz w:val="20"/>
        <w:szCs w:val="20"/>
      </w:rPr>
      <w:t>minimalnih</w:t>
    </w:r>
    <w:proofErr w:type="spellEnd"/>
    <w:r w:rsidRPr="009437A3">
      <w:rPr>
        <w:rFonts w:asciiTheme="majorHAnsi" w:hAnsiTheme="majorHAnsi" w:cstheme="majorHAnsi"/>
        <w:sz w:val="20"/>
        <w:szCs w:val="20"/>
      </w:rPr>
      <w:t xml:space="preserve"> </w:t>
    </w:r>
    <w:proofErr w:type="spellStart"/>
    <w:r w:rsidRPr="009437A3">
      <w:rPr>
        <w:rFonts w:asciiTheme="majorHAnsi" w:hAnsiTheme="majorHAnsi" w:cstheme="majorHAnsi"/>
        <w:sz w:val="20"/>
        <w:szCs w:val="20"/>
      </w:rPr>
      <w:t>tehničnih</w:t>
    </w:r>
    <w:proofErr w:type="spellEnd"/>
    <w:r w:rsidRPr="009437A3">
      <w:rPr>
        <w:rFonts w:asciiTheme="majorHAnsi" w:hAnsiTheme="majorHAnsi" w:cstheme="majorHAnsi"/>
        <w:sz w:val="20"/>
        <w:szCs w:val="20"/>
      </w:rPr>
      <w:t xml:space="preserve"> </w:t>
    </w:r>
    <w:proofErr w:type="spellStart"/>
    <w:r w:rsidRPr="009437A3">
      <w:rPr>
        <w:rFonts w:asciiTheme="majorHAnsi" w:hAnsiTheme="majorHAnsi" w:cstheme="majorHAnsi"/>
        <w:sz w:val="20"/>
        <w:szCs w:val="20"/>
      </w:rPr>
      <w:t>zahtev</w:t>
    </w:r>
    <w:proofErr w:type="spellEnd"/>
    <w:r w:rsidRPr="009437A3">
      <w:rPr>
        <w:rFonts w:asciiTheme="majorHAnsi" w:hAnsiTheme="majorHAnsi" w:cstheme="majorHAnsi"/>
        <w:sz w:val="20"/>
        <w:szCs w:val="20"/>
      </w:rPr>
      <w:t xml:space="preserve"> </w:t>
    </w:r>
    <w:proofErr w:type="spellStart"/>
    <w:r w:rsidRPr="009437A3">
      <w:rPr>
        <w:rFonts w:asciiTheme="majorHAnsi" w:hAnsiTheme="majorHAnsi" w:cstheme="majorHAnsi"/>
        <w:sz w:val="20"/>
        <w:szCs w:val="20"/>
      </w:rPr>
      <w:t>naročnika</w:t>
    </w:r>
    <w:proofErr w:type="spellEnd"/>
    <w:r w:rsidRPr="009437A3">
      <w:rPr>
        <w:rFonts w:asciiTheme="majorHAnsi" w:hAnsiTheme="majorHAnsi" w:cstheme="majorHAnsi"/>
        <w:sz w:val="20"/>
        <w:szCs w:val="20"/>
      </w:rPr>
      <w:t xml:space="preserve"> in </w:t>
    </w:r>
    <w:proofErr w:type="spellStart"/>
    <w:r w:rsidRPr="009437A3">
      <w:rPr>
        <w:rFonts w:asciiTheme="majorHAnsi" w:hAnsiTheme="majorHAnsi" w:cstheme="majorHAnsi"/>
        <w:sz w:val="20"/>
        <w:szCs w:val="20"/>
      </w:rPr>
      <w:t>specifikacije</w:t>
    </w:r>
    <w:proofErr w:type="spellEnd"/>
    <w:r w:rsidRPr="009437A3">
      <w:rPr>
        <w:rFonts w:asciiTheme="majorHAnsi" w:hAnsiTheme="majorHAnsi" w:cstheme="majorHAnsi"/>
        <w:sz w:val="20"/>
        <w:szCs w:val="20"/>
      </w:rPr>
      <w:t xml:space="preserve"> </w:t>
    </w:r>
    <w:proofErr w:type="spellStart"/>
    <w:r w:rsidRPr="009437A3">
      <w:rPr>
        <w:rFonts w:asciiTheme="majorHAnsi" w:hAnsiTheme="majorHAnsi" w:cstheme="majorHAnsi"/>
        <w:sz w:val="20"/>
        <w:szCs w:val="20"/>
      </w:rPr>
      <w:t>ponujene</w:t>
    </w:r>
    <w:proofErr w:type="spellEnd"/>
    <w:r w:rsidRPr="009437A3">
      <w:rPr>
        <w:rFonts w:asciiTheme="majorHAnsi" w:hAnsiTheme="majorHAnsi" w:cstheme="majorHAnsi"/>
        <w:sz w:val="20"/>
        <w:szCs w:val="20"/>
      </w:rPr>
      <w:t xml:space="preserve"> </w:t>
    </w:r>
    <w:proofErr w:type="spellStart"/>
    <w:r w:rsidRPr="009437A3">
      <w:rPr>
        <w:rFonts w:asciiTheme="majorHAnsi" w:hAnsiTheme="majorHAnsi" w:cstheme="majorHAnsi"/>
        <w:sz w:val="20"/>
        <w:szCs w:val="20"/>
      </w:rPr>
      <w:t>opreme</w:t>
    </w:r>
    <w:proofErr w:type="spellEnd"/>
    <w:r w:rsidRPr="009437A3">
      <w:rPr>
        <w:rFonts w:asciiTheme="majorHAnsi" w:hAnsiTheme="majorHAnsi" w:cstheme="majorHAnsi"/>
        <w:sz w:val="20"/>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Otevilenseznam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Otevilenseznam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Oznaenseznam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Oznaenseznam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Otevilenseznam"/>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Oznaenseznam"/>
      <w:lvlText w:val=""/>
      <w:lvlJc w:val="left"/>
      <w:pPr>
        <w:tabs>
          <w:tab w:val="num" w:pos="360"/>
        </w:tabs>
        <w:ind w:left="360" w:hanging="360"/>
      </w:pPr>
      <w:rPr>
        <w:rFonts w:ascii="Symbol" w:hAnsi="Symbol" w:hint="default"/>
      </w:rPr>
    </w:lvl>
  </w:abstractNum>
  <w:abstractNum w:abstractNumId="9" w15:restartNumberingAfterBreak="0">
    <w:nsid w:val="00043EC7"/>
    <w:multiLevelType w:val="multilevel"/>
    <w:tmpl w:val="1C706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5356E9B"/>
    <w:multiLevelType w:val="multilevel"/>
    <w:tmpl w:val="F2705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7344D6"/>
    <w:multiLevelType w:val="multilevel"/>
    <w:tmpl w:val="71C63722"/>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15:restartNumberingAfterBreak="0">
    <w:nsid w:val="089446A2"/>
    <w:multiLevelType w:val="multilevel"/>
    <w:tmpl w:val="DA7E9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D1F01D2"/>
    <w:multiLevelType w:val="multilevel"/>
    <w:tmpl w:val="EBDAC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532687"/>
    <w:multiLevelType w:val="hybridMultilevel"/>
    <w:tmpl w:val="D8E8CF40"/>
    <w:lvl w:ilvl="0" w:tplc="6A98B2D2">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5" w15:restartNumberingAfterBreak="0">
    <w:nsid w:val="17C52849"/>
    <w:multiLevelType w:val="multilevel"/>
    <w:tmpl w:val="58B0E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A52639B"/>
    <w:multiLevelType w:val="hybridMultilevel"/>
    <w:tmpl w:val="6B0A0178"/>
    <w:lvl w:ilvl="0" w:tplc="1154334C">
      <w:start w:val="1"/>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CCF5808"/>
    <w:multiLevelType w:val="hybridMultilevel"/>
    <w:tmpl w:val="D700B680"/>
    <w:lvl w:ilvl="0" w:tplc="20F810A8">
      <w:start w:val="1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4213BA"/>
    <w:multiLevelType w:val="multilevel"/>
    <w:tmpl w:val="EE32B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340786E"/>
    <w:multiLevelType w:val="multilevel"/>
    <w:tmpl w:val="E98C5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9740D06"/>
    <w:multiLevelType w:val="multilevel"/>
    <w:tmpl w:val="7EDEA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9AC724A"/>
    <w:multiLevelType w:val="multilevel"/>
    <w:tmpl w:val="C8C49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BD25363"/>
    <w:multiLevelType w:val="multilevel"/>
    <w:tmpl w:val="796EE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42771AD"/>
    <w:multiLevelType w:val="multilevel"/>
    <w:tmpl w:val="FDF09464"/>
    <w:lvl w:ilvl="0">
      <w:start w:val="2000"/>
      <w:numFmt w:val="bullet"/>
      <w:lvlText w:val="-"/>
      <w:lvlJc w:val="left"/>
      <w:pPr>
        <w:tabs>
          <w:tab w:val="num" w:pos="360"/>
        </w:tabs>
        <w:ind w:left="360" w:hanging="360"/>
      </w:pPr>
      <w:rPr>
        <w:rFonts w:ascii="Trebuchet MS" w:eastAsia="Times New Roman" w:hAnsi="Trebuchet MS"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34944332"/>
    <w:multiLevelType w:val="multilevel"/>
    <w:tmpl w:val="531E1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4B821EA"/>
    <w:multiLevelType w:val="hybridMultilevel"/>
    <w:tmpl w:val="B8F63B60"/>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63" w:hanging="360"/>
      </w:pPr>
    </w:lvl>
    <w:lvl w:ilvl="2" w:tplc="FFFFFFFF" w:tentative="1">
      <w:start w:val="1"/>
      <w:numFmt w:val="lowerRoman"/>
      <w:lvlText w:val="%3."/>
      <w:lvlJc w:val="right"/>
      <w:pPr>
        <w:ind w:left="883" w:hanging="180"/>
      </w:pPr>
    </w:lvl>
    <w:lvl w:ilvl="3" w:tplc="FFFFFFFF" w:tentative="1">
      <w:start w:val="1"/>
      <w:numFmt w:val="decimal"/>
      <w:lvlText w:val="%4."/>
      <w:lvlJc w:val="left"/>
      <w:pPr>
        <w:ind w:left="1603" w:hanging="360"/>
      </w:pPr>
    </w:lvl>
    <w:lvl w:ilvl="4" w:tplc="FFFFFFFF" w:tentative="1">
      <w:start w:val="1"/>
      <w:numFmt w:val="lowerLetter"/>
      <w:lvlText w:val="%5."/>
      <w:lvlJc w:val="left"/>
      <w:pPr>
        <w:ind w:left="2323" w:hanging="360"/>
      </w:pPr>
    </w:lvl>
    <w:lvl w:ilvl="5" w:tplc="FFFFFFFF" w:tentative="1">
      <w:start w:val="1"/>
      <w:numFmt w:val="lowerRoman"/>
      <w:lvlText w:val="%6."/>
      <w:lvlJc w:val="right"/>
      <w:pPr>
        <w:ind w:left="3043" w:hanging="180"/>
      </w:pPr>
    </w:lvl>
    <w:lvl w:ilvl="6" w:tplc="FFFFFFFF" w:tentative="1">
      <w:start w:val="1"/>
      <w:numFmt w:val="decimal"/>
      <w:lvlText w:val="%7."/>
      <w:lvlJc w:val="left"/>
      <w:pPr>
        <w:ind w:left="3763" w:hanging="360"/>
      </w:pPr>
    </w:lvl>
    <w:lvl w:ilvl="7" w:tplc="FFFFFFFF" w:tentative="1">
      <w:start w:val="1"/>
      <w:numFmt w:val="lowerLetter"/>
      <w:lvlText w:val="%8."/>
      <w:lvlJc w:val="left"/>
      <w:pPr>
        <w:ind w:left="4483" w:hanging="360"/>
      </w:pPr>
    </w:lvl>
    <w:lvl w:ilvl="8" w:tplc="FFFFFFFF" w:tentative="1">
      <w:start w:val="1"/>
      <w:numFmt w:val="lowerRoman"/>
      <w:lvlText w:val="%9."/>
      <w:lvlJc w:val="right"/>
      <w:pPr>
        <w:ind w:left="5203" w:hanging="180"/>
      </w:pPr>
    </w:lvl>
  </w:abstractNum>
  <w:abstractNum w:abstractNumId="26" w15:restartNumberingAfterBreak="0">
    <w:nsid w:val="389747E9"/>
    <w:multiLevelType w:val="hybridMultilevel"/>
    <w:tmpl w:val="A224BBD4"/>
    <w:lvl w:ilvl="0" w:tplc="332EDEB0">
      <w:start w:val="1"/>
      <w:numFmt w:val="lowerLetter"/>
      <w:pStyle w:val="Specification"/>
      <w:lvlText w:val="%1."/>
      <w:lvlJc w:val="left"/>
      <w:pPr>
        <w:ind w:left="1637" w:hanging="360"/>
      </w:pPr>
      <w:rPr>
        <w:rFonts w:asciiTheme="minorHAnsi" w:eastAsia="Calibri" w:hAnsiTheme="minorHAnsi"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9151598"/>
    <w:multiLevelType w:val="hybridMultilevel"/>
    <w:tmpl w:val="46BC0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5D3523"/>
    <w:multiLevelType w:val="multilevel"/>
    <w:tmpl w:val="AD701524"/>
    <w:lvl w:ilvl="0">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61C6521"/>
    <w:multiLevelType w:val="multilevel"/>
    <w:tmpl w:val="C338A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6E05569"/>
    <w:multiLevelType w:val="multilevel"/>
    <w:tmpl w:val="796A4E1C"/>
    <w:lvl w:ilvl="0">
      <w:numFmt w:val="bullet"/>
      <w:lvlText w:val="-"/>
      <w:lvlJc w:val="left"/>
      <w:pPr>
        <w:tabs>
          <w:tab w:val="num" w:pos="720"/>
        </w:tabs>
        <w:ind w:left="720" w:hanging="360"/>
      </w:pPr>
      <w:rPr>
        <w:rFonts w:ascii="Calibri" w:eastAsiaTheme="minorHAnsi" w:hAnsi="Calibri" w:cs="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744371F"/>
    <w:multiLevelType w:val="multilevel"/>
    <w:tmpl w:val="B6B02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AC36EEB"/>
    <w:multiLevelType w:val="hybridMultilevel"/>
    <w:tmpl w:val="E51E5BDE"/>
    <w:lvl w:ilvl="0" w:tplc="20F810A8">
      <w:start w:val="1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997899"/>
    <w:multiLevelType w:val="multilevel"/>
    <w:tmpl w:val="A9C0C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25B419B"/>
    <w:multiLevelType w:val="multilevel"/>
    <w:tmpl w:val="39782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7965790"/>
    <w:multiLevelType w:val="multilevel"/>
    <w:tmpl w:val="D4287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1BF3396"/>
    <w:multiLevelType w:val="multilevel"/>
    <w:tmpl w:val="9B628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2120CBD"/>
    <w:multiLevelType w:val="multilevel"/>
    <w:tmpl w:val="A336C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3AF0B9B"/>
    <w:multiLevelType w:val="multilevel"/>
    <w:tmpl w:val="B574C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88055C3"/>
    <w:multiLevelType w:val="hybridMultilevel"/>
    <w:tmpl w:val="C92890DC"/>
    <w:lvl w:ilvl="0" w:tplc="75C440A0">
      <w:start w:val="2000"/>
      <w:numFmt w:val="bullet"/>
      <w:lvlText w:val="-"/>
      <w:lvlJc w:val="left"/>
      <w:pPr>
        <w:ind w:left="360" w:hanging="360"/>
      </w:pPr>
      <w:rPr>
        <w:rFonts w:ascii="Trebuchet MS" w:eastAsia="Times New Roman" w:hAnsi="Trebuchet M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9176645"/>
    <w:multiLevelType w:val="multilevel"/>
    <w:tmpl w:val="51B2A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AC5563C"/>
    <w:multiLevelType w:val="multilevel"/>
    <w:tmpl w:val="F814A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04714E8"/>
    <w:multiLevelType w:val="multilevel"/>
    <w:tmpl w:val="96441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0CF7B42"/>
    <w:multiLevelType w:val="multilevel"/>
    <w:tmpl w:val="DEF26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12F5BA6"/>
    <w:multiLevelType w:val="multilevel"/>
    <w:tmpl w:val="7166D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8256A85"/>
    <w:multiLevelType w:val="multilevel"/>
    <w:tmpl w:val="5E80E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BE726CE"/>
    <w:multiLevelType w:val="hybridMultilevel"/>
    <w:tmpl w:val="28EA1100"/>
    <w:lvl w:ilvl="0" w:tplc="8BF8541A">
      <w:start w:val="2"/>
      <w:numFmt w:val="bullet"/>
      <w:lvlText w:val="-"/>
      <w:lvlJc w:val="left"/>
      <w:pPr>
        <w:ind w:left="720" w:hanging="360"/>
      </w:pPr>
      <w:rPr>
        <w:rFonts w:ascii="Times New Roman" w:eastAsia="Calibri" w:hAnsi="Times New Roman"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7" w15:restartNumberingAfterBreak="0">
    <w:nsid w:val="7D9A5C55"/>
    <w:multiLevelType w:val="multilevel"/>
    <w:tmpl w:val="E2BCF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E707295"/>
    <w:multiLevelType w:val="multilevel"/>
    <w:tmpl w:val="18246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7144592">
    <w:abstractNumId w:val="8"/>
  </w:num>
  <w:num w:numId="2" w16cid:durableId="1214075007">
    <w:abstractNumId w:val="6"/>
  </w:num>
  <w:num w:numId="3" w16cid:durableId="1068067317">
    <w:abstractNumId w:val="5"/>
  </w:num>
  <w:num w:numId="4" w16cid:durableId="572158152">
    <w:abstractNumId w:val="4"/>
  </w:num>
  <w:num w:numId="5" w16cid:durableId="1120220254">
    <w:abstractNumId w:val="7"/>
  </w:num>
  <w:num w:numId="6" w16cid:durableId="1775591391">
    <w:abstractNumId w:val="3"/>
  </w:num>
  <w:num w:numId="7" w16cid:durableId="380521724">
    <w:abstractNumId w:val="2"/>
  </w:num>
  <w:num w:numId="8" w16cid:durableId="629940995">
    <w:abstractNumId w:val="1"/>
  </w:num>
  <w:num w:numId="9" w16cid:durableId="1696493542">
    <w:abstractNumId w:val="0"/>
  </w:num>
  <w:num w:numId="10" w16cid:durableId="1543666387">
    <w:abstractNumId w:val="27"/>
  </w:num>
  <w:num w:numId="11" w16cid:durableId="1273902892">
    <w:abstractNumId w:val="25"/>
  </w:num>
  <w:num w:numId="12" w16cid:durableId="1241938459">
    <w:abstractNumId w:val="26"/>
  </w:num>
  <w:num w:numId="13" w16cid:durableId="1167205175">
    <w:abstractNumId w:val="15"/>
  </w:num>
  <w:num w:numId="14" w16cid:durableId="2103142433">
    <w:abstractNumId w:val="29"/>
  </w:num>
  <w:num w:numId="15" w16cid:durableId="831792878">
    <w:abstractNumId w:val="35"/>
  </w:num>
  <w:num w:numId="16" w16cid:durableId="1906256676">
    <w:abstractNumId w:val="31"/>
  </w:num>
  <w:num w:numId="17" w16cid:durableId="974797446">
    <w:abstractNumId w:val="45"/>
  </w:num>
  <w:num w:numId="18" w16cid:durableId="65809527">
    <w:abstractNumId w:val="10"/>
  </w:num>
  <w:num w:numId="19" w16cid:durableId="1798256029">
    <w:abstractNumId w:val="48"/>
  </w:num>
  <w:num w:numId="20" w16cid:durableId="872957973">
    <w:abstractNumId w:val="42"/>
  </w:num>
  <w:num w:numId="21" w16cid:durableId="1157040195">
    <w:abstractNumId w:val="44"/>
  </w:num>
  <w:num w:numId="22" w16cid:durableId="58552515">
    <w:abstractNumId w:val="37"/>
  </w:num>
  <w:num w:numId="23" w16cid:durableId="503327996">
    <w:abstractNumId w:val="20"/>
  </w:num>
  <w:num w:numId="24" w16cid:durableId="921573412">
    <w:abstractNumId w:val="38"/>
  </w:num>
  <w:num w:numId="25" w16cid:durableId="1424495373">
    <w:abstractNumId w:val="41"/>
  </w:num>
  <w:num w:numId="26" w16cid:durableId="2078430687">
    <w:abstractNumId w:val="12"/>
  </w:num>
  <w:num w:numId="27" w16cid:durableId="1011295770">
    <w:abstractNumId w:val="34"/>
  </w:num>
  <w:num w:numId="28" w16cid:durableId="1567447124">
    <w:abstractNumId w:val="47"/>
  </w:num>
  <w:num w:numId="29" w16cid:durableId="1969311395">
    <w:abstractNumId w:val="9"/>
  </w:num>
  <w:num w:numId="30" w16cid:durableId="1261570396">
    <w:abstractNumId w:val="33"/>
  </w:num>
  <w:num w:numId="31" w16cid:durableId="201209975">
    <w:abstractNumId w:val="19"/>
  </w:num>
  <w:num w:numId="32" w16cid:durableId="595094740">
    <w:abstractNumId w:val="21"/>
  </w:num>
  <w:num w:numId="33" w16cid:durableId="1977641354">
    <w:abstractNumId w:val="40"/>
  </w:num>
  <w:num w:numId="34" w16cid:durableId="477721682">
    <w:abstractNumId w:val="11"/>
  </w:num>
  <w:num w:numId="35" w16cid:durableId="807406369">
    <w:abstractNumId w:val="23"/>
  </w:num>
  <w:num w:numId="36" w16cid:durableId="802383557">
    <w:abstractNumId w:val="39"/>
  </w:num>
  <w:num w:numId="37" w16cid:durableId="1365835840">
    <w:abstractNumId w:val="16"/>
  </w:num>
  <w:num w:numId="38" w16cid:durableId="1399212073">
    <w:abstractNumId w:val="43"/>
  </w:num>
  <w:num w:numId="39" w16cid:durableId="1723095583">
    <w:abstractNumId w:val="46"/>
  </w:num>
  <w:num w:numId="40" w16cid:durableId="798962542">
    <w:abstractNumId w:val="13"/>
  </w:num>
  <w:num w:numId="41" w16cid:durableId="1400667989">
    <w:abstractNumId w:val="22"/>
  </w:num>
  <w:num w:numId="42" w16cid:durableId="970476284">
    <w:abstractNumId w:val="17"/>
  </w:num>
  <w:num w:numId="43" w16cid:durableId="797725072">
    <w:abstractNumId w:val="30"/>
  </w:num>
  <w:num w:numId="44" w16cid:durableId="401216996">
    <w:abstractNumId w:val="28"/>
  </w:num>
  <w:num w:numId="45" w16cid:durableId="286276133">
    <w:abstractNumId w:val="32"/>
  </w:num>
  <w:num w:numId="46" w16cid:durableId="1089274133">
    <w:abstractNumId w:val="36"/>
  </w:num>
  <w:num w:numId="47" w16cid:durableId="358706629">
    <w:abstractNumId w:val="24"/>
  </w:num>
  <w:num w:numId="48" w16cid:durableId="1202867050">
    <w:abstractNumId w:val="18"/>
  </w:num>
  <w:num w:numId="49" w16cid:durableId="66555075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25355"/>
    <w:rsid w:val="00034616"/>
    <w:rsid w:val="00043668"/>
    <w:rsid w:val="00052F81"/>
    <w:rsid w:val="0005628E"/>
    <w:rsid w:val="0006063C"/>
    <w:rsid w:val="000B0CE5"/>
    <w:rsid w:val="000C0289"/>
    <w:rsid w:val="000C50ED"/>
    <w:rsid w:val="001207A5"/>
    <w:rsid w:val="00123410"/>
    <w:rsid w:val="0015074B"/>
    <w:rsid w:val="00164665"/>
    <w:rsid w:val="00174274"/>
    <w:rsid w:val="001825FC"/>
    <w:rsid w:val="001870F9"/>
    <w:rsid w:val="001F1564"/>
    <w:rsid w:val="0021622F"/>
    <w:rsid w:val="002234DE"/>
    <w:rsid w:val="00227F90"/>
    <w:rsid w:val="00250FE8"/>
    <w:rsid w:val="002579D6"/>
    <w:rsid w:val="0028047A"/>
    <w:rsid w:val="00292BA9"/>
    <w:rsid w:val="0029639D"/>
    <w:rsid w:val="002A6B82"/>
    <w:rsid w:val="002C3ED6"/>
    <w:rsid w:val="002E1715"/>
    <w:rsid w:val="002E3E0E"/>
    <w:rsid w:val="002F696C"/>
    <w:rsid w:val="002F6A69"/>
    <w:rsid w:val="00326F90"/>
    <w:rsid w:val="00337EFD"/>
    <w:rsid w:val="00384241"/>
    <w:rsid w:val="003901BF"/>
    <w:rsid w:val="003C3E53"/>
    <w:rsid w:val="003C734F"/>
    <w:rsid w:val="003F46E8"/>
    <w:rsid w:val="0040102D"/>
    <w:rsid w:val="00403480"/>
    <w:rsid w:val="00412EA5"/>
    <w:rsid w:val="00426032"/>
    <w:rsid w:val="00494138"/>
    <w:rsid w:val="004973CC"/>
    <w:rsid w:val="004C1AE7"/>
    <w:rsid w:val="004C1B80"/>
    <w:rsid w:val="004D1A04"/>
    <w:rsid w:val="004E3D72"/>
    <w:rsid w:val="004E439B"/>
    <w:rsid w:val="004F3A11"/>
    <w:rsid w:val="00506EF1"/>
    <w:rsid w:val="00511112"/>
    <w:rsid w:val="00516808"/>
    <w:rsid w:val="00530653"/>
    <w:rsid w:val="00551211"/>
    <w:rsid w:val="00557032"/>
    <w:rsid w:val="0058048F"/>
    <w:rsid w:val="00596D11"/>
    <w:rsid w:val="005A7C11"/>
    <w:rsid w:val="005B409D"/>
    <w:rsid w:val="00621D2A"/>
    <w:rsid w:val="006268C2"/>
    <w:rsid w:val="0069370A"/>
    <w:rsid w:val="006960C5"/>
    <w:rsid w:val="006A78E0"/>
    <w:rsid w:val="006C27BD"/>
    <w:rsid w:val="006D5F46"/>
    <w:rsid w:val="006F6B67"/>
    <w:rsid w:val="00713587"/>
    <w:rsid w:val="00714001"/>
    <w:rsid w:val="00744323"/>
    <w:rsid w:val="00744F12"/>
    <w:rsid w:val="00785C71"/>
    <w:rsid w:val="007B6F51"/>
    <w:rsid w:val="007D738E"/>
    <w:rsid w:val="007D7F11"/>
    <w:rsid w:val="0081449B"/>
    <w:rsid w:val="008146E6"/>
    <w:rsid w:val="008A1258"/>
    <w:rsid w:val="008C542C"/>
    <w:rsid w:val="008C68FC"/>
    <w:rsid w:val="00925622"/>
    <w:rsid w:val="009422D4"/>
    <w:rsid w:val="009437A3"/>
    <w:rsid w:val="00945A38"/>
    <w:rsid w:val="00945EDD"/>
    <w:rsid w:val="009519B8"/>
    <w:rsid w:val="00973EFA"/>
    <w:rsid w:val="0099439E"/>
    <w:rsid w:val="009B2296"/>
    <w:rsid w:val="009F51F9"/>
    <w:rsid w:val="00A21ACB"/>
    <w:rsid w:val="00A31025"/>
    <w:rsid w:val="00A413C0"/>
    <w:rsid w:val="00A56950"/>
    <w:rsid w:val="00A662BD"/>
    <w:rsid w:val="00AA1001"/>
    <w:rsid w:val="00AA1D8D"/>
    <w:rsid w:val="00AA5DC3"/>
    <w:rsid w:val="00AC04D6"/>
    <w:rsid w:val="00AD4EC5"/>
    <w:rsid w:val="00AD7673"/>
    <w:rsid w:val="00AF6103"/>
    <w:rsid w:val="00B26862"/>
    <w:rsid w:val="00B47730"/>
    <w:rsid w:val="00B749A5"/>
    <w:rsid w:val="00B80A41"/>
    <w:rsid w:val="00B96407"/>
    <w:rsid w:val="00BA2222"/>
    <w:rsid w:val="00BC2234"/>
    <w:rsid w:val="00BE1B2A"/>
    <w:rsid w:val="00C07142"/>
    <w:rsid w:val="00C41CAB"/>
    <w:rsid w:val="00C43472"/>
    <w:rsid w:val="00C53E13"/>
    <w:rsid w:val="00C67356"/>
    <w:rsid w:val="00C7386B"/>
    <w:rsid w:val="00C771CB"/>
    <w:rsid w:val="00C80A2C"/>
    <w:rsid w:val="00CB0664"/>
    <w:rsid w:val="00CE0EE8"/>
    <w:rsid w:val="00CF1688"/>
    <w:rsid w:val="00CF610E"/>
    <w:rsid w:val="00D01522"/>
    <w:rsid w:val="00D91AEF"/>
    <w:rsid w:val="00DB2E9C"/>
    <w:rsid w:val="00DD12C8"/>
    <w:rsid w:val="00DE65F0"/>
    <w:rsid w:val="00DF55E2"/>
    <w:rsid w:val="00DF75CE"/>
    <w:rsid w:val="00E22B0F"/>
    <w:rsid w:val="00E307D0"/>
    <w:rsid w:val="00E709EF"/>
    <w:rsid w:val="00E94376"/>
    <w:rsid w:val="00EA200E"/>
    <w:rsid w:val="00EC33DF"/>
    <w:rsid w:val="00EF3367"/>
    <w:rsid w:val="00EF4E31"/>
    <w:rsid w:val="00F17BDF"/>
    <w:rsid w:val="00F24A5F"/>
    <w:rsid w:val="00F64292"/>
    <w:rsid w:val="00F7589C"/>
    <w:rsid w:val="00F917DD"/>
    <w:rsid w:val="00F97436"/>
    <w:rsid w:val="00FB07FC"/>
    <w:rsid w:val="00FC48AF"/>
    <w:rsid w:val="00FC693F"/>
    <w:rsid w:val="00FF328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5AE994C"/>
  <w14:defaultImageDpi w14:val="300"/>
  <w15:docId w15:val="{64F60A68-E47F-4552-86CA-34B80CF05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C693F"/>
    <w:rPr>
      <w:rFonts w:ascii="Arial" w:hAnsi="Arial"/>
      <w:sz w:val="19"/>
    </w:rPr>
  </w:style>
  <w:style w:type="paragraph" w:styleId="Naslov1">
    <w:name w:val="heading 1"/>
    <w:basedOn w:val="Navaden"/>
    <w:next w:val="Navaden"/>
    <w:link w:val="Naslov1Znak"/>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avaden"/>
    <w:next w:val="Navaden"/>
    <w:link w:val="Naslov2Znak"/>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Naslov9">
    <w:name w:val="heading 9"/>
    <w:basedOn w:val="Navaden"/>
    <w:next w:val="Navaden"/>
    <w:link w:val="Naslov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
    <w:basedOn w:val="Navaden"/>
    <w:link w:val="GlavaZnak"/>
    <w:uiPriority w:val="99"/>
    <w:unhideWhenUsed/>
    <w:rsid w:val="00E618BF"/>
    <w:pPr>
      <w:tabs>
        <w:tab w:val="center" w:pos="4680"/>
        <w:tab w:val="right" w:pos="9360"/>
      </w:tabs>
      <w:spacing w:after="0" w:line="240" w:lineRule="auto"/>
    </w:pPr>
  </w:style>
  <w:style w:type="character" w:customStyle="1" w:styleId="GlavaZnak">
    <w:name w:val="Glava Znak"/>
    <w:aliases w:val="E-PVO-glava Znak,body txt Znak,Znak Znak,Glava - napis Znak"/>
    <w:basedOn w:val="Privzetapisavaodstavka"/>
    <w:link w:val="Glava"/>
    <w:uiPriority w:val="99"/>
    <w:rsid w:val="00E618BF"/>
  </w:style>
  <w:style w:type="paragraph" w:styleId="Noga">
    <w:name w:val="footer"/>
    <w:basedOn w:val="Navaden"/>
    <w:link w:val="NogaZnak"/>
    <w:uiPriority w:val="99"/>
    <w:unhideWhenUsed/>
    <w:rsid w:val="00E618BF"/>
    <w:pPr>
      <w:tabs>
        <w:tab w:val="center" w:pos="4680"/>
        <w:tab w:val="right" w:pos="9360"/>
      </w:tabs>
      <w:spacing w:after="0" w:line="240" w:lineRule="auto"/>
    </w:pPr>
  </w:style>
  <w:style w:type="character" w:customStyle="1" w:styleId="NogaZnak">
    <w:name w:val="Noga Znak"/>
    <w:basedOn w:val="Privzetapisavaodstavka"/>
    <w:link w:val="Noga"/>
    <w:uiPriority w:val="99"/>
    <w:rsid w:val="00E618BF"/>
  </w:style>
  <w:style w:type="paragraph" w:styleId="Brezrazmikov">
    <w:name w:val="No Spacing"/>
    <w:uiPriority w:val="1"/>
    <w:qFormat/>
    <w:rsid w:val="00FC693F"/>
    <w:pPr>
      <w:spacing w:after="0" w:line="240" w:lineRule="auto"/>
    </w:pPr>
  </w:style>
  <w:style w:type="character" w:customStyle="1" w:styleId="Naslov1Znak">
    <w:name w:val="Naslov 1 Znak"/>
    <w:basedOn w:val="Privzetapisavaodstavka"/>
    <w:link w:val="Naslov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slov2Znak">
    <w:name w:val="Naslov 2 Znak"/>
    <w:basedOn w:val="Privzetapisavaodstavka"/>
    <w:link w:val="Naslov2"/>
    <w:uiPriority w:val="9"/>
    <w:rsid w:val="00FC693F"/>
    <w:rPr>
      <w:rFonts w:asciiTheme="majorHAnsi" w:eastAsiaTheme="majorEastAsia" w:hAnsiTheme="majorHAnsi" w:cstheme="majorBidi"/>
      <w:b/>
      <w:bCs/>
      <w:color w:val="4F81BD" w:themeColor="accent1"/>
      <w:sz w:val="26"/>
      <w:szCs w:val="26"/>
    </w:rPr>
  </w:style>
  <w:style w:type="character" w:customStyle="1" w:styleId="Naslov3Znak">
    <w:name w:val="Naslov 3 Znak"/>
    <w:basedOn w:val="Privzetapisavaodstavka"/>
    <w:link w:val="Naslov3"/>
    <w:uiPriority w:val="9"/>
    <w:rsid w:val="00FC693F"/>
    <w:rPr>
      <w:rFonts w:asciiTheme="majorHAnsi" w:eastAsiaTheme="majorEastAsia" w:hAnsiTheme="majorHAnsi" w:cstheme="majorBidi"/>
      <w:b/>
      <w:bCs/>
      <w:color w:val="4F81BD" w:themeColor="accent1"/>
    </w:rPr>
  </w:style>
  <w:style w:type="paragraph" w:styleId="Naslov">
    <w:name w:val="Title"/>
    <w:basedOn w:val="Navaden"/>
    <w:next w:val="Navaden"/>
    <w:link w:val="NaslovZnak"/>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Znak">
    <w:name w:val="Naslov Znak"/>
    <w:basedOn w:val="Privzetapisavaodstavka"/>
    <w:link w:val="Naslov"/>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naslov">
    <w:name w:val="Subtitle"/>
    <w:basedOn w:val="Navaden"/>
    <w:next w:val="Navaden"/>
    <w:link w:val="PodnaslovZnak"/>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slovZnak">
    <w:name w:val="Podnaslov Znak"/>
    <w:basedOn w:val="Privzetapisavaodstavka"/>
    <w:link w:val="Podnaslov"/>
    <w:uiPriority w:val="11"/>
    <w:rsid w:val="00FC693F"/>
    <w:rPr>
      <w:rFonts w:asciiTheme="majorHAnsi" w:eastAsiaTheme="majorEastAsia" w:hAnsiTheme="majorHAnsi" w:cstheme="majorBidi"/>
      <w:i/>
      <w:iCs/>
      <w:color w:val="4F81BD" w:themeColor="accent1"/>
      <w:spacing w:val="15"/>
      <w:sz w:val="24"/>
      <w:szCs w:val="24"/>
    </w:rPr>
  </w:style>
  <w:style w:type="paragraph" w:styleId="Odstavekseznama">
    <w:name w:val="List Paragraph"/>
    <w:basedOn w:val="Navaden"/>
    <w:link w:val="OdstavekseznamaZnak"/>
    <w:uiPriority w:val="1"/>
    <w:qFormat/>
    <w:rsid w:val="00FC693F"/>
    <w:pPr>
      <w:ind w:left="720"/>
      <w:contextualSpacing/>
    </w:pPr>
  </w:style>
  <w:style w:type="paragraph" w:styleId="Telobesedila">
    <w:name w:val="Body Text"/>
    <w:basedOn w:val="Navaden"/>
    <w:link w:val="TelobesedilaZnak"/>
    <w:uiPriority w:val="99"/>
    <w:unhideWhenUsed/>
    <w:rsid w:val="00AA1D8D"/>
    <w:pPr>
      <w:spacing w:after="120"/>
    </w:pPr>
  </w:style>
  <w:style w:type="character" w:customStyle="1" w:styleId="TelobesedilaZnak">
    <w:name w:val="Telo besedila Znak"/>
    <w:basedOn w:val="Privzetapisavaodstavka"/>
    <w:link w:val="Telobesedila"/>
    <w:uiPriority w:val="99"/>
    <w:rsid w:val="00AA1D8D"/>
  </w:style>
  <w:style w:type="paragraph" w:styleId="Telobesedila2">
    <w:name w:val="Body Text 2"/>
    <w:basedOn w:val="Navaden"/>
    <w:link w:val="Telobesedila2Znak"/>
    <w:uiPriority w:val="99"/>
    <w:unhideWhenUsed/>
    <w:rsid w:val="00AA1D8D"/>
    <w:pPr>
      <w:spacing w:after="120" w:line="480" w:lineRule="auto"/>
    </w:pPr>
  </w:style>
  <w:style w:type="character" w:customStyle="1" w:styleId="Telobesedila2Znak">
    <w:name w:val="Telo besedila 2 Znak"/>
    <w:basedOn w:val="Privzetapisavaodstavka"/>
    <w:link w:val="Telobesedila2"/>
    <w:uiPriority w:val="99"/>
    <w:rsid w:val="00AA1D8D"/>
  </w:style>
  <w:style w:type="paragraph" w:styleId="Telobesedila3">
    <w:name w:val="Body Text 3"/>
    <w:basedOn w:val="Navaden"/>
    <w:link w:val="Telobesedila3Znak"/>
    <w:uiPriority w:val="99"/>
    <w:unhideWhenUsed/>
    <w:rsid w:val="00AA1D8D"/>
    <w:pPr>
      <w:spacing w:after="120"/>
    </w:pPr>
    <w:rPr>
      <w:sz w:val="16"/>
      <w:szCs w:val="16"/>
    </w:rPr>
  </w:style>
  <w:style w:type="character" w:customStyle="1" w:styleId="Telobesedila3Znak">
    <w:name w:val="Telo besedila 3 Znak"/>
    <w:basedOn w:val="Privzetapisavaodstavka"/>
    <w:link w:val="Telobesedila3"/>
    <w:uiPriority w:val="99"/>
    <w:rsid w:val="00AA1D8D"/>
    <w:rPr>
      <w:sz w:val="16"/>
      <w:szCs w:val="16"/>
    </w:rPr>
  </w:style>
  <w:style w:type="paragraph" w:styleId="Seznam">
    <w:name w:val="List"/>
    <w:basedOn w:val="Navaden"/>
    <w:uiPriority w:val="99"/>
    <w:unhideWhenUsed/>
    <w:rsid w:val="00AA1D8D"/>
    <w:pPr>
      <w:ind w:left="360" w:hanging="360"/>
      <w:contextualSpacing/>
    </w:pPr>
  </w:style>
  <w:style w:type="paragraph" w:styleId="Seznam2">
    <w:name w:val="List 2"/>
    <w:basedOn w:val="Navaden"/>
    <w:uiPriority w:val="99"/>
    <w:unhideWhenUsed/>
    <w:rsid w:val="00326F90"/>
    <w:pPr>
      <w:ind w:left="720" w:hanging="360"/>
      <w:contextualSpacing/>
    </w:pPr>
  </w:style>
  <w:style w:type="paragraph" w:styleId="Seznam3">
    <w:name w:val="List 3"/>
    <w:basedOn w:val="Navaden"/>
    <w:uiPriority w:val="99"/>
    <w:unhideWhenUsed/>
    <w:rsid w:val="00326F90"/>
    <w:pPr>
      <w:ind w:left="1080" w:hanging="360"/>
      <w:contextualSpacing/>
    </w:pPr>
  </w:style>
  <w:style w:type="paragraph" w:styleId="Oznaenseznam">
    <w:name w:val="List Bullet"/>
    <w:basedOn w:val="Navaden"/>
    <w:uiPriority w:val="99"/>
    <w:unhideWhenUsed/>
    <w:rsid w:val="00326F90"/>
    <w:pPr>
      <w:numPr>
        <w:numId w:val="1"/>
      </w:numPr>
      <w:contextualSpacing/>
    </w:pPr>
  </w:style>
  <w:style w:type="paragraph" w:styleId="Oznaenseznam2">
    <w:name w:val="List Bullet 2"/>
    <w:basedOn w:val="Navaden"/>
    <w:uiPriority w:val="99"/>
    <w:unhideWhenUsed/>
    <w:rsid w:val="00326F90"/>
    <w:pPr>
      <w:numPr>
        <w:numId w:val="2"/>
      </w:numPr>
      <w:contextualSpacing/>
    </w:pPr>
  </w:style>
  <w:style w:type="paragraph" w:styleId="Oznaenseznam3">
    <w:name w:val="List Bullet 3"/>
    <w:basedOn w:val="Navaden"/>
    <w:uiPriority w:val="99"/>
    <w:unhideWhenUsed/>
    <w:rsid w:val="00326F90"/>
    <w:pPr>
      <w:numPr>
        <w:numId w:val="3"/>
      </w:numPr>
      <w:contextualSpacing/>
    </w:pPr>
  </w:style>
  <w:style w:type="paragraph" w:styleId="Otevilenseznam">
    <w:name w:val="List Number"/>
    <w:basedOn w:val="Navaden"/>
    <w:uiPriority w:val="99"/>
    <w:unhideWhenUsed/>
    <w:rsid w:val="00326F90"/>
    <w:pPr>
      <w:numPr>
        <w:numId w:val="5"/>
      </w:numPr>
      <w:contextualSpacing/>
    </w:pPr>
  </w:style>
  <w:style w:type="paragraph" w:styleId="Otevilenseznam2">
    <w:name w:val="List Number 2"/>
    <w:basedOn w:val="Navaden"/>
    <w:uiPriority w:val="99"/>
    <w:unhideWhenUsed/>
    <w:rsid w:val="0029639D"/>
    <w:pPr>
      <w:numPr>
        <w:numId w:val="6"/>
      </w:numPr>
      <w:contextualSpacing/>
    </w:pPr>
  </w:style>
  <w:style w:type="paragraph" w:styleId="Otevilenseznam3">
    <w:name w:val="List Number 3"/>
    <w:basedOn w:val="Navaden"/>
    <w:uiPriority w:val="99"/>
    <w:unhideWhenUsed/>
    <w:rsid w:val="0029639D"/>
    <w:pPr>
      <w:numPr>
        <w:numId w:val="7"/>
      </w:numPr>
      <w:contextualSpacing/>
    </w:pPr>
  </w:style>
  <w:style w:type="paragraph" w:styleId="Seznam-nadaljevanje">
    <w:name w:val="List Continue"/>
    <w:basedOn w:val="Navaden"/>
    <w:uiPriority w:val="99"/>
    <w:unhideWhenUsed/>
    <w:rsid w:val="0029639D"/>
    <w:pPr>
      <w:spacing w:after="120"/>
      <w:ind w:left="360"/>
      <w:contextualSpacing/>
    </w:pPr>
  </w:style>
  <w:style w:type="paragraph" w:styleId="Seznam-nadaljevanje2">
    <w:name w:val="List Continue 2"/>
    <w:basedOn w:val="Navaden"/>
    <w:uiPriority w:val="99"/>
    <w:unhideWhenUsed/>
    <w:rsid w:val="0029639D"/>
    <w:pPr>
      <w:spacing w:after="120"/>
      <w:ind w:left="720"/>
      <w:contextualSpacing/>
    </w:pPr>
  </w:style>
  <w:style w:type="paragraph" w:styleId="Seznam-nadaljevanje3">
    <w:name w:val="List Continue 3"/>
    <w:basedOn w:val="Navaden"/>
    <w:uiPriority w:val="99"/>
    <w:unhideWhenUsed/>
    <w:rsid w:val="0029639D"/>
    <w:pPr>
      <w:spacing w:after="120"/>
      <w:ind w:left="1080"/>
      <w:contextualSpacing/>
    </w:pPr>
  </w:style>
  <w:style w:type="paragraph" w:styleId="Makrobesedilo">
    <w:name w:val="macro"/>
    <w:link w:val="Makrobesedilo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besediloZnak">
    <w:name w:val="Makro besedilo Znak"/>
    <w:basedOn w:val="Privzetapisavaodstavka"/>
    <w:link w:val="Makrobesedilo"/>
    <w:uiPriority w:val="99"/>
    <w:rsid w:val="0029639D"/>
    <w:rPr>
      <w:rFonts w:ascii="Courier" w:hAnsi="Courier"/>
      <w:sz w:val="20"/>
      <w:szCs w:val="20"/>
    </w:rPr>
  </w:style>
  <w:style w:type="paragraph" w:styleId="Citat">
    <w:name w:val="Quote"/>
    <w:basedOn w:val="Navaden"/>
    <w:next w:val="Navaden"/>
    <w:link w:val="CitatZnak"/>
    <w:uiPriority w:val="29"/>
    <w:qFormat/>
    <w:rsid w:val="00FC693F"/>
    <w:rPr>
      <w:i/>
      <w:iCs/>
      <w:color w:val="000000" w:themeColor="text1"/>
    </w:rPr>
  </w:style>
  <w:style w:type="character" w:customStyle="1" w:styleId="CitatZnak">
    <w:name w:val="Citat Znak"/>
    <w:basedOn w:val="Privzetapisavaodstavka"/>
    <w:link w:val="Citat"/>
    <w:uiPriority w:val="29"/>
    <w:rsid w:val="00FC693F"/>
    <w:rPr>
      <w:i/>
      <w:iCs/>
      <w:color w:val="000000" w:themeColor="text1"/>
    </w:rPr>
  </w:style>
  <w:style w:type="character" w:customStyle="1" w:styleId="Naslov4Znak">
    <w:name w:val="Naslov 4 Znak"/>
    <w:basedOn w:val="Privzetapisavaodstavka"/>
    <w:link w:val="Naslov4"/>
    <w:uiPriority w:val="9"/>
    <w:semiHidden/>
    <w:rsid w:val="00FC693F"/>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uiPriority w:val="9"/>
    <w:semiHidden/>
    <w:rsid w:val="00FC693F"/>
    <w:rPr>
      <w:rFonts w:asciiTheme="majorHAnsi" w:eastAsiaTheme="majorEastAsia" w:hAnsiTheme="majorHAnsi" w:cstheme="majorBidi"/>
      <w:color w:val="243F60" w:themeColor="accent1" w:themeShade="7F"/>
    </w:rPr>
  </w:style>
  <w:style w:type="character" w:customStyle="1" w:styleId="Naslov6Znak">
    <w:name w:val="Naslov 6 Znak"/>
    <w:basedOn w:val="Privzetapisavaodstavka"/>
    <w:link w:val="Naslov6"/>
    <w:uiPriority w:val="9"/>
    <w:semiHidden/>
    <w:rsid w:val="00FC693F"/>
    <w:rPr>
      <w:rFonts w:asciiTheme="majorHAnsi" w:eastAsiaTheme="majorEastAsia" w:hAnsiTheme="majorHAnsi" w:cstheme="majorBidi"/>
      <w:i/>
      <w:iCs/>
      <w:color w:val="243F60" w:themeColor="accent1" w:themeShade="7F"/>
    </w:rPr>
  </w:style>
  <w:style w:type="character" w:customStyle="1" w:styleId="Naslov7Znak">
    <w:name w:val="Naslov 7 Znak"/>
    <w:basedOn w:val="Privzetapisavaodstavka"/>
    <w:link w:val="Naslov7"/>
    <w:uiPriority w:val="9"/>
    <w:semiHidden/>
    <w:rsid w:val="00FC693F"/>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FC693F"/>
    <w:rPr>
      <w:rFonts w:asciiTheme="majorHAnsi" w:eastAsiaTheme="majorEastAsia" w:hAnsiTheme="majorHAnsi" w:cstheme="majorBidi"/>
      <w:color w:val="4F81BD" w:themeColor="accent1"/>
      <w:sz w:val="20"/>
      <w:szCs w:val="20"/>
    </w:rPr>
  </w:style>
  <w:style w:type="character" w:customStyle="1" w:styleId="Naslov9Znak">
    <w:name w:val="Naslov 9 Znak"/>
    <w:basedOn w:val="Privzetapisavaodstavka"/>
    <w:link w:val="Naslov9"/>
    <w:uiPriority w:val="9"/>
    <w:semiHidden/>
    <w:rsid w:val="00FC693F"/>
    <w:rPr>
      <w:rFonts w:asciiTheme="majorHAnsi" w:eastAsiaTheme="majorEastAsia" w:hAnsiTheme="majorHAnsi" w:cstheme="majorBidi"/>
      <w:i/>
      <w:iCs/>
      <w:color w:val="404040" w:themeColor="text1" w:themeTint="BF"/>
      <w:sz w:val="20"/>
      <w:szCs w:val="20"/>
    </w:rPr>
  </w:style>
  <w:style w:type="paragraph" w:styleId="Napis">
    <w:name w:val="caption"/>
    <w:basedOn w:val="Navaden"/>
    <w:next w:val="Navaden"/>
    <w:uiPriority w:val="35"/>
    <w:semiHidden/>
    <w:unhideWhenUsed/>
    <w:qFormat/>
    <w:rsid w:val="00FC693F"/>
    <w:pPr>
      <w:spacing w:line="240" w:lineRule="auto"/>
    </w:pPr>
    <w:rPr>
      <w:b/>
      <w:bCs/>
      <w:color w:val="4F81BD" w:themeColor="accent1"/>
      <w:sz w:val="18"/>
      <w:szCs w:val="18"/>
    </w:rPr>
  </w:style>
  <w:style w:type="character" w:styleId="Krepko">
    <w:name w:val="Strong"/>
    <w:basedOn w:val="Privzetapisavaodstavka"/>
    <w:uiPriority w:val="22"/>
    <w:qFormat/>
    <w:rsid w:val="00FC693F"/>
    <w:rPr>
      <w:b/>
      <w:bCs/>
    </w:rPr>
  </w:style>
  <w:style w:type="character" w:styleId="Poudarek">
    <w:name w:val="Emphasis"/>
    <w:basedOn w:val="Privzetapisavaodstavka"/>
    <w:uiPriority w:val="20"/>
    <w:qFormat/>
    <w:rsid w:val="00FC693F"/>
    <w:rPr>
      <w:i/>
      <w:iCs/>
    </w:rPr>
  </w:style>
  <w:style w:type="paragraph" w:styleId="Intenzivencitat">
    <w:name w:val="Intense Quote"/>
    <w:basedOn w:val="Navaden"/>
    <w:next w:val="Navaden"/>
    <w:link w:val="Intenzivencitat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FC693F"/>
    <w:rPr>
      <w:b/>
      <w:bCs/>
      <w:i/>
      <w:iCs/>
      <w:color w:val="4F81BD" w:themeColor="accent1"/>
    </w:rPr>
  </w:style>
  <w:style w:type="character" w:styleId="Neenpoudarek">
    <w:name w:val="Subtle Emphasis"/>
    <w:basedOn w:val="Privzetapisavaodstavka"/>
    <w:uiPriority w:val="19"/>
    <w:qFormat/>
    <w:rsid w:val="00FC693F"/>
    <w:rPr>
      <w:i/>
      <w:iCs/>
      <w:color w:val="808080" w:themeColor="text1" w:themeTint="7F"/>
    </w:rPr>
  </w:style>
  <w:style w:type="character" w:styleId="Intenzivenpoudarek">
    <w:name w:val="Intense Emphasis"/>
    <w:basedOn w:val="Privzetapisavaodstavka"/>
    <w:uiPriority w:val="21"/>
    <w:qFormat/>
    <w:rsid w:val="00FC693F"/>
    <w:rPr>
      <w:b/>
      <w:bCs/>
      <w:i/>
      <w:iCs/>
      <w:color w:val="4F81BD" w:themeColor="accent1"/>
    </w:rPr>
  </w:style>
  <w:style w:type="character" w:styleId="Neensklic">
    <w:name w:val="Subtle Reference"/>
    <w:basedOn w:val="Privzetapisavaodstavka"/>
    <w:uiPriority w:val="31"/>
    <w:qFormat/>
    <w:rsid w:val="00FC693F"/>
    <w:rPr>
      <w:smallCaps/>
      <w:color w:val="C0504D" w:themeColor="accent2"/>
      <w:u w:val="single"/>
    </w:rPr>
  </w:style>
  <w:style w:type="character" w:styleId="Intenzivensklic">
    <w:name w:val="Intense Reference"/>
    <w:basedOn w:val="Privzetapisavaodstavka"/>
    <w:uiPriority w:val="32"/>
    <w:qFormat/>
    <w:rsid w:val="00FC693F"/>
    <w:rPr>
      <w:b/>
      <w:bCs/>
      <w:smallCaps/>
      <w:color w:val="C0504D" w:themeColor="accent2"/>
      <w:spacing w:val="5"/>
      <w:u w:val="single"/>
    </w:rPr>
  </w:style>
  <w:style w:type="character" w:styleId="Naslovknjige">
    <w:name w:val="Book Title"/>
    <w:basedOn w:val="Privzetapisavaodstavka"/>
    <w:uiPriority w:val="33"/>
    <w:qFormat/>
    <w:rsid w:val="00FC693F"/>
    <w:rPr>
      <w:b/>
      <w:bCs/>
      <w:smallCaps/>
      <w:spacing w:val="5"/>
    </w:rPr>
  </w:style>
  <w:style w:type="paragraph" w:styleId="NaslovTOC">
    <w:name w:val="TOC Heading"/>
    <w:basedOn w:val="Naslov1"/>
    <w:next w:val="Navaden"/>
    <w:uiPriority w:val="39"/>
    <w:semiHidden/>
    <w:unhideWhenUsed/>
    <w:qFormat/>
    <w:rsid w:val="00FC693F"/>
    <w:pPr>
      <w:outlineLvl w:val="9"/>
    </w:pPr>
  </w:style>
  <w:style w:type="table" w:styleId="Tabelamrea">
    <w:name w:val="Table Grid"/>
    <w:basedOn w:val="Navadnatabela"/>
    <w:uiPriority w:val="3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losenenje">
    <w:name w:val="Light Shading"/>
    <w:basedOn w:val="Navadnatabel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etlosenenjepoudarek1">
    <w:name w:val="Light Shading Accent 1"/>
    <w:basedOn w:val="Navadnatabel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vetlosenenjepoudarek2">
    <w:name w:val="Light Shading Accent 2"/>
    <w:basedOn w:val="Navadnatabel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vetlosenenjepoudarek3">
    <w:name w:val="Light Shading Accent 3"/>
    <w:basedOn w:val="Navadnatabel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vetlosenenjepoudarek4">
    <w:name w:val="Light Shading Accent 4"/>
    <w:basedOn w:val="Navadnatabel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vetlosenenjepoudarek5">
    <w:name w:val="Light Shading Accent 5"/>
    <w:basedOn w:val="Navadnatabel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vetlosenenjepoudarek6">
    <w:name w:val="Light Shading Accent 6"/>
    <w:basedOn w:val="Navadnatabel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Svetelseznam">
    <w:name w:val="Light List"/>
    <w:basedOn w:val="Navadnatabel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vetelseznampoudarek1">
    <w:name w:val="Light List Accent 1"/>
    <w:basedOn w:val="Navadnatabel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etelseznampoudarek2">
    <w:name w:val="Light List Accent 2"/>
    <w:basedOn w:val="Navadnatabel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vetelseznampoudarek3">
    <w:name w:val="Light List Accent 3"/>
    <w:basedOn w:val="Navadnatabel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etelseznampoudarek4">
    <w:name w:val="Light List Accent 4"/>
    <w:basedOn w:val="Navadnatabel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vetelseznampoudarek5">
    <w:name w:val="Light List Accent 5"/>
    <w:basedOn w:val="Navadnatabel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etelseznampoudarek6">
    <w:name w:val="Light List Accent 6"/>
    <w:basedOn w:val="Navadnatabel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vetlamrea">
    <w:name w:val="Light Grid"/>
    <w:basedOn w:val="Navadnatabel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vetlamreapoudarek1">
    <w:name w:val="Light Grid Accent 1"/>
    <w:basedOn w:val="Navadnatabel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etlamreapoudarek2">
    <w:name w:val="Light Grid Accent 2"/>
    <w:basedOn w:val="Navadnatabel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vetlamreapoudarek3">
    <w:name w:val="Light Grid Accent 3"/>
    <w:basedOn w:val="Navadnatabel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vetlamreapoudarek4">
    <w:name w:val="Light Grid Accent 4"/>
    <w:basedOn w:val="Navadnatabel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vetlamreapoudarek5">
    <w:name w:val="Light Grid Accent 5"/>
    <w:basedOn w:val="Navadnatabel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etlamreapoudarek6">
    <w:name w:val="Light Grid Accent 6"/>
    <w:basedOn w:val="Navadnatabel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rednjesenenje1">
    <w:name w:val="Medium Shading 1"/>
    <w:basedOn w:val="Navadnatabel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rednjesenenje1poudarek1">
    <w:name w:val="Medium Shading 1 Accent 1"/>
    <w:basedOn w:val="Navadnatabel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rednjesenenje1poudarek2">
    <w:name w:val="Medium Shading 1 Accent 2"/>
    <w:basedOn w:val="Navadnatabel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rednjesenenje1poudarek3">
    <w:name w:val="Medium Shading 1 Accent 3"/>
    <w:basedOn w:val="Navadnatabel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rednjesenenje1poudarek4">
    <w:name w:val="Medium Shading 1 Accent 4"/>
    <w:basedOn w:val="Navadnatabel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rednjesenenje1poudarek5">
    <w:name w:val="Medium Shading 1 Accent 5"/>
    <w:basedOn w:val="Navadnatabel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rednjesenenje1poudarek6">
    <w:name w:val="Medium Shading 1 Accent 6"/>
    <w:basedOn w:val="Navadnatabel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rednjesenenje2">
    <w:name w:val="Medium Shading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1">
    <w:name w:val="Medium Shading 2 Accent 1"/>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2">
    <w:name w:val="Medium Shading 2 Accent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4">
    <w:name w:val="Medium Shading 2 Accent 4"/>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5">
    <w:name w:val="Medium Shading 2 Accent 5"/>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6">
    <w:name w:val="Medium Shading 2 Accent 6"/>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iseznam1">
    <w:name w:val="Medium List 1"/>
    <w:basedOn w:val="Navadnatabel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Srednjiseznam1poudarek1">
    <w:name w:val="Medium List 1 Accent 1"/>
    <w:basedOn w:val="Navadnatabel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rednjiseznam1poudarek2">
    <w:name w:val="Medium List 1 Accent 2"/>
    <w:basedOn w:val="Navadnatabel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Srednjiseznam1poudarek3">
    <w:name w:val="Medium List 1 Accent 3"/>
    <w:basedOn w:val="Navadnatabel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rednjiseznam1poudarek4">
    <w:name w:val="Medium List 1 Accent 4"/>
    <w:basedOn w:val="Navadnatabel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Srednjiseznam1poudarek5">
    <w:name w:val="Medium List 1 Accent 5"/>
    <w:basedOn w:val="Navadnatabel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rednjiseznam1poudarek6">
    <w:name w:val="Medium List 1 Accent 6"/>
    <w:basedOn w:val="Navadnatabel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Srednjiseznam2">
    <w:name w:val="Medium Lis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1">
    <w:name w:val="Medium List 2 Accent 1"/>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2">
    <w:name w:val="Medium List 2 Accen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3">
    <w:name w:val="Medium List 2 Accent 3"/>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4">
    <w:name w:val="Medium List 2 Accent 4"/>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5">
    <w:name w:val="Medium List 2 Accent 5"/>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6">
    <w:name w:val="Medium List 2 Accent 6"/>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amrea1">
    <w:name w:val="Medium Grid 1"/>
    <w:basedOn w:val="Navadnatabel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rednjamrea1poudarek1">
    <w:name w:val="Medium Grid 1 Accent 1"/>
    <w:basedOn w:val="Navadnatabel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rednjamrea1poudarek2">
    <w:name w:val="Medium Grid 1 Accent 2"/>
    <w:basedOn w:val="Navadnatabel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rednjamrea1poudarek3">
    <w:name w:val="Medium Grid 1 Accent 3"/>
    <w:basedOn w:val="Navadnatabel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rednjamrea1poudarek4">
    <w:name w:val="Medium Grid 1 Accent 4"/>
    <w:basedOn w:val="Navadnatabel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rednjamrea1poudarek5">
    <w:name w:val="Medium Grid 1 Accent 5"/>
    <w:basedOn w:val="Navadnatabel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rednjamrea1poudarek6">
    <w:name w:val="Medium Grid 1 Accent 6"/>
    <w:basedOn w:val="Navadnatabel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rednjamrea2">
    <w:name w:val="Medium Grid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Srednjamrea2poudarek1">
    <w:name w:val="Medium Grid 2 Accent 1"/>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Srednjamrea2poudarek2">
    <w:name w:val="Medium Grid 2 Accent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Srednjamrea2poudarek3">
    <w:name w:val="Medium Grid 2 Accent 3"/>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Srednjamrea2poudarek4">
    <w:name w:val="Medium Grid 2 Accent 4"/>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Srednjamrea2poudarek5">
    <w:name w:val="Medium Grid 2 Accent 5"/>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Srednjamrea2poudarek6">
    <w:name w:val="Medium Grid 2 Accent 6"/>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Srednjamrea3">
    <w:name w:val="Medium Grid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Srednjamrea3poudarek1">
    <w:name w:val="Medium Grid 3 Accent 1"/>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Srednjamrea3poudarek2">
    <w:name w:val="Medium Grid 3 Accent 2"/>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Srednjamrea3poudarek3">
    <w:name w:val="Medium Grid 3 Accent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rednjamrea3poudarek4">
    <w:name w:val="Medium Grid 3 Accent 4"/>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rednjamrea3poudarek5">
    <w:name w:val="Medium Grid 3 Accent 5"/>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rednjamrea3poudarek6">
    <w:name w:val="Medium Grid 3 Accent 6"/>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emenseznam">
    <w:name w:val="Dark List"/>
    <w:basedOn w:val="Navadnatabe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emenseznampoudarek1">
    <w:name w:val="Dark List Accent 1"/>
    <w:basedOn w:val="Navadnatabe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emenseznampoudarek2">
    <w:name w:val="Dark List Accent 2"/>
    <w:basedOn w:val="Navadnatabe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emenseznampoudarek3">
    <w:name w:val="Dark List Accent 3"/>
    <w:basedOn w:val="Navadnatabe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emenseznampoudarek4">
    <w:name w:val="Dark List Accent 4"/>
    <w:basedOn w:val="Navadnatabe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emenseznampoudarek5">
    <w:name w:val="Dark List Accent 5"/>
    <w:basedOn w:val="Navadnatabe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emenseznampoudarek6">
    <w:name w:val="Dark List Accent 6"/>
    <w:basedOn w:val="Navadnatabe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Barvnosenenje">
    <w:name w:val="Colorful Shading"/>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Barvnosenenjepoudarek1">
    <w:name w:val="Colorful Shading Accent 1"/>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Barvnosenenjepoudarek2">
    <w:name w:val="Colorful Shading Accent 2"/>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Barvnosenenjepoudarek3">
    <w:name w:val="Colorful Shading Accent 3"/>
    <w:basedOn w:val="Navadnatabel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Barvnosenenjepoudarek4">
    <w:name w:val="Colorful Shading Accent 4"/>
    <w:basedOn w:val="Navadnatabel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Barvnosenenjepoudarek5">
    <w:name w:val="Colorful Shading Accent 5"/>
    <w:basedOn w:val="Navadnatabel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Barvnosenenjepoudarek6">
    <w:name w:val="Colorful Shading Accent 6"/>
    <w:basedOn w:val="Navadnatabel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Barvniseznam">
    <w:name w:val="Colorful List"/>
    <w:basedOn w:val="Navadnatabe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Barvniseznampoudarek1">
    <w:name w:val="Colorful List Accent 1"/>
    <w:basedOn w:val="Navadnatabe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Barvniseznampoudarek2">
    <w:name w:val="Colorful List Accent 2"/>
    <w:basedOn w:val="Navadnatabe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Barvenseznampoudarek3">
    <w:name w:val="Colorful List Accent 3"/>
    <w:basedOn w:val="Navadnatabe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Barvniseznampoudarek4">
    <w:name w:val="Colorful List Accent 4"/>
    <w:basedOn w:val="Navadnatabe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Barvniseznampoudarek5">
    <w:name w:val="Colorful List Accent 5"/>
    <w:basedOn w:val="Navadnatabe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Barvniseznampoudarek6">
    <w:name w:val="Colorful List Accent 6"/>
    <w:basedOn w:val="Navadnatabe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Barvnamrea">
    <w:name w:val="Colorful Grid"/>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Barvnamreapoudarek1">
    <w:name w:val="Colorful Grid Accent 1"/>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Barvnamreapoudarek2">
    <w:name w:val="Colorful Grid Accent 2"/>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Barvnamreapoudarek3">
    <w:name w:val="Colorful Grid Accent 3"/>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Barvnamreapoudarek4">
    <w:name w:val="Colorful Grid Accent 4"/>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Barvnamreapoudarek5">
    <w:name w:val="Colorful Grid Accent 5"/>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Barvnamreapoudarek6">
    <w:name w:val="Colorful Grid Accent 6"/>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OdstavekseznamaZnak">
    <w:name w:val="Odstavek seznama Znak"/>
    <w:basedOn w:val="Privzetapisavaodstavka"/>
    <w:link w:val="Odstavekseznama"/>
    <w:uiPriority w:val="34"/>
    <w:locked/>
    <w:rsid w:val="001207A5"/>
    <w:rPr>
      <w:rFonts w:ascii="Arial" w:hAnsi="Arial"/>
      <w:sz w:val="19"/>
    </w:rPr>
  </w:style>
  <w:style w:type="paragraph" w:customStyle="1" w:styleId="Specification">
    <w:name w:val="Specification"/>
    <w:basedOn w:val="Navaden"/>
    <w:qFormat/>
    <w:rsid w:val="001207A5"/>
    <w:pPr>
      <w:numPr>
        <w:numId w:val="12"/>
      </w:numPr>
      <w:spacing w:after="120" w:line="312" w:lineRule="auto"/>
      <w:jc w:val="both"/>
    </w:pPr>
    <w:rPr>
      <w:rFonts w:asciiTheme="minorHAnsi" w:eastAsia="Times New Roman" w:hAnsiTheme="minorHAnsi" w:cs="Times New Roman"/>
      <w:sz w:val="22"/>
      <w:szCs w:val="24"/>
      <w:lang w:eastAsia="de-DE"/>
    </w:rPr>
  </w:style>
  <w:style w:type="character" w:styleId="Pripombasklic">
    <w:name w:val="annotation reference"/>
    <w:basedOn w:val="Privzetapisavaodstavka"/>
    <w:uiPriority w:val="99"/>
    <w:semiHidden/>
    <w:unhideWhenUsed/>
    <w:rsid w:val="001207A5"/>
    <w:rPr>
      <w:sz w:val="16"/>
      <w:szCs w:val="16"/>
    </w:rPr>
  </w:style>
  <w:style w:type="paragraph" w:styleId="Pripombabesedilo">
    <w:name w:val="annotation text"/>
    <w:basedOn w:val="Navaden"/>
    <w:link w:val="PripombabesediloZnak"/>
    <w:uiPriority w:val="99"/>
    <w:unhideWhenUsed/>
    <w:rsid w:val="001207A5"/>
    <w:pPr>
      <w:spacing w:after="160" w:line="240" w:lineRule="auto"/>
      <w:jc w:val="both"/>
    </w:pPr>
    <w:rPr>
      <w:rFonts w:asciiTheme="minorHAnsi" w:eastAsiaTheme="minorHAnsi" w:hAnsiTheme="minorHAnsi"/>
      <w:sz w:val="20"/>
      <w:szCs w:val="20"/>
      <w:lang w:val="sl-SI" w:eastAsia="sl-SI"/>
    </w:rPr>
  </w:style>
  <w:style w:type="character" w:customStyle="1" w:styleId="PripombabesediloZnak">
    <w:name w:val="Pripomba – besedilo Znak"/>
    <w:basedOn w:val="Privzetapisavaodstavka"/>
    <w:link w:val="Pripombabesedilo"/>
    <w:uiPriority w:val="99"/>
    <w:rsid w:val="001207A5"/>
    <w:rPr>
      <w:rFonts w:eastAsiaTheme="minorHAnsi"/>
      <w:sz w:val="20"/>
      <w:szCs w:val="20"/>
      <w:lang w:val="sl-SI" w:eastAsia="sl-SI"/>
    </w:rPr>
  </w:style>
  <w:style w:type="paragraph" w:styleId="Zadevapripombe">
    <w:name w:val="annotation subject"/>
    <w:basedOn w:val="Pripombabesedilo"/>
    <w:next w:val="Pripombabesedilo"/>
    <w:link w:val="ZadevapripombeZnak"/>
    <w:uiPriority w:val="99"/>
    <w:semiHidden/>
    <w:unhideWhenUsed/>
    <w:rsid w:val="00AA1001"/>
    <w:pPr>
      <w:spacing w:after="200"/>
      <w:jc w:val="left"/>
    </w:pPr>
    <w:rPr>
      <w:rFonts w:ascii="Arial" w:eastAsiaTheme="minorEastAsia" w:hAnsi="Arial"/>
      <w:b/>
      <w:bCs/>
      <w:lang w:val="en-US" w:eastAsia="en-US"/>
    </w:rPr>
  </w:style>
  <w:style w:type="character" w:customStyle="1" w:styleId="ZadevapripombeZnak">
    <w:name w:val="Zadeva pripombe Znak"/>
    <w:basedOn w:val="PripombabesediloZnak"/>
    <w:link w:val="Zadevapripombe"/>
    <w:uiPriority w:val="99"/>
    <w:semiHidden/>
    <w:rsid w:val="00AA1001"/>
    <w:rPr>
      <w:rFonts w:ascii="Arial" w:eastAsiaTheme="minorHAnsi" w:hAnsi="Arial"/>
      <w:b/>
      <w:bCs/>
      <w:sz w:val="20"/>
      <w:szCs w:val="20"/>
      <w:lang w:val="sl-SI" w:eastAsia="sl-SI"/>
    </w:rPr>
  </w:style>
  <w:style w:type="paragraph" w:styleId="Revizija">
    <w:name w:val="Revision"/>
    <w:hidden/>
    <w:uiPriority w:val="99"/>
    <w:semiHidden/>
    <w:rsid w:val="00B26862"/>
    <w:pPr>
      <w:spacing w:after="0" w:line="240" w:lineRule="auto"/>
    </w:pPr>
    <w:rPr>
      <w:rFonts w:ascii="Arial" w:hAnsi="Arial"/>
      <w:sz w:val="19"/>
    </w:rPr>
  </w:style>
  <w:style w:type="paragraph" w:styleId="Sprotnaopomba-besedilo">
    <w:name w:val="footnote text"/>
    <w:basedOn w:val="Navaden"/>
    <w:link w:val="Sprotnaopomba-besediloZnak"/>
    <w:uiPriority w:val="99"/>
    <w:semiHidden/>
    <w:unhideWhenUsed/>
    <w:rsid w:val="009437A3"/>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9437A3"/>
    <w:rPr>
      <w:rFonts w:ascii="Arial" w:hAnsi="Arial"/>
      <w:sz w:val="20"/>
      <w:szCs w:val="20"/>
    </w:rPr>
  </w:style>
  <w:style w:type="character" w:styleId="Sprotnaopomba-sklic">
    <w:name w:val="footnote reference"/>
    <w:aliases w:val="Footnote number,-E Fußnotenzeichen"/>
    <w:uiPriority w:val="99"/>
    <w:unhideWhenUsed/>
    <w:rsid w:val="009437A3"/>
    <w:rPr>
      <w:rFonts w:ascii="Arial" w:hAnsi="Arial"/>
      <w:i/>
      <w:sz w:val="18"/>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11</Pages>
  <Words>3564</Words>
  <Characters>20318</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23835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Tamara Razboršek</cp:lastModifiedBy>
  <cp:revision>35</cp:revision>
  <cp:lastPrinted>2026-05-04T10:41:00Z</cp:lastPrinted>
  <dcterms:created xsi:type="dcterms:W3CDTF">2026-05-04T09:31:00Z</dcterms:created>
  <dcterms:modified xsi:type="dcterms:W3CDTF">2026-05-11T10:26:00Z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dc9e588c-c157-494b-9835-86521c400afe</vt:lpwstr>
  </property>
</Properties>
</file>